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F8B44" w14:textId="08E91826" w:rsidR="002C6674" w:rsidRDefault="00FF6470" w:rsidP="00FF6470">
      <w:pPr>
        <w:spacing w:after="0" w:line="240" w:lineRule="auto"/>
        <w:jc w:val="center"/>
        <w:rPr>
          <w:rFonts w:cs="Times New Roman"/>
          <w:b/>
          <w:bCs/>
          <w:sz w:val="28"/>
          <w:szCs w:val="28"/>
        </w:rPr>
      </w:pPr>
      <w:r w:rsidRPr="0047230B">
        <w:rPr>
          <w:rFonts w:cs="Times New Roman"/>
          <w:b/>
          <w:bCs/>
          <w:sz w:val="28"/>
          <w:szCs w:val="28"/>
        </w:rPr>
        <w:t>Phụ lục II</w:t>
      </w:r>
      <w:r w:rsidRPr="0047230B">
        <w:rPr>
          <w:rFonts w:cs="Times New Roman"/>
          <w:b/>
          <w:bCs/>
          <w:sz w:val="28"/>
          <w:szCs w:val="28"/>
        </w:rPr>
        <w:br/>
        <w:t xml:space="preserve">DANH MỤC NHIỆM VỤ TRỌNG TÂM </w:t>
      </w:r>
      <w:r w:rsidR="00C71CA7">
        <w:rPr>
          <w:rFonts w:cs="Times New Roman"/>
          <w:b/>
          <w:bCs/>
          <w:sz w:val="28"/>
          <w:szCs w:val="28"/>
        </w:rPr>
        <w:t xml:space="preserve">CHIẾN LƯỢC DỮ LIỆU QUỐC GIA GIAI ĐOẠN 2026 </w:t>
      </w:r>
      <w:r w:rsidR="00191641">
        <w:rPr>
          <w:rFonts w:cs="Times New Roman"/>
          <w:b/>
          <w:bCs/>
          <w:sz w:val="28"/>
          <w:szCs w:val="28"/>
        </w:rPr>
        <w:t>-</w:t>
      </w:r>
      <w:r w:rsidR="00C71CA7">
        <w:rPr>
          <w:rFonts w:cs="Times New Roman"/>
          <w:b/>
          <w:bCs/>
          <w:sz w:val="28"/>
          <w:szCs w:val="28"/>
        </w:rPr>
        <w:t xml:space="preserve"> 2030, </w:t>
      </w:r>
    </w:p>
    <w:p w14:paraId="6FF01059" w14:textId="03144033" w:rsidR="00FF6470" w:rsidRPr="0047230B" w:rsidRDefault="00C71CA7" w:rsidP="00FF6470">
      <w:pPr>
        <w:spacing w:after="0" w:line="240" w:lineRule="auto"/>
        <w:jc w:val="center"/>
        <w:rPr>
          <w:rFonts w:cs="Times New Roman"/>
          <w:i/>
          <w:iCs/>
          <w:sz w:val="28"/>
          <w:szCs w:val="28"/>
        </w:rPr>
      </w:pPr>
      <w:r>
        <w:rPr>
          <w:rFonts w:cs="Times New Roman"/>
          <w:b/>
          <w:bCs/>
          <w:sz w:val="28"/>
          <w:szCs w:val="28"/>
        </w:rPr>
        <w:t>TẦM NHÌN ĐẾN NĂM 2045</w:t>
      </w:r>
      <w:r w:rsidR="00FF6470" w:rsidRPr="0047230B">
        <w:rPr>
          <w:rFonts w:cs="Times New Roman"/>
          <w:b/>
          <w:bCs/>
          <w:sz w:val="28"/>
          <w:szCs w:val="28"/>
        </w:rPr>
        <w:br/>
      </w:r>
      <w:r w:rsidR="00FF6470" w:rsidRPr="0047230B">
        <w:rPr>
          <w:rFonts w:cs="Times New Roman"/>
          <w:i/>
          <w:iCs/>
          <w:sz w:val="28"/>
          <w:szCs w:val="28"/>
        </w:rPr>
        <w:t xml:space="preserve">(Kèm theo Quyết định số           /QĐ-TTg ngày      tháng </w:t>
      </w:r>
      <w:r w:rsidR="006D188A">
        <w:rPr>
          <w:rFonts w:cs="Times New Roman"/>
          <w:i/>
          <w:iCs/>
          <w:sz w:val="28"/>
          <w:szCs w:val="28"/>
        </w:rPr>
        <w:t>7</w:t>
      </w:r>
      <w:r w:rsidR="00FF6470" w:rsidRPr="0047230B">
        <w:rPr>
          <w:rFonts w:cs="Times New Roman"/>
          <w:i/>
          <w:iCs/>
          <w:sz w:val="28"/>
          <w:szCs w:val="28"/>
        </w:rPr>
        <w:t xml:space="preserve"> năm 2026 của Thủ tướng Chính phủ)</w:t>
      </w:r>
    </w:p>
    <w:p w14:paraId="67B011C7" w14:textId="77777777" w:rsidR="00FF6470" w:rsidRPr="0047230B" w:rsidRDefault="00FF6470" w:rsidP="00FF6470">
      <w:pPr>
        <w:spacing w:after="0" w:line="240" w:lineRule="auto"/>
        <w:jc w:val="center"/>
        <w:rPr>
          <w:rFonts w:cs="Times New Roman"/>
          <w:i/>
          <w:iCs/>
          <w:sz w:val="28"/>
          <w:szCs w:val="28"/>
          <w:vertAlign w:val="superscript"/>
        </w:rPr>
      </w:pPr>
      <w:r w:rsidRPr="0047230B">
        <w:rPr>
          <w:rFonts w:cs="Times New Roman"/>
          <w:i/>
          <w:iCs/>
          <w:sz w:val="28"/>
          <w:szCs w:val="28"/>
          <w:vertAlign w:val="superscript"/>
        </w:rPr>
        <w:t>___________</w:t>
      </w:r>
    </w:p>
    <w:p w14:paraId="68A6EB6A" w14:textId="77777777" w:rsidR="00FF6470" w:rsidRPr="0047230B" w:rsidRDefault="00FF6470" w:rsidP="00FF6470">
      <w:pPr>
        <w:rPr>
          <w:rFonts w:cs="Times New Roman"/>
          <w:sz w:val="16"/>
          <w:szCs w:val="26"/>
        </w:rPr>
      </w:pPr>
    </w:p>
    <w:tbl>
      <w:tblPr>
        <w:tblStyle w:val="11"/>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045"/>
        <w:gridCol w:w="2706"/>
        <w:gridCol w:w="1836"/>
        <w:gridCol w:w="2385"/>
        <w:gridCol w:w="2118"/>
      </w:tblGrid>
      <w:tr w:rsidR="00C71CA7" w:rsidRPr="0047230B" w14:paraId="68D8B678" w14:textId="77777777" w:rsidTr="00D45098">
        <w:trPr>
          <w:trHeight w:val="576"/>
          <w:tblHeader/>
        </w:trPr>
        <w:tc>
          <w:tcPr>
            <w:tcW w:w="889" w:type="dxa"/>
            <w:vAlign w:val="center"/>
            <w:hideMark/>
          </w:tcPr>
          <w:p w14:paraId="66A21F77" w14:textId="77777777" w:rsidR="00C71CA7" w:rsidRPr="00C33F5F" w:rsidRDefault="00C71CA7" w:rsidP="00C71CA7">
            <w:pPr>
              <w:jc w:val="center"/>
              <w:rPr>
                <w:b/>
                <w:sz w:val="27"/>
                <w:szCs w:val="27"/>
                <w:lang w:val="en-GB" w:eastAsia="en-GB"/>
              </w:rPr>
            </w:pPr>
            <w:r w:rsidRPr="00C33F5F">
              <w:rPr>
                <w:b/>
                <w:sz w:val="27"/>
                <w:szCs w:val="27"/>
                <w:lang w:eastAsia="en-GB"/>
              </w:rPr>
              <w:t>STT</w:t>
            </w:r>
          </w:p>
        </w:tc>
        <w:tc>
          <w:tcPr>
            <w:tcW w:w="5067" w:type="dxa"/>
            <w:vAlign w:val="center"/>
            <w:hideMark/>
          </w:tcPr>
          <w:p w14:paraId="749E0FE3" w14:textId="77777777" w:rsidR="00C71CA7" w:rsidRPr="00C33F5F" w:rsidRDefault="00C71CA7" w:rsidP="00C71CA7">
            <w:pPr>
              <w:jc w:val="center"/>
              <w:rPr>
                <w:b/>
                <w:sz w:val="27"/>
                <w:szCs w:val="27"/>
                <w:lang w:val="en-GB" w:eastAsia="en-GB"/>
              </w:rPr>
            </w:pPr>
            <w:r w:rsidRPr="00C33F5F">
              <w:rPr>
                <w:b/>
                <w:sz w:val="27"/>
                <w:szCs w:val="27"/>
                <w:lang w:eastAsia="en-GB"/>
              </w:rPr>
              <w:t>Tên nhiệm vụ</w:t>
            </w:r>
          </w:p>
        </w:tc>
        <w:tc>
          <w:tcPr>
            <w:tcW w:w="2715" w:type="dxa"/>
            <w:vAlign w:val="center"/>
            <w:hideMark/>
          </w:tcPr>
          <w:p w14:paraId="6ED47ABD" w14:textId="6C9FBF0F" w:rsidR="00C71CA7" w:rsidRPr="00C33F5F" w:rsidRDefault="00C71CA7" w:rsidP="00C71CA7">
            <w:pPr>
              <w:jc w:val="center"/>
              <w:rPr>
                <w:b/>
                <w:sz w:val="27"/>
                <w:szCs w:val="27"/>
                <w:lang w:val="en-GB" w:eastAsia="en-GB"/>
              </w:rPr>
            </w:pPr>
            <w:r w:rsidRPr="00C33F5F">
              <w:rPr>
                <w:b/>
                <w:bCs/>
                <w:sz w:val="27"/>
                <w:szCs w:val="27"/>
              </w:rPr>
              <w:t>Sản phẩm đầu ra</w:t>
            </w:r>
          </w:p>
        </w:tc>
        <w:tc>
          <w:tcPr>
            <w:tcW w:w="1841" w:type="dxa"/>
            <w:vAlign w:val="center"/>
            <w:hideMark/>
          </w:tcPr>
          <w:p w14:paraId="6875877D" w14:textId="6C855D7B" w:rsidR="00C71CA7" w:rsidRPr="00D45098" w:rsidRDefault="00C71CA7" w:rsidP="00C71CA7">
            <w:pPr>
              <w:jc w:val="center"/>
              <w:rPr>
                <w:b/>
                <w:spacing w:val="-16"/>
                <w:sz w:val="27"/>
                <w:szCs w:val="27"/>
                <w:lang w:val="en-US" w:eastAsia="en-GB"/>
              </w:rPr>
            </w:pPr>
            <w:r w:rsidRPr="00D45098">
              <w:rPr>
                <w:b/>
                <w:bCs/>
                <w:spacing w:val="-16"/>
                <w:sz w:val="27"/>
                <w:szCs w:val="27"/>
              </w:rPr>
              <w:t>Cơ quan chủ trì</w:t>
            </w:r>
          </w:p>
        </w:tc>
        <w:tc>
          <w:tcPr>
            <w:tcW w:w="2393" w:type="dxa"/>
            <w:vAlign w:val="center"/>
            <w:hideMark/>
          </w:tcPr>
          <w:p w14:paraId="7FDBB6B9" w14:textId="2A53138F" w:rsidR="00C71CA7" w:rsidRPr="00C33F5F" w:rsidRDefault="00C71CA7" w:rsidP="00C71CA7">
            <w:pPr>
              <w:jc w:val="center"/>
              <w:rPr>
                <w:b/>
                <w:sz w:val="27"/>
                <w:szCs w:val="27"/>
                <w:lang w:val="en-GB" w:eastAsia="en-GB"/>
              </w:rPr>
            </w:pPr>
            <w:r w:rsidRPr="00C33F5F">
              <w:rPr>
                <w:b/>
                <w:bCs/>
                <w:sz w:val="27"/>
                <w:szCs w:val="27"/>
              </w:rPr>
              <w:t>Cơ quan phối hợp</w:t>
            </w:r>
          </w:p>
        </w:tc>
        <w:tc>
          <w:tcPr>
            <w:tcW w:w="2121" w:type="dxa"/>
            <w:vAlign w:val="center"/>
            <w:hideMark/>
          </w:tcPr>
          <w:p w14:paraId="712AD2AF" w14:textId="77777777" w:rsidR="00C71CA7" w:rsidRPr="00C33F5F" w:rsidRDefault="00C71CA7" w:rsidP="00C71CA7">
            <w:pPr>
              <w:jc w:val="center"/>
              <w:rPr>
                <w:b/>
                <w:bCs/>
                <w:sz w:val="27"/>
                <w:szCs w:val="27"/>
                <w:lang w:val="en-US"/>
              </w:rPr>
            </w:pPr>
            <w:r w:rsidRPr="00C33F5F">
              <w:rPr>
                <w:b/>
                <w:bCs/>
                <w:sz w:val="27"/>
                <w:szCs w:val="27"/>
              </w:rPr>
              <w:t>Thời hạn</w:t>
            </w:r>
          </w:p>
          <w:p w14:paraId="2AFDE220" w14:textId="495E7915" w:rsidR="00C71CA7" w:rsidRPr="00C33F5F" w:rsidRDefault="00C71CA7" w:rsidP="00C71CA7">
            <w:pPr>
              <w:jc w:val="center"/>
              <w:rPr>
                <w:b/>
                <w:sz w:val="27"/>
                <w:szCs w:val="27"/>
                <w:lang w:val="en-US" w:eastAsia="en-GB"/>
              </w:rPr>
            </w:pPr>
          </w:p>
        </w:tc>
      </w:tr>
      <w:tr w:rsidR="00C71CA7" w:rsidRPr="0047230B" w14:paraId="71F48C64" w14:textId="77777777" w:rsidTr="004B08BF">
        <w:tc>
          <w:tcPr>
            <w:tcW w:w="889" w:type="dxa"/>
            <w:vAlign w:val="center"/>
            <w:hideMark/>
          </w:tcPr>
          <w:p w14:paraId="5CDD196C" w14:textId="77777777" w:rsidR="00C71CA7" w:rsidRPr="00C33F5F" w:rsidRDefault="00C71CA7" w:rsidP="00C71CA7">
            <w:pPr>
              <w:jc w:val="center"/>
              <w:rPr>
                <w:b/>
                <w:sz w:val="27"/>
                <w:szCs w:val="27"/>
                <w:lang w:val="en-GB" w:eastAsia="en-GB"/>
              </w:rPr>
            </w:pPr>
            <w:r w:rsidRPr="00C33F5F">
              <w:rPr>
                <w:b/>
                <w:sz w:val="27"/>
                <w:szCs w:val="27"/>
                <w:lang w:eastAsia="en-GB"/>
              </w:rPr>
              <w:t>I.</w:t>
            </w:r>
          </w:p>
        </w:tc>
        <w:tc>
          <w:tcPr>
            <w:tcW w:w="14137" w:type="dxa"/>
            <w:gridSpan w:val="5"/>
            <w:vAlign w:val="center"/>
            <w:hideMark/>
          </w:tcPr>
          <w:p w14:paraId="1FA75856" w14:textId="67A2985E" w:rsidR="00C71CA7" w:rsidRPr="00C33F5F" w:rsidRDefault="00C71CA7" w:rsidP="00C71CA7">
            <w:pPr>
              <w:jc w:val="both"/>
              <w:rPr>
                <w:b/>
                <w:sz w:val="27"/>
                <w:szCs w:val="27"/>
                <w:lang w:val="en-US" w:eastAsia="en-GB"/>
              </w:rPr>
            </w:pPr>
            <w:r w:rsidRPr="00C33F5F">
              <w:rPr>
                <w:b/>
                <w:bCs/>
                <w:color w:val="000000" w:themeColor="text1"/>
                <w:sz w:val="27"/>
                <w:szCs w:val="27"/>
              </w:rPr>
              <w:t>XÂY DỰNG, HOÀN THIỆN THỂ CHẾ, CHÍNH SÁCH</w:t>
            </w:r>
            <w:r w:rsidRPr="00C33F5F">
              <w:rPr>
                <w:sz w:val="27"/>
                <w:szCs w:val="27"/>
                <w:lang w:eastAsia="en-GB"/>
              </w:rPr>
              <w:t> </w:t>
            </w:r>
          </w:p>
        </w:tc>
      </w:tr>
      <w:tr w:rsidR="00C71CA7" w:rsidRPr="0047230B" w14:paraId="625D02C4" w14:textId="77777777" w:rsidTr="004B08BF">
        <w:tc>
          <w:tcPr>
            <w:tcW w:w="889" w:type="dxa"/>
            <w:vAlign w:val="center"/>
          </w:tcPr>
          <w:p w14:paraId="4DBADE86" w14:textId="77777777" w:rsidR="00C71CA7" w:rsidRPr="00C33F5F" w:rsidRDefault="00C71CA7" w:rsidP="00C71CA7">
            <w:pPr>
              <w:pStyle w:val="STT"/>
              <w:numPr>
                <w:ilvl w:val="0"/>
                <w:numId w:val="36"/>
              </w:numPr>
              <w:rPr>
                <w:sz w:val="27"/>
                <w:szCs w:val="27"/>
                <w:lang w:eastAsia="en-GB"/>
              </w:rPr>
            </w:pPr>
          </w:p>
        </w:tc>
        <w:tc>
          <w:tcPr>
            <w:tcW w:w="5067" w:type="dxa"/>
            <w:vAlign w:val="center"/>
          </w:tcPr>
          <w:p w14:paraId="14F7A0CF" w14:textId="608EBE2C" w:rsidR="00C71CA7" w:rsidRPr="00C33F5F" w:rsidRDefault="00C71CA7" w:rsidP="00C71CA7">
            <w:pPr>
              <w:jc w:val="both"/>
              <w:rPr>
                <w:sz w:val="27"/>
                <w:szCs w:val="27"/>
                <w:lang w:eastAsia="en-GB"/>
              </w:rPr>
            </w:pPr>
            <w:r w:rsidRPr="00C33F5F">
              <w:rPr>
                <w:sz w:val="27"/>
                <w:szCs w:val="27"/>
              </w:rPr>
              <w:t xml:space="preserve">Nghiên cứu, </w:t>
            </w:r>
            <w:r w:rsidR="00C33F5F" w:rsidRPr="00C33F5F">
              <w:rPr>
                <w:sz w:val="27"/>
                <w:szCs w:val="27"/>
                <w:lang w:val="en-US"/>
              </w:rPr>
              <w:t xml:space="preserve">rà soát, </w:t>
            </w:r>
            <w:r w:rsidRPr="00C33F5F">
              <w:rPr>
                <w:sz w:val="27"/>
                <w:szCs w:val="27"/>
              </w:rPr>
              <w:t>đề xuất sửa đổi</w:t>
            </w:r>
            <w:r w:rsidR="00C33F5F" w:rsidRPr="00C33F5F">
              <w:rPr>
                <w:sz w:val="27"/>
                <w:szCs w:val="27"/>
                <w:lang w:val="en-US"/>
              </w:rPr>
              <w:t>, bổ sung</w:t>
            </w:r>
            <w:r w:rsidRPr="00C33F5F">
              <w:rPr>
                <w:sz w:val="27"/>
                <w:szCs w:val="27"/>
              </w:rPr>
              <w:t xml:space="preserve"> Luật Dữ liệu và các văn bản quy phạm pháp luật về dữ liệu bảo đảm phù hợp với lộ trình phát triển.</w:t>
            </w:r>
          </w:p>
        </w:tc>
        <w:tc>
          <w:tcPr>
            <w:tcW w:w="2715" w:type="dxa"/>
            <w:vAlign w:val="center"/>
          </w:tcPr>
          <w:p w14:paraId="7AE0EEC7" w14:textId="37315C39" w:rsidR="00C71CA7" w:rsidRPr="00C33F5F" w:rsidRDefault="00C71CA7" w:rsidP="004B08BF">
            <w:pPr>
              <w:jc w:val="both"/>
              <w:rPr>
                <w:sz w:val="27"/>
                <w:szCs w:val="27"/>
                <w:lang w:eastAsia="en-GB"/>
              </w:rPr>
            </w:pPr>
            <w:r w:rsidRPr="00C33F5F">
              <w:rPr>
                <w:sz w:val="27"/>
                <w:szCs w:val="27"/>
              </w:rPr>
              <w:t>Hồ sơ đề nghị xây dựng luật/sửa luật; dự thảo Luật sửa đổi, bổ sung; báo cáo rà soát pháp lý.</w:t>
            </w:r>
          </w:p>
        </w:tc>
        <w:tc>
          <w:tcPr>
            <w:tcW w:w="1841" w:type="dxa"/>
            <w:vAlign w:val="center"/>
          </w:tcPr>
          <w:p w14:paraId="6D8D6B86" w14:textId="06DCFA05"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6562EAAA" w14:textId="7EE7FFD7" w:rsidR="00C71CA7" w:rsidRPr="00C33F5F" w:rsidRDefault="00C71CA7" w:rsidP="004B08BF">
            <w:pPr>
              <w:jc w:val="center"/>
              <w:rPr>
                <w:sz w:val="27"/>
                <w:szCs w:val="27"/>
                <w:lang w:eastAsia="en-GB"/>
              </w:rPr>
            </w:pPr>
            <w:r w:rsidRPr="00C33F5F">
              <w:rPr>
                <w:sz w:val="27"/>
                <w:szCs w:val="27"/>
              </w:rPr>
              <w:t>Bộ Tư pháp, c</w:t>
            </w:r>
            <w:r w:rsidRPr="00C33F5F">
              <w:rPr>
                <w:sz w:val="27"/>
                <w:szCs w:val="27"/>
                <w:lang w:eastAsia="en-GB"/>
              </w:rPr>
              <w:t>ác bộ, ngành, địa phương.</w:t>
            </w:r>
          </w:p>
        </w:tc>
        <w:tc>
          <w:tcPr>
            <w:tcW w:w="2121" w:type="dxa"/>
            <w:vAlign w:val="center"/>
          </w:tcPr>
          <w:p w14:paraId="1ED166AF" w14:textId="5F3FE06D" w:rsidR="00C71CA7" w:rsidRPr="00C33F5F" w:rsidRDefault="00C71CA7" w:rsidP="00C71CA7">
            <w:pPr>
              <w:jc w:val="center"/>
              <w:rPr>
                <w:sz w:val="27"/>
                <w:szCs w:val="27"/>
                <w:lang w:eastAsia="en-GB"/>
              </w:rPr>
            </w:pPr>
            <w:r w:rsidRPr="00C33F5F">
              <w:rPr>
                <w:spacing w:val="-4"/>
                <w:sz w:val="27"/>
                <w:szCs w:val="27"/>
              </w:rPr>
              <w:t>2026 - 2027</w:t>
            </w:r>
          </w:p>
        </w:tc>
      </w:tr>
      <w:tr w:rsidR="00C71CA7" w:rsidRPr="0047230B" w14:paraId="2B7914F1" w14:textId="77777777" w:rsidTr="004B08BF">
        <w:tc>
          <w:tcPr>
            <w:tcW w:w="889" w:type="dxa"/>
            <w:vAlign w:val="center"/>
          </w:tcPr>
          <w:p w14:paraId="33AD27D2" w14:textId="77777777" w:rsidR="00C71CA7" w:rsidRPr="00C33F5F" w:rsidRDefault="00C71CA7" w:rsidP="00C71CA7">
            <w:pPr>
              <w:pStyle w:val="STT"/>
              <w:rPr>
                <w:sz w:val="27"/>
                <w:szCs w:val="27"/>
                <w:lang w:eastAsia="en-GB"/>
              </w:rPr>
            </w:pPr>
          </w:p>
        </w:tc>
        <w:tc>
          <w:tcPr>
            <w:tcW w:w="5067" w:type="dxa"/>
            <w:vAlign w:val="center"/>
          </w:tcPr>
          <w:p w14:paraId="14DD750B" w14:textId="09A4C0F0" w:rsidR="00C71CA7" w:rsidRPr="00C33F5F" w:rsidRDefault="00C71CA7" w:rsidP="00C71CA7">
            <w:pPr>
              <w:jc w:val="both"/>
              <w:rPr>
                <w:sz w:val="27"/>
                <w:szCs w:val="27"/>
                <w:lang w:eastAsia="en-GB"/>
              </w:rPr>
            </w:pPr>
            <w:r w:rsidRPr="00C33F5F">
              <w:rPr>
                <w:sz w:val="27"/>
                <w:szCs w:val="27"/>
              </w:rPr>
              <w:t>Xây dựng</w:t>
            </w:r>
            <w:r w:rsidR="00704683">
              <w:rPr>
                <w:sz w:val="27"/>
                <w:szCs w:val="27"/>
                <w:lang w:val="en-US"/>
              </w:rPr>
              <w:t>, ban hành</w:t>
            </w:r>
            <w:r w:rsidRPr="00C33F5F">
              <w:rPr>
                <w:sz w:val="27"/>
                <w:szCs w:val="27"/>
              </w:rPr>
              <w:t xml:space="preserve"> Nghị định quy định xử phạt vi phạm hành chính trong lĩnh vực dữ liệu.</w:t>
            </w:r>
          </w:p>
        </w:tc>
        <w:tc>
          <w:tcPr>
            <w:tcW w:w="2715" w:type="dxa"/>
            <w:vAlign w:val="center"/>
          </w:tcPr>
          <w:p w14:paraId="0EDFD1A2" w14:textId="4CD85DDB" w:rsidR="00C71CA7" w:rsidRPr="00C33F5F" w:rsidRDefault="00C71CA7" w:rsidP="004B08BF">
            <w:pPr>
              <w:jc w:val="both"/>
              <w:rPr>
                <w:sz w:val="27"/>
                <w:szCs w:val="27"/>
                <w:lang w:eastAsia="en-GB"/>
              </w:rPr>
            </w:pPr>
            <w:r w:rsidRPr="00C33F5F">
              <w:rPr>
                <w:sz w:val="27"/>
                <w:szCs w:val="27"/>
              </w:rPr>
              <w:t>Nghị định của Chính phủ.</w:t>
            </w:r>
          </w:p>
        </w:tc>
        <w:tc>
          <w:tcPr>
            <w:tcW w:w="1841" w:type="dxa"/>
            <w:vAlign w:val="center"/>
          </w:tcPr>
          <w:p w14:paraId="3B79F4E4" w14:textId="3990885B"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50B49BC7" w14:textId="3DAC64AC" w:rsidR="00C71CA7" w:rsidRPr="00C33F5F" w:rsidRDefault="00C71CA7" w:rsidP="004B08BF">
            <w:pPr>
              <w:jc w:val="center"/>
              <w:rPr>
                <w:sz w:val="27"/>
                <w:szCs w:val="27"/>
                <w:lang w:val="en-US" w:eastAsia="en-GB"/>
              </w:rPr>
            </w:pPr>
            <w:r w:rsidRPr="00C33F5F">
              <w:rPr>
                <w:sz w:val="27"/>
                <w:szCs w:val="27"/>
              </w:rPr>
              <w:t>Bộ Tư pháp, c</w:t>
            </w:r>
            <w:r w:rsidRPr="00C33F5F">
              <w:rPr>
                <w:sz w:val="27"/>
                <w:szCs w:val="27"/>
                <w:lang w:eastAsia="en-GB"/>
              </w:rPr>
              <w:t>ác bộ, ngành, địa phương.</w:t>
            </w:r>
          </w:p>
        </w:tc>
        <w:tc>
          <w:tcPr>
            <w:tcW w:w="2121" w:type="dxa"/>
            <w:vAlign w:val="center"/>
          </w:tcPr>
          <w:p w14:paraId="3BC9100A" w14:textId="00A5B620" w:rsidR="00C71CA7" w:rsidRPr="00C33F5F" w:rsidRDefault="00C71CA7" w:rsidP="00C71CA7">
            <w:pPr>
              <w:jc w:val="center"/>
              <w:rPr>
                <w:sz w:val="27"/>
                <w:szCs w:val="27"/>
                <w:lang w:val="en-US" w:eastAsia="en-GB"/>
              </w:rPr>
            </w:pPr>
            <w:r w:rsidRPr="00C33F5F">
              <w:rPr>
                <w:spacing w:val="-6"/>
                <w:sz w:val="27"/>
                <w:szCs w:val="27"/>
              </w:rPr>
              <w:t>2026 - 2027</w:t>
            </w:r>
          </w:p>
        </w:tc>
      </w:tr>
      <w:tr w:rsidR="00C71CA7" w:rsidRPr="0047230B" w14:paraId="6BD85B8D" w14:textId="77777777" w:rsidTr="004B08BF">
        <w:tc>
          <w:tcPr>
            <w:tcW w:w="889" w:type="dxa"/>
            <w:vAlign w:val="center"/>
          </w:tcPr>
          <w:p w14:paraId="25400613" w14:textId="77777777" w:rsidR="00C71CA7" w:rsidRPr="00C33F5F" w:rsidRDefault="00C71CA7" w:rsidP="00C71CA7">
            <w:pPr>
              <w:pStyle w:val="STT"/>
              <w:rPr>
                <w:sz w:val="27"/>
                <w:szCs w:val="27"/>
                <w:lang w:eastAsia="en-GB"/>
              </w:rPr>
            </w:pPr>
          </w:p>
        </w:tc>
        <w:tc>
          <w:tcPr>
            <w:tcW w:w="5067" w:type="dxa"/>
            <w:vAlign w:val="center"/>
          </w:tcPr>
          <w:p w14:paraId="2435DDD2" w14:textId="0CCA994A" w:rsidR="00C71CA7" w:rsidRPr="00C33F5F" w:rsidRDefault="00C71CA7" w:rsidP="00C71CA7">
            <w:pPr>
              <w:jc w:val="both"/>
              <w:rPr>
                <w:sz w:val="27"/>
                <w:szCs w:val="27"/>
                <w:lang w:eastAsia="en-GB"/>
              </w:rPr>
            </w:pPr>
            <w:r w:rsidRPr="00C33F5F">
              <w:rPr>
                <w:sz w:val="27"/>
                <w:szCs w:val="27"/>
              </w:rPr>
              <w:t xml:space="preserve">Xây dựng Thông tư quy định </w:t>
            </w:r>
            <w:r w:rsidR="00704683" w:rsidRPr="00A05375">
              <w:rPr>
                <w:color w:val="000000" w:themeColor="text1"/>
                <w:sz w:val="28"/>
                <w:szCs w:val="28"/>
              </w:rPr>
              <w:t xml:space="preserve">về phí khai thác và sử dụng thông tin trong </w:t>
            </w:r>
            <w:r w:rsidR="00704683">
              <w:rPr>
                <w:color w:val="000000" w:themeColor="text1"/>
                <w:sz w:val="28"/>
                <w:szCs w:val="28"/>
              </w:rPr>
              <w:t>C</w:t>
            </w:r>
            <w:r w:rsidR="00704683" w:rsidRPr="00A05375">
              <w:rPr>
                <w:color w:val="000000" w:themeColor="text1"/>
                <w:sz w:val="28"/>
                <w:szCs w:val="28"/>
              </w:rPr>
              <w:t>ơ sở dữ liệu tổng hợp quốc gi</w:t>
            </w:r>
            <w:r w:rsidR="00AC662C">
              <w:rPr>
                <w:color w:val="000000" w:themeColor="text1"/>
                <w:sz w:val="28"/>
                <w:szCs w:val="28"/>
                <w:lang w:val="en-US"/>
              </w:rPr>
              <w:t>a;</w:t>
            </w:r>
            <w:r w:rsidR="00704683" w:rsidRPr="00A05375">
              <w:rPr>
                <w:color w:val="000000" w:themeColor="text1"/>
                <w:sz w:val="28"/>
                <w:szCs w:val="28"/>
              </w:rPr>
              <w:t xml:space="preserve"> cơ sở dữ liệu quốc gia, cơ sở dữ liệu chuyên ngành</w:t>
            </w:r>
            <w:r w:rsidR="00AC662C">
              <w:rPr>
                <w:color w:val="000000" w:themeColor="text1"/>
                <w:sz w:val="28"/>
                <w:szCs w:val="28"/>
                <w:lang w:val="en-US"/>
              </w:rPr>
              <w:t xml:space="preserve"> theo trình tự rút gọn</w:t>
            </w:r>
            <w:r w:rsidRPr="00C33F5F">
              <w:rPr>
                <w:sz w:val="27"/>
                <w:szCs w:val="27"/>
              </w:rPr>
              <w:t>.</w:t>
            </w:r>
          </w:p>
        </w:tc>
        <w:tc>
          <w:tcPr>
            <w:tcW w:w="2715" w:type="dxa"/>
            <w:vAlign w:val="center"/>
          </w:tcPr>
          <w:p w14:paraId="418B8FBD" w14:textId="53C0D7B7" w:rsidR="00C71CA7" w:rsidRPr="00C33F5F" w:rsidRDefault="00C71CA7" w:rsidP="004B08BF">
            <w:pPr>
              <w:jc w:val="both"/>
              <w:rPr>
                <w:sz w:val="27"/>
                <w:szCs w:val="27"/>
                <w:lang w:eastAsia="en-GB"/>
              </w:rPr>
            </w:pPr>
            <w:r w:rsidRPr="00C33F5F">
              <w:rPr>
                <w:sz w:val="27"/>
                <w:szCs w:val="27"/>
              </w:rPr>
              <w:t>Thông tư của Bộ Tài chính/Bộ Công an theo thẩm quyền.</w:t>
            </w:r>
          </w:p>
        </w:tc>
        <w:tc>
          <w:tcPr>
            <w:tcW w:w="1841" w:type="dxa"/>
            <w:vAlign w:val="center"/>
          </w:tcPr>
          <w:p w14:paraId="22162652" w14:textId="0010F822" w:rsidR="00C71CA7" w:rsidRPr="00C33F5F" w:rsidRDefault="00C71CA7" w:rsidP="00C71CA7">
            <w:pPr>
              <w:jc w:val="center"/>
              <w:rPr>
                <w:sz w:val="27"/>
                <w:szCs w:val="27"/>
                <w:lang w:eastAsia="en-GB"/>
              </w:rPr>
            </w:pPr>
            <w:r w:rsidRPr="00C33F5F">
              <w:rPr>
                <w:sz w:val="27"/>
                <w:szCs w:val="27"/>
              </w:rPr>
              <w:t>Bộ Tài chính</w:t>
            </w:r>
          </w:p>
        </w:tc>
        <w:tc>
          <w:tcPr>
            <w:tcW w:w="2393" w:type="dxa"/>
            <w:vAlign w:val="center"/>
          </w:tcPr>
          <w:p w14:paraId="46C8D767" w14:textId="31F384E5" w:rsidR="00C71CA7" w:rsidRPr="00C33F5F" w:rsidRDefault="00C71CA7" w:rsidP="004B08BF">
            <w:pPr>
              <w:jc w:val="center"/>
              <w:rPr>
                <w:sz w:val="27"/>
                <w:szCs w:val="27"/>
                <w:lang w:eastAsia="en-GB"/>
              </w:rPr>
            </w:pPr>
            <w:r w:rsidRPr="00C33F5F">
              <w:rPr>
                <w:sz w:val="27"/>
                <w:szCs w:val="27"/>
              </w:rPr>
              <w:t>Bộ Công an, Bộ Tư pháp, các bộ liên quan.</w:t>
            </w:r>
          </w:p>
        </w:tc>
        <w:tc>
          <w:tcPr>
            <w:tcW w:w="2121" w:type="dxa"/>
            <w:vAlign w:val="center"/>
          </w:tcPr>
          <w:p w14:paraId="21FC6C6D" w14:textId="7872C4FD" w:rsidR="00C71CA7" w:rsidRPr="00C33F5F" w:rsidRDefault="00C71CA7" w:rsidP="00C71CA7">
            <w:pPr>
              <w:jc w:val="center"/>
              <w:rPr>
                <w:sz w:val="27"/>
                <w:szCs w:val="27"/>
                <w:lang w:eastAsia="en-GB"/>
              </w:rPr>
            </w:pPr>
            <w:r w:rsidRPr="00C33F5F">
              <w:rPr>
                <w:spacing w:val="-6"/>
                <w:sz w:val="27"/>
                <w:szCs w:val="27"/>
              </w:rPr>
              <w:t>2026 - 2027</w:t>
            </w:r>
          </w:p>
        </w:tc>
      </w:tr>
      <w:tr w:rsidR="00C71CA7" w:rsidRPr="0047230B" w14:paraId="0BA9DFB6" w14:textId="77777777" w:rsidTr="004B08BF">
        <w:tc>
          <w:tcPr>
            <w:tcW w:w="889" w:type="dxa"/>
            <w:vAlign w:val="center"/>
          </w:tcPr>
          <w:p w14:paraId="663D14C6" w14:textId="77777777" w:rsidR="00C71CA7" w:rsidRPr="00C33F5F" w:rsidRDefault="00C71CA7" w:rsidP="00C71CA7">
            <w:pPr>
              <w:pStyle w:val="STT"/>
              <w:rPr>
                <w:sz w:val="27"/>
                <w:szCs w:val="27"/>
                <w:lang w:eastAsia="en-GB"/>
              </w:rPr>
            </w:pPr>
          </w:p>
        </w:tc>
        <w:tc>
          <w:tcPr>
            <w:tcW w:w="5067" w:type="dxa"/>
            <w:vAlign w:val="center"/>
          </w:tcPr>
          <w:p w14:paraId="5052E724" w14:textId="32265366" w:rsidR="00C71CA7" w:rsidRPr="00C33F5F" w:rsidRDefault="00C71CA7" w:rsidP="00C71CA7">
            <w:pPr>
              <w:jc w:val="both"/>
              <w:rPr>
                <w:sz w:val="27"/>
                <w:szCs w:val="27"/>
                <w:lang w:eastAsia="en-GB"/>
              </w:rPr>
            </w:pPr>
            <w:r w:rsidRPr="00C33F5F">
              <w:rPr>
                <w:color w:val="000000" w:themeColor="text1"/>
                <w:sz w:val="27"/>
                <w:szCs w:val="27"/>
              </w:rPr>
              <w:t>Xây dựng</w:t>
            </w:r>
            <w:r w:rsidRPr="00C33F5F">
              <w:rPr>
                <w:bCs/>
                <w:sz w:val="27"/>
                <w:szCs w:val="27"/>
              </w:rPr>
              <w:t xml:space="preserve"> định mức kinh tế, kỹ thuật về dữ liệu phục vụ AI</w:t>
            </w:r>
            <w:r w:rsidR="00191641">
              <w:rPr>
                <w:bCs/>
                <w:sz w:val="27"/>
                <w:szCs w:val="27"/>
                <w:lang w:val="en-US"/>
              </w:rPr>
              <w:t>;</w:t>
            </w:r>
            <w:r w:rsidRPr="00C33F5F">
              <w:rPr>
                <w:bCs/>
                <w:sz w:val="27"/>
                <w:szCs w:val="27"/>
              </w:rPr>
              <w:t xml:space="preserve"> đầu tư, xây dựng và quản trị, vận hành, khai thác, sử dụng Cơ sở dữ liệu quốc gia về AI.</w:t>
            </w:r>
          </w:p>
        </w:tc>
        <w:tc>
          <w:tcPr>
            <w:tcW w:w="2715" w:type="dxa"/>
            <w:vAlign w:val="center"/>
          </w:tcPr>
          <w:p w14:paraId="177A298C" w14:textId="11A19CDE" w:rsidR="00C71CA7" w:rsidRPr="00D45098" w:rsidRDefault="00C71CA7" w:rsidP="004B08BF">
            <w:pPr>
              <w:jc w:val="both"/>
              <w:rPr>
                <w:sz w:val="27"/>
                <w:szCs w:val="27"/>
                <w:lang w:val="en-US" w:eastAsia="en-GB"/>
              </w:rPr>
            </w:pPr>
            <w:r w:rsidRPr="00AC662C">
              <w:rPr>
                <w:sz w:val="27"/>
                <w:szCs w:val="27"/>
              </w:rPr>
              <w:t>Định mức kinh tế, kỹ thuật về dữ liệu phục vụ AI</w:t>
            </w:r>
            <w:r w:rsidR="00D9285F" w:rsidRPr="00AC662C">
              <w:rPr>
                <w:sz w:val="27"/>
                <w:szCs w:val="27"/>
                <w:lang w:val="en-US"/>
              </w:rPr>
              <w:t>; Cơ sở dữ liệu quốc gia về AI được xây dựng, vận hành.</w:t>
            </w:r>
          </w:p>
        </w:tc>
        <w:tc>
          <w:tcPr>
            <w:tcW w:w="1841" w:type="dxa"/>
            <w:vAlign w:val="center"/>
          </w:tcPr>
          <w:p w14:paraId="44988EB1" w14:textId="18768AE5"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2BA6E3EF" w14:textId="2878F53F" w:rsidR="00C71CA7" w:rsidRPr="00C33F5F" w:rsidRDefault="00C71CA7" w:rsidP="004B08BF">
            <w:pPr>
              <w:jc w:val="center"/>
              <w:rPr>
                <w:sz w:val="27"/>
                <w:szCs w:val="27"/>
                <w:lang w:eastAsia="en-GB"/>
              </w:rPr>
            </w:pPr>
            <w:r w:rsidRPr="00C33F5F">
              <w:rPr>
                <w:sz w:val="27"/>
                <w:szCs w:val="27"/>
              </w:rPr>
              <w:t>Bộ Tài chính, các bộ liên quan.</w:t>
            </w:r>
          </w:p>
        </w:tc>
        <w:tc>
          <w:tcPr>
            <w:tcW w:w="2121" w:type="dxa"/>
            <w:vAlign w:val="center"/>
          </w:tcPr>
          <w:p w14:paraId="3C83142D" w14:textId="1E0EA7A7" w:rsidR="00C71CA7" w:rsidRPr="00C33F5F" w:rsidRDefault="00C71CA7" w:rsidP="00C71CA7">
            <w:pPr>
              <w:jc w:val="center"/>
              <w:rPr>
                <w:sz w:val="27"/>
                <w:szCs w:val="27"/>
                <w:lang w:eastAsia="en-GB"/>
              </w:rPr>
            </w:pPr>
            <w:r w:rsidRPr="00C33F5F">
              <w:rPr>
                <w:spacing w:val="-6"/>
                <w:sz w:val="27"/>
                <w:szCs w:val="27"/>
              </w:rPr>
              <w:t>2026 - 2027</w:t>
            </w:r>
          </w:p>
        </w:tc>
      </w:tr>
      <w:tr w:rsidR="00C71CA7" w:rsidRPr="0047230B" w14:paraId="110F5BB9" w14:textId="2EE588FF" w:rsidTr="004B08BF">
        <w:tc>
          <w:tcPr>
            <w:tcW w:w="889" w:type="dxa"/>
            <w:vAlign w:val="center"/>
          </w:tcPr>
          <w:p w14:paraId="6B64EF1B" w14:textId="11729A61" w:rsidR="00C71CA7" w:rsidRPr="00C33F5F" w:rsidRDefault="00C71CA7" w:rsidP="00C71CA7">
            <w:pPr>
              <w:pStyle w:val="STT"/>
              <w:rPr>
                <w:sz w:val="27"/>
                <w:szCs w:val="27"/>
                <w:lang w:eastAsia="en-GB"/>
              </w:rPr>
            </w:pPr>
          </w:p>
        </w:tc>
        <w:tc>
          <w:tcPr>
            <w:tcW w:w="5067" w:type="dxa"/>
            <w:vAlign w:val="center"/>
          </w:tcPr>
          <w:p w14:paraId="1A35E276" w14:textId="786BC712" w:rsidR="00C71CA7" w:rsidRPr="00C33F5F" w:rsidRDefault="00C71CA7" w:rsidP="00C71CA7">
            <w:pPr>
              <w:jc w:val="both"/>
              <w:rPr>
                <w:sz w:val="27"/>
                <w:szCs w:val="27"/>
                <w:lang w:eastAsia="en-GB"/>
              </w:rPr>
            </w:pPr>
            <w:r w:rsidRPr="00C33F5F">
              <w:rPr>
                <w:sz w:val="27"/>
                <w:szCs w:val="27"/>
              </w:rPr>
              <w:t>Sửa đổi Quyết định số 20/2025/QĐ-TTg về danh mục dữ liệu cốt lõi, dữ liệu quan trọng.</w:t>
            </w:r>
          </w:p>
        </w:tc>
        <w:tc>
          <w:tcPr>
            <w:tcW w:w="2715" w:type="dxa"/>
            <w:vAlign w:val="center"/>
          </w:tcPr>
          <w:p w14:paraId="203D81E4" w14:textId="5C3D8EE9" w:rsidR="00C71CA7" w:rsidRPr="00C33F5F" w:rsidRDefault="00C71CA7" w:rsidP="004B08BF">
            <w:pPr>
              <w:jc w:val="both"/>
              <w:rPr>
                <w:sz w:val="27"/>
                <w:szCs w:val="27"/>
                <w:lang w:eastAsia="en-GB"/>
              </w:rPr>
            </w:pPr>
            <w:r w:rsidRPr="00C33F5F">
              <w:rPr>
                <w:sz w:val="27"/>
                <w:szCs w:val="27"/>
              </w:rPr>
              <w:t>Quyết định sửa đổi, bổ sung của Thủ tướng Chính phủ.</w:t>
            </w:r>
          </w:p>
        </w:tc>
        <w:tc>
          <w:tcPr>
            <w:tcW w:w="1841" w:type="dxa"/>
            <w:vAlign w:val="center"/>
          </w:tcPr>
          <w:p w14:paraId="72ACC411" w14:textId="62D037D0"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68EAC1E0" w14:textId="5B4A1171" w:rsidR="00C71CA7" w:rsidRPr="00C33F5F" w:rsidRDefault="00C71CA7" w:rsidP="004B08BF">
            <w:pPr>
              <w:jc w:val="center"/>
              <w:rPr>
                <w:sz w:val="27"/>
                <w:szCs w:val="27"/>
                <w:lang w:eastAsia="en-GB"/>
              </w:rPr>
            </w:pPr>
            <w:r w:rsidRPr="00C33F5F">
              <w:rPr>
                <w:sz w:val="27"/>
                <w:szCs w:val="27"/>
              </w:rPr>
              <w:t>Văn phòng Chính phủ, c</w:t>
            </w:r>
            <w:r w:rsidRPr="00C33F5F">
              <w:rPr>
                <w:sz w:val="27"/>
                <w:szCs w:val="27"/>
                <w:lang w:eastAsia="en-GB"/>
              </w:rPr>
              <w:t xml:space="preserve">ác bộ, ngành, </w:t>
            </w:r>
            <w:r w:rsidRPr="00C33F5F">
              <w:rPr>
                <w:sz w:val="27"/>
                <w:szCs w:val="27"/>
                <w:lang w:eastAsia="en-GB"/>
              </w:rPr>
              <w:br/>
              <w:t>địa phương.</w:t>
            </w:r>
          </w:p>
        </w:tc>
        <w:tc>
          <w:tcPr>
            <w:tcW w:w="2121" w:type="dxa"/>
            <w:vAlign w:val="center"/>
          </w:tcPr>
          <w:p w14:paraId="111C9867" w14:textId="6B569E25" w:rsidR="00C71CA7" w:rsidRPr="00C33F5F" w:rsidRDefault="00C71CA7" w:rsidP="00C71CA7">
            <w:pPr>
              <w:jc w:val="center"/>
              <w:rPr>
                <w:sz w:val="27"/>
                <w:szCs w:val="27"/>
                <w:lang w:eastAsia="en-GB"/>
              </w:rPr>
            </w:pPr>
            <w:r w:rsidRPr="00C33F5F">
              <w:rPr>
                <w:sz w:val="27"/>
                <w:szCs w:val="27"/>
              </w:rPr>
              <w:t>2026</w:t>
            </w:r>
          </w:p>
        </w:tc>
      </w:tr>
      <w:tr w:rsidR="00C71CA7" w:rsidRPr="0047230B" w14:paraId="32F88F47" w14:textId="77777777" w:rsidTr="004B08BF">
        <w:tc>
          <w:tcPr>
            <w:tcW w:w="889" w:type="dxa"/>
            <w:vAlign w:val="center"/>
          </w:tcPr>
          <w:p w14:paraId="153E7372" w14:textId="77777777" w:rsidR="00C71CA7" w:rsidRPr="00C33F5F" w:rsidRDefault="00C71CA7" w:rsidP="00C71CA7">
            <w:pPr>
              <w:pStyle w:val="STT"/>
              <w:rPr>
                <w:sz w:val="27"/>
                <w:szCs w:val="27"/>
                <w:lang w:eastAsia="en-GB"/>
              </w:rPr>
            </w:pPr>
          </w:p>
        </w:tc>
        <w:tc>
          <w:tcPr>
            <w:tcW w:w="5067" w:type="dxa"/>
            <w:vAlign w:val="center"/>
          </w:tcPr>
          <w:p w14:paraId="17DF887A" w14:textId="6C52AB07" w:rsidR="00C71CA7" w:rsidRPr="00C33F5F" w:rsidRDefault="00C71CA7" w:rsidP="00C71CA7">
            <w:pPr>
              <w:jc w:val="both"/>
              <w:rPr>
                <w:sz w:val="27"/>
                <w:szCs w:val="27"/>
                <w:lang w:eastAsia="en-GB"/>
              </w:rPr>
            </w:pPr>
            <w:r w:rsidRPr="00C33F5F">
              <w:rPr>
                <w:sz w:val="27"/>
                <w:szCs w:val="27"/>
              </w:rPr>
              <w:t>Nghiên cứu, đề xuất ban hành Nghị quyết đặc thù</w:t>
            </w:r>
            <w:r w:rsidR="003628C3">
              <w:rPr>
                <w:sz w:val="27"/>
                <w:szCs w:val="27"/>
                <w:lang w:val="en-US"/>
              </w:rPr>
              <w:t xml:space="preserve"> </w:t>
            </w:r>
            <w:r w:rsidR="003628C3" w:rsidRPr="002725DF">
              <w:rPr>
                <w:sz w:val="27"/>
                <w:szCs w:val="27"/>
                <w:lang w:val="en-US"/>
              </w:rPr>
              <w:t>của Quốc hội</w:t>
            </w:r>
            <w:r w:rsidRPr="002725DF">
              <w:rPr>
                <w:sz w:val="27"/>
                <w:szCs w:val="27"/>
              </w:rPr>
              <w:t xml:space="preserve"> </w:t>
            </w:r>
            <w:r w:rsidRPr="00C33F5F">
              <w:rPr>
                <w:sz w:val="27"/>
                <w:szCs w:val="27"/>
              </w:rPr>
              <w:t>về Trung tâm dữ liệu quốc gia.</w:t>
            </w:r>
          </w:p>
        </w:tc>
        <w:tc>
          <w:tcPr>
            <w:tcW w:w="2715" w:type="dxa"/>
            <w:vAlign w:val="center"/>
          </w:tcPr>
          <w:p w14:paraId="75835C4D" w14:textId="127E0CC4" w:rsidR="00C71CA7" w:rsidRPr="00C33F5F" w:rsidRDefault="00C71CA7" w:rsidP="004B08BF">
            <w:pPr>
              <w:jc w:val="both"/>
              <w:rPr>
                <w:sz w:val="27"/>
                <w:szCs w:val="27"/>
                <w:lang w:eastAsia="en-GB"/>
              </w:rPr>
            </w:pPr>
            <w:r w:rsidRPr="00C33F5F">
              <w:rPr>
                <w:sz w:val="27"/>
                <w:szCs w:val="27"/>
              </w:rPr>
              <w:t>Đề xuất báo cáo cấp có thẩm quyền.</w:t>
            </w:r>
          </w:p>
        </w:tc>
        <w:tc>
          <w:tcPr>
            <w:tcW w:w="1841" w:type="dxa"/>
            <w:vAlign w:val="center"/>
          </w:tcPr>
          <w:p w14:paraId="4B78E7B7" w14:textId="40115955"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785E2720" w14:textId="4B45BBA7" w:rsidR="00C71CA7" w:rsidRPr="00C33F5F" w:rsidRDefault="00C71CA7" w:rsidP="004B08BF">
            <w:pPr>
              <w:jc w:val="center"/>
              <w:rPr>
                <w:sz w:val="27"/>
                <w:szCs w:val="27"/>
                <w:lang w:eastAsia="en-GB"/>
              </w:rPr>
            </w:pPr>
            <w:r w:rsidRPr="00C33F5F">
              <w:rPr>
                <w:sz w:val="27"/>
                <w:szCs w:val="27"/>
              </w:rPr>
              <w:t>Bộ Tư pháp, Văn phòng Chính phủ, Bộ Nội vụ, các bộ liên quan.</w:t>
            </w:r>
          </w:p>
        </w:tc>
        <w:tc>
          <w:tcPr>
            <w:tcW w:w="2121" w:type="dxa"/>
            <w:vAlign w:val="center"/>
          </w:tcPr>
          <w:p w14:paraId="4F0FFA0C" w14:textId="222556F8" w:rsidR="00C71CA7" w:rsidRPr="00C33F5F" w:rsidRDefault="00C71CA7" w:rsidP="00C71CA7">
            <w:pPr>
              <w:jc w:val="center"/>
              <w:rPr>
                <w:sz w:val="27"/>
                <w:szCs w:val="27"/>
                <w:lang w:eastAsia="en-GB"/>
              </w:rPr>
            </w:pPr>
            <w:r w:rsidRPr="00C33F5F">
              <w:rPr>
                <w:spacing w:val="-6"/>
                <w:sz w:val="27"/>
                <w:szCs w:val="27"/>
              </w:rPr>
              <w:t>2026 - 2027</w:t>
            </w:r>
          </w:p>
        </w:tc>
      </w:tr>
      <w:tr w:rsidR="00C71CA7" w:rsidRPr="0047230B" w14:paraId="48C5D2E8" w14:textId="77777777" w:rsidTr="004B08BF">
        <w:tc>
          <w:tcPr>
            <w:tcW w:w="889" w:type="dxa"/>
            <w:vAlign w:val="center"/>
          </w:tcPr>
          <w:p w14:paraId="049D665F" w14:textId="77777777" w:rsidR="00C71CA7" w:rsidRPr="00C33F5F" w:rsidRDefault="00C71CA7" w:rsidP="00C71CA7">
            <w:pPr>
              <w:pStyle w:val="STT"/>
              <w:rPr>
                <w:sz w:val="27"/>
                <w:szCs w:val="27"/>
                <w:lang w:eastAsia="en-GB"/>
              </w:rPr>
            </w:pPr>
          </w:p>
        </w:tc>
        <w:tc>
          <w:tcPr>
            <w:tcW w:w="5067" w:type="dxa"/>
            <w:vAlign w:val="center"/>
          </w:tcPr>
          <w:p w14:paraId="256CFA3E" w14:textId="616B8EAC" w:rsidR="00C71CA7" w:rsidRPr="00C33F5F" w:rsidRDefault="00C71CA7" w:rsidP="00C71CA7">
            <w:pPr>
              <w:jc w:val="both"/>
              <w:rPr>
                <w:sz w:val="27"/>
                <w:szCs w:val="27"/>
                <w:lang w:eastAsia="en-GB"/>
              </w:rPr>
            </w:pPr>
            <w:r w:rsidRPr="00C33F5F">
              <w:rPr>
                <w:bCs/>
                <w:sz w:val="27"/>
                <w:szCs w:val="27"/>
              </w:rPr>
              <w:t>Hoàn thiện thể chế, tiêu chuẩn, quy chuẩn và cơ chế quản lý dữ liệu mở.</w:t>
            </w:r>
          </w:p>
        </w:tc>
        <w:tc>
          <w:tcPr>
            <w:tcW w:w="2715" w:type="dxa"/>
            <w:vAlign w:val="center"/>
          </w:tcPr>
          <w:p w14:paraId="60C8EB0C" w14:textId="0D4C0741" w:rsidR="00C71CA7" w:rsidRPr="00C33F5F" w:rsidRDefault="00C71CA7" w:rsidP="004B08BF">
            <w:pPr>
              <w:jc w:val="both"/>
              <w:rPr>
                <w:sz w:val="27"/>
                <w:szCs w:val="27"/>
                <w:lang w:eastAsia="en-GB"/>
              </w:rPr>
            </w:pPr>
            <w:r w:rsidRPr="00C33F5F">
              <w:rPr>
                <w:spacing w:val="-10"/>
                <w:sz w:val="27"/>
                <w:szCs w:val="27"/>
              </w:rPr>
              <w:t>Thể chế, tiêu chuẩn, quy chuẩn và cơ chế quản lý, sử dụng dữ liệu mở.</w:t>
            </w:r>
          </w:p>
        </w:tc>
        <w:tc>
          <w:tcPr>
            <w:tcW w:w="1841" w:type="dxa"/>
            <w:vAlign w:val="center"/>
          </w:tcPr>
          <w:p w14:paraId="16EE12FD" w14:textId="152CA9C0"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465B2F67" w14:textId="520BDC11" w:rsidR="00C71CA7" w:rsidRPr="00C33F5F" w:rsidRDefault="00C71CA7" w:rsidP="004B08BF">
            <w:pPr>
              <w:jc w:val="center"/>
              <w:rPr>
                <w:sz w:val="27"/>
                <w:szCs w:val="27"/>
                <w:lang w:eastAsia="en-GB"/>
              </w:rPr>
            </w:pPr>
            <w:r w:rsidRPr="00C33F5F">
              <w:rPr>
                <w:sz w:val="27"/>
                <w:szCs w:val="27"/>
              </w:rPr>
              <w:t>Bộ Tư pháp, c</w:t>
            </w:r>
            <w:r w:rsidRPr="00C33F5F">
              <w:rPr>
                <w:sz w:val="27"/>
                <w:szCs w:val="27"/>
                <w:lang w:eastAsia="en-GB"/>
              </w:rPr>
              <w:t>ác bộ, ngành, địa phương.</w:t>
            </w:r>
          </w:p>
        </w:tc>
        <w:tc>
          <w:tcPr>
            <w:tcW w:w="2121" w:type="dxa"/>
            <w:vAlign w:val="center"/>
          </w:tcPr>
          <w:p w14:paraId="333664CD" w14:textId="0C2B969C" w:rsidR="00C71CA7" w:rsidRPr="00C33F5F" w:rsidRDefault="00C71CA7" w:rsidP="00C71CA7">
            <w:pPr>
              <w:jc w:val="center"/>
              <w:rPr>
                <w:sz w:val="27"/>
                <w:szCs w:val="27"/>
                <w:lang w:eastAsia="en-GB"/>
              </w:rPr>
            </w:pPr>
            <w:r w:rsidRPr="00C33F5F">
              <w:rPr>
                <w:sz w:val="27"/>
                <w:szCs w:val="27"/>
              </w:rPr>
              <w:t>Từ 2026, hằng năm</w:t>
            </w:r>
          </w:p>
        </w:tc>
      </w:tr>
      <w:tr w:rsidR="00C71CA7" w:rsidRPr="0047230B" w14:paraId="6B62CEE2" w14:textId="77777777" w:rsidTr="004B08BF">
        <w:tc>
          <w:tcPr>
            <w:tcW w:w="889" w:type="dxa"/>
            <w:vAlign w:val="center"/>
            <w:hideMark/>
          </w:tcPr>
          <w:p w14:paraId="6838DE3A" w14:textId="77777777" w:rsidR="00C71CA7" w:rsidRPr="00C33F5F" w:rsidRDefault="00C71CA7" w:rsidP="00C71CA7">
            <w:pPr>
              <w:pStyle w:val="STT"/>
              <w:rPr>
                <w:sz w:val="27"/>
                <w:szCs w:val="27"/>
                <w:lang w:eastAsia="en-GB"/>
              </w:rPr>
            </w:pPr>
          </w:p>
        </w:tc>
        <w:tc>
          <w:tcPr>
            <w:tcW w:w="5067" w:type="dxa"/>
            <w:vAlign w:val="center"/>
            <w:hideMark/>
          </w:tcPr>
          <w:p w14:paraId="68B25001" w14:textId="1E55B6DB" w:rsidR="00C71CA7" w:rsidRPr="00C33F5F" w:rsidRDefault="00C71CA7" w:rsidP="00C71CA7">
            <w:pPr>
              <w:jc w:val="both"/>
              <w:rPr>
                <w:sz w:val="27"/>
                <w:szCs w:val="27"/>
                <w:lang w:eastAsia="en-GB"/>
              </w:rPr>
            </w:pPr>
            <w:r w:rsidRPr="00C33F5F">
              <w:rPr>
                <w:bCs/>
                <w:spacing w:val="-2"/>
                <w:sz w:val="27"/>
                <w:szCs w:val="27"/>
              </w:rPr>
              <w:t xml:space="preserve">Xây dựng, cập nhật và tổ chức thực hiện </w:t>
            </w:r>
            <w:r w:rsidR="00C33F5F" w:rsidRPr="00C33F5F">
              <w:rPr>
                <w:bCs/>
                <w:spacing w:val="-2"/>
                <w:sz w:val="27"/>
                <w:szCs w:val="27"/>
                <w:lang w:val="en-US"/>
              </w:rPr>
              <w:t>d</w:t>
            </w:r>
            <w:r w:rsidRPr="00C33F5F">
              <w:rPr>
                <w:bCs/>
                <w:spacing w:val="-2"/>
                <w:sz w:val="27"/>
                <w:szCs w:val="27"/>
              </w:rPr>
              <w:t>anh mục dữ liệu mở của ngành, lĩnh vực, địa phương.</w:t>
            </w:r>
          </w:p>
        </w:tc>
        <w:tc>
          <w:tcPr>
            <w:tcW w:w="2715" w:type="dxa"/>
            <w:vAlign w:val="center"/>
            <w:hideMark/>
          </w:tcPr>
          <w:p w14:paraId="1BB416A6" w14:textId="6C242EF6" w:rsidR="00C71CA7" w:rsidRPr="00C33F5F" w:rsidRDefault="00C71CA7" w:rsidP="004B08BF">
            <w:pPr>
              <w:jc w:val="both"/>
              <w:rPr>
                <w:sz w:val="27"/>
                <w:szCs w:val="27"/>
                <w:lang w:val="en-GB" w:eastAsia="en-GB"/>
              </w:rPr>
            </w:pPr>
            <w:r w:rsidRPr="00C33F5F">
              <w:rPr>
                <w:spacing w:val="-10"/>
                <w:sz w:val="27"/>
                <w:szCs w:val="27"/>
              </w:rPr>
              <w:t xml:space="preserve">Danh mục dữ </w:t>
            </w:r>
            <w:r w:rsidRPr="00AC662C">
              <w:rPr>
                <w:spacing w:val="-10"/>
                <w:sz w:val="27"/>
                <w:szCs w:val="27"/>
              </w:rPr>
              <w:t xml:space="preserve">liệu </w:t>
            </w:r>
            <w:r w:rsidR="003628C3" w:rsidRPr="00AC662C">
              <w:rPr>
                <w:spacing w:val="-10"/>
                <w:sz w:val="27"/>
                <w:szCs w:val="27"/>
                <w:lang w:val="en-US"/>
              </w:rPr>
              <w:t xml:space="preserve">mở </w:t>
            </w:r>
            <w:r w:rsidRPr="00C33F5F">
              <w:rPr>
                <w:spacing w:val="-10"/>
                <w:sz w:val="27"/>
                <w:szCs w:val="27"/>
              </w:rPr>
              <w:t>được xây dựng, cập nhật.</w:t>
            </w:r>
          </w:p>
        </w:tc>
        <w:tc>
          <w:tcPr>
            <w:tcW w:w="1841" w:type="dxa"/>
            <w:vAlign w:val="center"/>
            <w:hideMark/>
          </w:tcPr>
          <w:p w14:paraId="66D5A170" w14:textId="307DF77A" w:rsidR="00C71CA7" w:rsidRPr="00C33F5F" w:rsidRDefault="00C71CA7" w:rsidP="00C71CA7">
            <w:pPr>
              <w:jc w:val="center"/>
              <w:rPr>
                <w:sz w:val="27"/>
                <w:szCs w:val="27"/>
                <w:lang w:val="en-GB" w:eastAsia="en-GB"/>
              </w:rPr>
            </w:pPr>
            <w:r w:rsidRPr="00C33F5F">
              <w:rPr>
                <w:sz w:val="27"/>
                <w:szCs w:val="27"/>
                <w:lang w:eastAsia="en-GB"/>
              </w:rPr>
              <w:t xml:space="preserve">Các bộ, ngành, </w:t>
            </w:r>
            <w:r w:rsidRPr="00C33F5F">
              <w:rPr>
                <w:sz w:val="27"/>
                <w:szCs w:val="27"/>
                <w:lang w:eastAsia="en-GB"/>
              </w:rPr>
              <w:br/>
              <w:t>địa phương</w:t>
            </w:r>
          </w:p>
        </w:tc>
        <w:tc>
          <w:tcPr>
            <w:tcW w:w="2393" w:type="dxa"/>
            <w:vAlign w:val="center"/>
            <w:hideMark/>
          </w:tcPr>
          <w:p w14:paraId="2C9F3C4D" w14:textId="70541831" w:rsidR="00C71CA7" w:rsidRPr="00C33F5F" w:rsidRDefault="00C71CA7" w:rsidP="004B08BF">
            <w:pPr>
              <w:jc w:val="center"/>
              <w:rPr>
                <w:sz w:val="27"/>
                <w:szCs w:val="27"/>
                <w:lang w:eastAsia="en-GB"/>
              </w:rPr>
            </w:pPr>
            <w:r w:rsidRPr="00C33F5F">
              <w:rPr>
                <w:sz w:val="27"/>
                <w:szCs w:val="27"/>
              </w:rPr>
              <w:t>Bộ Công an.</w:t>
            </w:r>
          </w:p>
        </w:tc>
        <w:tc>
          <w:tcPr>
            <w:tcW w:w="2121" w:type="dxa"/>
            <w:vAlign w:val="center"/>
            <w:hideMark/>
          </w:tcPr>
          <w:p w14:paraId="73D91E0D" w14:textId="257C50E8" w:rsidR="00C71CA7" w:rsidRPr="00C33F5F" w:rsidRDefault="00C71CA7" w:rsidP="00C71CA7">
            <w:pPr>
              <w:jc w:val="center"/>
              <w:rPr>
                <w:sz w:val="27"/>
                <w:szCs w:val="27"/>
                <w:lang w:val="en-GB" w:eastAsia="en-GB"/>
              </w:rPr>
            </w:pPr>
            <w:r w:rsidRPr="00C33F5F">
              <w:rPr>
                <w:spacing w:val="-4"/>
                <w:sz w:val="27"/>
                <w:szCs w:val="27"/>
              </w:rPr>
              <w:t>2026 - 2027</w:t>
            </w:r>
          </w:p>
        </w:tc>
      </w:tr>
      <w:tr w:rsidR="00C71CA7" w:rsidRPr="0047230B" w14:paraId="0EC39B37" w14:textId="77777777" w:rsidTr="004B08BF">
        <w:tc>
          <w:tcPr>
            <w:tcW w:w="889" w:type="dxa"/>
            <w:vAlign w:val="center"/>
          </w:tcPr>
          <w:p w14:paraId="48A79F2D" w14:textId="77777777" w:rsidR="00C71CA7" w:rsidRPr="00C33F5F" w:rsidRDefault="00C71CA7" w:rsidP="00C71CA7">
            <w:pPr>
              <w:pStyle w:val="STT"/>
              <w:rPr>
                <w:sz w:val="27"/>
                <w:szCs w:val="27"/>
                <w:lang w:eastAsia="en-GB"/>
              </w:rPr>
            </w:pPr>
          </w:p>
        </w:tc>
        <w:tc>
          <w:tcPr>
            <w:tcW w:w="5067" w:type="dxa"/>
            <w:vAlign w:val="center"/>
            <w:hideMark/>
          </w:tcPr>
          <w:p w14:paraId="61924A8D" w14:textId="6F776FB8" w:rsidR="00C71CA7" w:rsidRPr="00C33F5F" w:rsidRDefault="00C71CA7" w:rsidP="00C71CA7">
            <w:pPr>
              <w:jc w:val="both"/>
              <w:rPr>
                <w:sz w:val="27"/>
                <w:szCs w:val="27"/>
                <w:lang w:val="vi-VN" w:eastAsia="en-GB"/>
              </w:rPr>
            </w:pPr>
            <w:r w:rsidRPr="00C33F5F">
              <w:rPr>
                <w:sz w:val="27"/>
                <w:szCs w:val="27"/>
              </w:rPr>
              <w:t>Nghiên cứu, đề xuất xây dựng Luật Kiểm soát thủ tục hành chính.</w:t>
            </w:r>
          </w:p>
        </w:tc>
        <w:tc>
          <w:tcPr>
            <w:tcW w:w="2715" w:type="dxa"/>
            <w:vAlign w:val="center"/>
            <w:hideMark/>
          </w:tcPr>
          <w:p w14:paraId="4442EED2" w14:textId="00AD93AA" w:rsidR="00C71CA7" w:rsidRPr="00C33F5F" w:rsidRDefault="00C71CA7" w:rsidP="004B08BF">
            <w:pPr>
              <w:jc w:val="both"/>
              <w:rPr>
                <w:sz w:val="27"/>
                <w:szCs w:val="27"/>
                <w:lang w:val="en-GB" w:eastAsia="en-GB"/>
              </w:rPr>
            </w:pPr>
            <w:r w:rsidRPr="00C33F5F">
              <w:rPr>
                <w:sz w:val="27"/>
                <w:szCs w:val="27"/>
              </w:rPr>
              <w:t>Hồ sơ đề nghị xây dựng luật.</w:t>
            </w:r>
          </w:p>
        </w:tc>
        <w:tc>
          <w:tcPr>
            <w:tcW w:w="1841" w:type="dxa"/>
            <w:vAlign w:val="center"/>
            <w:hideMark/>
          </w:tcPr>
          <w:p w14:paraId="56D0C1D5" w14:textId="7F519DDE" w:rsidR="00C71CA7" w:rsidRPr="00C33F5F" w:rsidRDefault="00C71CA7" w:rsidP="00C71CA7">
            <w:pPr>
              <w:jc w:val="center"/>
              <w:rPr>
                <w:sz w:val="27"/>
                <w:szCs w:val="27"/>
                <w:lang w:val="en-GB" w:eastAsia="en-GB"/>
              </w:rPr>
            </w:pPr>
            <w:r w:rsidRPr="00C33F5F">
              <w:rPr>
                <w:sz w:val="27"/>
                <w:szCs w:val="27"/>
              </w:rPr>
              <w:t>Bộ Tư pháp</w:t>
            </w:r>
          </w:p>
        </w:tc>
        <w:tc>
          <w:tcPr>
            <w:tcW w:w="2393" w:type="dxa"/>
            <w:vAlign w:val="center"/>
            <w:hideMark/>
          </w:tcPr>
          <w:p w14:paraId="21A8F687" w14:textId="36128ED2" w:rsidR="00C71CA7" w:rsidRPr="00C33F5F" w:rsidRDefault="00C71CA7" w:rsidP="004B08BF">
            <w:pPr>
              <w:jc w:val="center"/>
              <w:rPr>
                <w:sz w:val="27"/>
                <w:szCs w:val="27"/>
                <w:lang w:val="en-GB" w:eastAsia="en-GB"/>
              </w:rPr>
            </w:pPr>
            <w:r w:rsidRPr="00C33F5F">
              <w:rPr>
                <w:sz w:val="27"/>
                <w:szCs w:val="27"/>
              </w:rPr>
              <w:t>Văn phòng Chính phủ, Bộ Công an, c</w:t>
            </w:r>
            <w:r w:rsidRPr="00C33F5F">
              <w:rPr>
                <w:sz w:val="27"/>
                <w:szCs w:val="27"/>
                <w:lang w:eastAsia="en-GB"/>
              </w:rPr>
              <w:t>ác bộ, ngành, địa phương.</w:t>
            </w:r>
          </w:p>
        </w:tc>
        <w:tc>
          <w:tcPr>
            <w:tcW w:w="2121" w:type="dxa"/>
            <w:vAlign w:val="center"/>
            <w:hideMark/>
          </w:tcPr>
          <w:p w14:paraId="6A064CF7" w14:textId="273511DF" w:rsidR="00C71CA7" w:rsidRPr="00C33F5F" w:rsidRDefault="00C71CA7" w:rsidP="00C71CA7">
            <w:pPr>
              <w:jc w:val="center"/>
              <w:rPr>
                <w:sz w:val="27"/>
                <w:szCs w:val="27"/>
                <w:lang w:val="en-GB" w:eastAsia="en-GB"/>
              </w:rPr>
            </w:pPr>
            <w:r w:rsidRPr="00C33F5F">
              <w:rPr>
                <w:spacing w:val="-4"/>
                <w:sz w:val="27"/>
                <w:szCs w:val="27"/>
              </w:rPr>
              <w:t>2026 - 2027</w:t>
            </w:r>
          </w:p>
        </w:tc>
      </w:tr>
      <w:tr w:rsidR="00C71CA7" w:rsidRPr="0047230B" w14:paraId="2C976DE1" w14:textId="77777777" w:rsidTr="004B08BF">
        <w:tc>
          <w:tcPr>
            <w:tcW w:w="889" w:type="dxa"/>
            <w:vAlign w:val="center"/>
          </w:tcPr>
          <w:p w14:paraId="01264DA6" w14:textId="77777777" w:rsidR="00C71CA7" w:rsidRPr="00C33F5F" w:rsidRDefault="00C71CA7" w:rsidP="00C71CA7">
            <w:pPr>
              <w:pStyle w:val="STT"/>
              <w:rPr>
                <w:sz w:val="27"/>
                <w:szCs w:val="27"/>
                <w:lang w:eastAsia="en-GB"/>
              </w:rPr>
            </w:pPr>
          </w:p>
        </w:tc>
        <w:tc>
          <w:tcPr>
            <w:tcW w:w="5067" w:type="dxa"/>
            <w:vAlign w:val="center"/>
            <w:hideMark/>
          </w:tcPr>
          <w:p w14:paraId="357D836A" w14:textId="5C4F78D9" w:rsidR="00C71CA7" w:rsidRPr="00C33F5F" w:rsidRDefault="00C71CA7" w:rsidP="00C71CA7">
            <w:pPr>
              <w:jc w:val="both"/>
              <w:rPr>
                <w:sz w:val="27"/>
                <w:szCs w:val="27"/>
                <w:lang w:val="vi-VN" w:eastAsia="en-GB"/>
              </w:rPr>
            </w:pPr>
            <w:r w:rsidRPr="00C33F5F">
              <w:rPr>
                <w:sz w:val="27"/>
                <w:szCs w:val="27"/>
              </w:rPr>
              <w:t>Xây dựng</w:t>
            </w:r>
            <w:r w:rsidR="00704683">
              <w:rPr>
                <w:sz w:val="27"/>
                <w:szCs w:val="27"/>
                <w:lang w:val="en-US"/>
              </w:rPr>
              <w:t>, triển khai</w:t>
            </w:r>
            <w:r w:rsidRPr="00C33F5F">
              <w:rPr>
                <w:sz w:val="27"/>
                <w:szCs w:val="27"/>
              </w:rPr>
              <w:t xml:space="preserve"> cơ chế đặt hàng, giao nhiệm vụ theo mô hình phối hợp giữa viện nghiên cứu, trường đại học và doanh nghiệp để nghiên cứu, phát triển, thử nghiệm, làm chủ và thương mại hóa công nghệ lõi, công nghệ chiến lược.</w:t>
            </w:r>
          </w:p>
        </w:tc>
        <w:tc>
          <w:tcPr>
            <w:tcW w:w="2715" w:type="dxa"/>
            <w:vAlign w:val="center"/>
            <w:hideMark/>
          </w:tcPr>
          <w:p w14:paraId="2B27567F" w14:textId="725C9A7A" w:rsidR="00C71CA7" w:rsidRPr="00C33F5F" w:rsidRDefault="00C71CA7" w:rsidP="004B08BF">
            <w:pPr>
              <w:jc w:val="both"/>
              <w:rPr>
                <w:sz w:val="27"/>
                <w:szCs w:val="27"/>
                <w:lang w:val="en-GB" w:eastAsia="en-GB"/>
              </w:rPr>
            </w:pPr>
            <w:r w:rsidRPr="00C33F5F">
              <w:rPr>
                <w:sz w:val="27"/>
                <w:szCs w:val="27"/>
              </w:rPr>
              <w:t>Cơ chế đặt hàng, giao nhiệm vụ.</w:t>
            </w:r>
          </w:p>
        </w:tc>
        <w:tc>
          <w:tcPr>
            <w:tcW w:w="1841" w:type="dxa"/>
            <w:vAlign w:val="center"/>
            <w:hideMark/>
          </w:tcPr>
          <w:p w14:paraId="1F2E150A" w14:textId="244DC9C7" w:rsidR="00C71CA7" w:rsidRPr="00C33F5F" w:rsidRDefault="00C71CA7" w:rsidP="00C71CA7">
            <w:pPr>
              <w:jc w:val="center"/>
              <w:rPr>
                <w:sz w:val="27"/>
                <w:szCs w:val="27"/>
                <w:lang w:val="en-GB" w:eastAsia="en-GB"/>
              </w:rPr>
            </w:pPr>
            <w:r w:rsidRPr="00C33F5F">
              <w:rPr>
                <w:sz w:val="27"/>
                <w:szCs w:val="27"/>
              </w:rPr>
              <w:t>Bộ Công an</w:t>
            </w:r>
          </w:p>
        </w:tc>
        <w:tc>
          <w:tcPr>
            <w:tcW w:w="2393" w:type="dxa"/>
            <w:vAlign w:val="center"/>
            <w:hideMark/>
          </w:tcPr>
          <w:p w14:paraId="45E9DE60" w14:textId="306D86BF" w:rsidR="00C71CA7" w:rsidRPr="00C33F5F" w:rsidRDefault="00C71CA7" w:rsidP="004B08BF">
            <w:pPr>
              <w:jc w:val="center"/>
              <w:rPr>
                <w:sz w:val="27"/>
                <w:szCs w:val="27"/>
                <w:lang w:val="en-GB" w:eastAsia="en-GB"/>
              </w:rPr>
            </w:pPr>
            <w:r w:rsidRPr="00C33F5F">
              <w:rPr>
                <w:sz w:val="27"/>
                <w:szCs w:val="27"/>
                <w:lang w:eastAsia="en-GB"/>
              </w:rPr>
              <w:t>Các bộ, ngành, địa phương</w:t>
            </w:r>
            <w:r w:rsidRPr="00C33F5F">
              <w:rPr>
                <w:sz w:val="27"/>
                <w:szCs w:val="27"/>
              </w:rPr>
              <w:t>, viện nghiên cứu, trường đại học và doanh nghiệp có liên quan.</w:t>
            </w:r>
          </w:p>
        </w:tc>
        <w:tc>
          <w:tcPr>
            <w:tcW w:w="2121" w:type="dxa"/>
            <w:vAlign w:val="center"/>
            <w:hideMark/>
          </w:tcPr>
          <w:p w14:paraId="3804D620" w14:textId="7AE3A671" w:rsidR="00C71CA7" w:rsidRPr="00C33F5F" w:rsidRDefault="00C71CA7" w:rsidP="00C71CA7">
            <w:pPr>
              <w:jc w:val="center"/>
              <w:rPr>
                <w:sz w:val="27"/>
                <w:szCs w:val="27"/>
                <w:lang w:val="en-GB" w:eastAsia="en-GB"/>
              </w:rPr>
            </w:pPr>
            <w:r w:rsidRPr="00C33F5F">
              <w:rPr>
                <w:spacing w:val="-4"/>
                <w:sz w:val="27"/>
                <w:szCs w:val="27"/>
              </w:rPr>
              <w:t>2026 - 2027</w:t>
            </w:r>
          </w:p>
        </w:tc>
      </w:tr>
      <w:tr w:rsidR="00C71CA7" w:rsidRPr="0047230B" w14:paraId="460FF37B" w14:textId="77777777" w:rsidTr="004B08BF">
        <w:tc>
          <w:tcPr>
            <w:tcW w:w="889" w:type="dxa"/>
            <w:vAlign w:val="center"/>
          </w:tcPr>
          <w:p w14:paraId="485F2BED" w14:textId="77777777" w:rsidR="00C71CA7" w:rsidRPr="00C33F5F" w:rsidRDefault="00C71CA7" w:rsidP="00C71CA7">
            <w:pPr>
              <w:pStyle w:val="STT"/>
              <w:rPr>
                <w:sz w:val="27"/>
                <w:szCs w:val="27"/>
                <w:lang w:eastAsia="en-GB"/>
              </w:rPr>
            </w:pPr>
          </w:p>
        </w:tc>
        <w:tc>
          <w:tcPr>
            <w:tcW w:w="5067" w:type="dxa"/>
            <w:vAlign w:val="center"/>
            <w:hideMark/>
          </w:tcPr>
          <w:p w14:paraId="0624FF1D" w14:textId="4BE758F3" w:rsidR="00C71CA7" w:rsidRPr="00C33F5F" w:rsidRDefault="00C71CA7" w:rsidP="00C71CA7">
            <w:pPr>
              <w:jc w:val="both"/>
              <w:rPr>
                <w:sz w:val="27"/>
                <w:szCs w:val="27"/>
                <w:lang w:val="vi-VN" w:eastAsia="en-GB"/>
              </w:rPr>
            </w:pPr>
            <w:r w:rsidRPr="00C33F5F">
              <w:rPr>
                <w:sz w:val="27"/>
                <w:szCs w:val="27"/>
              </w:rPr>
              <w:t>Nghiên cứu, xây dựng môi trường thử nghiệm công nghệ cho các bộ, ngành, địa phương tại Trung tâm dữ liệu quốc gia.</w:t>
            </w:r>
          </w:p>
        </w:tc>
        <w:tc>
          <w:tcPr>
            <w:tcW w:w="2715" w:type="dxa"/>
            <w:vAlign w:val="center"/>
            <w:hideMark/>
          </w:tcPr>
          <w:p w14:paraId="545BB11C" w14:textId="5A0CACA9" w:rsidR="00C71CA7" w:rsidRPr="00C33F5F" w:rsidRDefault="00C71CA7" w:rsidP="004B08BF">
            <w:pPr>
              <w:jc w:val="both"/>
              <w:rPr>
                <w:sz w:val="27"/>
                <w:szCs w:val="27"/>
                <w:lang w:val="en-GB" w:eastAsia="en-GB"/>
              </w:rPr>
            </w:pPr>
            <w:r w:rsidRPr="00C33F5F">
              <w:rPr>
                <w:sz w:val="27"/>
                <w:szCs w:val="27"/>
              </w:rPr>
              <w:t>Cơ chế môi trường thử nghiệm công nghệ.</w:t>
            </w:r>
          </w:p>
        </w:tc>
        <w:tc>
          <w:tcPr>
            <w:tcW w:w="1841" w:type="dxa"/>
            <w:vAlign w:val="center"/>
            <w:hideMark/>
          </w:tcPr>
          <w:p w14:paraId="5CA65424" w14:textId="0A066121" w:rsidR="00C71CA7" w:rsidRPr="00C33F5F" w:rsidRDefault="00C71CA7" w:rsidP="00C71CA7">
            <w:pPr>
              <w:jc w:val="center"/>
              <w:rPr>
                <w:sz w:val="27"/>
                <w:szCs w:val="27"/>
                <w:lang w:val="en-GB" w:eastAsia="en-GB"/>
              </w:rPr>
            </w:pPr>
            <w:r w:rsidRPr="00C33F5F">
              <w:rPr>
                <w:sz w:val="27"/>
                <w:szCs w:val="27"/>
              </w:rPr>
              <w:t>Bộ Công an</w:t>
            </w:r>
          </w:p>
        </w:tc>
        <w:tc>
          <w:tcPr>
            <w:tcW w:w="2393" w:type="dxa"/>
            <w:vAlign w:val="center"/>
            <w:hideMark/>
          </w:tcPr>
          <w:p w14:paraId="73F6C22A" w14:textId="049BCA46" w:rsidR="00C71CA7" w:rsidRPr="00C33F5F" w:rsidRDefault="00C71CA7" w:rsidP="004B08BF">
            <w:pPr>
              <w:jc w:val="center"/>
              <w:rPr>
                <w:sz w:val="27"/>
                <w:szCs w:val="27"/>
                <w:lang w:val="en-GB" w:eastAsia="en-GB"/>
              </w:rPr>
            </w:pPr>
            <w:r w:rsidRPr="00C33F5F">
              <w:rPr>
                <w:sz w:val="27"/>
                <w:szCs w:val="27"/>
                <w:lang w:eastAsia="en-GB"/>
              </w:rPr>
              <w:t>Các bộ, ngành, địa phương.</w:t>
            </w:r>
          </w:p>
        </w:tc>
        <w:tc>
          <w:tcPr>
            <w:tcW w:w="2121" w:type="dxa"/>
            <w:vAlign w:val="center"/>
            <w:hideMark/>
          </w:tcPr>
          <w:p w14:paraId="5C83C456" w14:textId="3D467369" w:rsidR="00C71CA7" w:rsidRPr="00C33F5F" w:rsidRDefault="00C71CA7" w:rsidP="00C71CA7">
            <w:pPr>
              <w:jc w:val="center"/>
              <w:rPr>
                <w:sz w:val="27"/>
                <w:szCs w:val="27"/>
                <w:lang w:val="en-GB" w:eastAsia="en-GB"/>
              </w:rPr>
            </w:pPr>
            <w:r w:rsidRPr="00C33F5F">
              <w:rPr>
                <w:spacing w:val="-4"/>
                <w:sz w:val="27"/>
                <w:szCs w:val="27"/>
              </w:rPr>
              <w:t>2026 - 2027</w:t>
            </w:r>
          </w:p>
        </w:tc>
      </w:tr>
      <w:tr w:rsidR="00C71CA7" w:rsidRPr="0047230B" w14:paraId="54BAE409" w14:textId="77777777" w:rsidTr="004B08BF">
        <w:tc>
          <w:tcPr>
            <w:tcW w:w="889" w:type="dxa"/>
            <w:vAlign w:val="center"/>
          </w:tcPr>
          <w:p w14:paraId="6CFC8029" w14:textId="77777777" w:rsidR="00C71CA7" w:rsidRPr="00C33F5F" w:rsidRDefault="00C71CA7" w:rsidP="00C71CA7">
            <w:pPr>
              <w:pStyle w:val="STT"/>
              <w:rPr>
                <w:sz w:val="27"/>
                <w:szCs w:val="27"/>
                <w:lang w:eastAsia="en-GB"/>
              </w:rPr>
            </w:pPr>
          </w:p>
        </w:tc>
        <w:tc>
          <w:tcPr>
            <w:tcW w:w="5067" w:type="dxa"/>
            <w:vAlign w:val="center"/>
            <w:hideMark/>
          </w:tcPr>
          <w:p w14:paraId="2DCD93DD" w14:textId="00E913EE" w:rsidR="00C71CA7" w:rsidRPr="00C33F5F" w:rsidRDefault="00C71CA7" w:rsidP="00C71CA7">
            <w:pPr>
              <w:jc w:val="both"/>
              <w:rPr>
                <w:sz w:val="27"/>
                <w:szCs w:val="27"/>
                <w:lang w:val="vi-VN" w:eastAsia="en-GB"/>
              </w:rPr>
            </w:pPr>
            <w:r w:rsidRPr="00C33F5F">
              <w:rPr>
                <w:sz w:val="27"/>
                <w:szCs w:val="27"/>
              </w:rPr>
              <w:t>Nghiên cứu</w:t>
            </w:r>
            <w:r w:rsidR="00C33F5F" w:rsidRPr="00C33F5F">
              <w:rPr>
                <w:sz w:val="27"/>
                <w:szCs w:val="27"/>
                <w:lang w:val="en-US"/>
              </w:rPr>
              <w:t xml:space="preserve">, hoàn thiện </w:t>
            </w:r>
            <w:r w:rsidRPr="00C33F5F">
              <w:rPr>
                <w:sz w:val="27"/>
                <w:szCs w:val="27"/>
              </w:rPr>
              <w:t>tiêu chuẩn, quy chuẩn kỹ thuật, hướng dẫn về ẩn danh hóa, vô danh hóa, mã hóa dữ liệu.</w:t>
            </w:r>
          </w:p>
        </w:tc>
        <w:tc>
          <w:tcPr>
            <w:tcW w:w="2715" w:type="dxa"/>
            <w:vAlign w:val="center"/>
            <w:hideMark/>
          </w:tcPr>
          <w:p w14:paraId="42AE5F93" w14:textId="5C3872E0" w:rsidR="00C71CA7" w:rsidRPr="00C33F5F" w:rsidRDefault="00C71CA7" w:rsidP="004B08BF">
            <w:pPr>
              <w:jc w:val="both"/>
              <w:rPr>
                <w:sz w:val="27"/>
                <w:szCs w:val="27"/>
                <w:lang w:val="vi-VN" w:eastAsia="en-GB"/>
              </w:rPr>
            </w:pPr>
            <w:r w:rsidRPr="00C33F5F">
              <w:rPr>
                <w:sz w:val="27"/>
                <w:szCs w:val="27"/>
              </w:rPr>
              <w:t xml:space="preserve">Tiêu chuẩn, quy chuẩn kỹ thuật; hướng dẫn kỹ thuật về ẩn danh hóa, vô danh hóa, mã hóa </w:t>
            </w:r>
            <w:r w:rsidRPr="00C33F5F">
              <w:rPr>
                <w:sz w:val="27"/>
                <w:szCs w:val="27"/>
              </w:rPr>
              <w:lastRenderedPageBreak/>
              <w:t>dữ liệu và công nghệ bảo vệ quyền riêng tư.</w:t>
            </w:r>
          </w:p>
        </w:tc>
        <w:tc>
          <w:tcPr>
            <w:tcW w:w="1841" w:type="dxa"/>
            <w:vAlign w:val="center"/>
            <w:hideMark/>
          </w:tcPr>
          <w:p w14:paraId="36955F86" w14:textId="3342F1F4" w:rsidR="00C71CA7" w:rsidRPr="00C33F5F" w:rsidRDefault="00C71CA7" w:rsidP="00C71CA7">
            <w:pPr>
              <w:jc w:val="center"/>
              <w:rPr>
                <w:sz w:val="27"/>
                <w:szCs w:val="27"/>
                <w:lang w:val="vi-VN" w:eastAsia="en-GB"/>
              </w:rPr>
            </w:pPr>
            <w:r w:rsidRPr="00C33F5F">
              <w:rPr>
                <w:sz w:val="27"/>
                <w:szCs w:val="27"/>
              </w:rPr>
              <w:lastRenderedPageBreak/>
              <w:t>Bộ Công an</w:t>
            </w:r>
          </w:p>
        </w:tc>
        <w:tc>
          <w:tcPr>
            <w:tcW w:w="2393" w:type="dxa"/>
            <w:vAlign w:val="center"/>
            <w:hideMark/>
          </w:tcPr>
          <w:p w14:paraId="1B7E5858" w14:textId="4B903AC4" w:rsidR="00C71CA7" w:rsidRPr="00C33F5F" w:rsidRDefault="00C71CA7" w:rsidP="004B08BF">
            <w:pPr>
              <w:jc w:val="center"/>
              <w:rPr>
                <w:sz w:val="27"/>
                <w:szCs w:val="27"/>
                <w:lang w:val="vi-VN" w:eastAsia="en-GB"/>
              </w:rPr>
            </w:pPr>
            <w:r w:rsidRPr="00C33F5F">
              <w:rPr>
                <w:sz w:val="27"/>
                <w:szCs w:val="27"/>
                <w:lang w:eastAsia="en-GB"/>
              </w:rPr>
              <w:t>Các bộ, ngành, địa phương.</w:t>
            </w:r>
          </w:p>
        </w:tc>
        <w:tc>
          <w:tcPr>
            <w:tcW w:w="2121" w:type="dxa"/>
            <w:vAlign w:val="center"/>
            <w:hideMark/>
          </w:tcPr>
          <w:p w14:paraId="590FF871" w14:textId="5163C841" w:rsidR="00C71CA7" w:rsidRPr="00C33F5F" w:rsidRDefault="00C71CA7" w:rsidP="00C71CA7">
            <w:pPr>
              <w:jc w:val="center"/>
              <w:rPr>
                <w:sz w:val="27"/>
                <w:szCs w:val="27"/>
                <w:lang w:val="en-GB" w:eastAsia="en-GB"/>
              </w:rPr>
            </w:pPr>
            <w:r w:rsidRPr="00C33F5F">
              <w:rPr>
                <w:spacing w:val="-6"/>
                <w:sz w:val="27"/>
                <w:szCs w:val="27"/>
              </w:rPr>
              <w:t>2026 - 2027</w:t>
            </w:r>
          </w:p>
        </w:tc>
      </w:tr>
      <w:tr w:rsidR="00C71CA7" w:rsidRPr="0047230B" w14:paraId="2D51C580" w14:textId="77777777" w:rsidTr="004B08BF">
        <w:tc>
          <w:tcPr>
            <w:tcW w:w="889" w:type="dxa"/>
            <w:vAlign w:val="center"/>
          </w:tcPr>
          <w:p w14:paraId="3346BF9F" w14:textId="77777777" w:rsidR="00C71CA7" w:rsidRPr="00C33F5F" w:rsidRDefault="00C71CA7" w:rsidP="00C71CA7">
            <w:pPr>
              <w:pStyle w:val="STT"/>
              <w:rPr>
                <w:sz w:val="27"/>
                <w:szCs w:val="27"/>
                <w:lang w:eastAsia="en-GB"/>
              </w:rPr>
            </w:pPr>
          </w:p>
        </w:tc>
        <w:tc>
          <w:tcPr>
            <w:tcW w:w="5067" w:type="dxa"/>
            <w:vAlign w:val="center"/>
          </w:tcPr>
          <w:p w14:paraId="3C3217DF" w14:textId="1A326EFC" w:rsidR="00C71CA7" w:rsidRPr="00C33F5F" w:rsidRDefault="00C71CA7" w:rsidP="00C71CA7">
            <w:pPr>
              <w:jc w:val="both"/>
              <w:rPr>
                <w:sz w:val="27"/>
                <w:szCs w:val="27"/>
                <w:lang w:eastAsia="en-GB"/>
              </w:rPr>
            </w:pPr>
            <w:r w:rsidRPr="00C33F5F">
              <w:rPr>
                <w:sz w:val="27"/>
                <w:szCs w:val="27"/>
              </w:rPr>
              <w:t>Nghiên cứu, xây dựng cơ chế sử dụng nguồn lực nhà nước, Quỹ phát triển dữ liệu quốc gia và các nguồn lực hợp pháp khác để tiếp cận, khai thác, sử dụng các tập dữ liệu có giá trị cao.</w:t>
            </w:r>
          </w:p>
        </w:tc>
        <w:tc>
          <w:tcPr>
            <w:tcW w:w="2715" w:type="dxa"/>
            <w:vAlign w:val="center"/>
          </w:tcPr>
          <w:p w14:paraId="68CA8912" w14:textId="5851570F" w:rsidR="00C71CA7" w:rsidRPr="00C33F5F" w:rsidRDefault="00C71CA7" w:rsidP="004B08BF">
            <w:pPr>
              <w:jc w:val="both"/>
              <w:rPr>
                <w:sz w:val="27"/>
                <w:szCs w:val="27"/>
                <w:lang w:eastAsia="en-GB"/>
              </w:rPr>
            </w:pPr>
            <w:r w:rsidRPr="00C33F5F">
              <w:rPr>
                <w:sz w:val="27"/>
                <w:szCs w:val="27"/>
              </w:rPr>
              <w:t>Cơ chế sử dụng nguồn lực nhà nước, Quỹ phát triển dữ liệu quốc gia và các nguồn lực hợp pháp khác.</w:t>
            </w:r>
          </w:p>
        </w:tc>
        <w:tc>
          <w:tcPr>
            <w:tcW w:w="1841" w:type="dxa"/>
            <w:vAlign w:val="center"/>
          </w:tcPr>
          <w:p w14:paraId="3CF9672F" w14:textId="7C3702FB"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46F84247" w14:textId="21B0C021" w:rsidR="00C71CA7" w:rsidRPr="00C33F5F" w:rsidRDefault="00C71CA7" w:rsidP="004B08BF">
            <w:pPr>
              <w:jc w:val="center"/>
              <w:rPr>
                <w:sz w:val="27"/>
                <w:szCs w:val="27"/>
                <w:lang w:eastAsia="en-GB"/>
              </w:rPr>
            </w:pPr>
            <w:r w:rsidRPr="00C33F5F">
              <w:rPr>
                <w:sz w:val="27"/>
                <w:szCs w:val="27"/>
              </w:rPr>
              <w:t>Bộ Tài chính.</w:t>
            </w:r>
          </w:p>
        </w:tc>
        <w:tc>
          <w:tcPr>
            <w:tcW w:w="2121" w:type="dxa"/>
            <w:vAlign w:val="center"/>
          </w:tcPr>
          <w:p w14:paraId="3D136D38" w14:textId="40ABF67B" w:rsidR="00C71CA7" w:rsidRPr="00C33F5F" w:rsidRDefault="00C71CA7" w:rsidP="00C71CA7">
            <w:pPr>
              <w:jc w:val="center"/>
              <w:rPr>
                <w:sz w:val="27"/>
                <w:szCs w:val="27"/>
                <w:lang w:eastAsia="en-GB"/>
              </w:rPr>
            </w:pPr>
            <w:r w:rsidRPr="00C33F5F">
              <w:rPr>
                <w:spacing w:val="-6"/>
                <w:sz w:val="27"/>
                <w:szCs w:val="27"/>
              </w:rPr>
              <w:t>2026 - 2027</w:t>
            </w:r>
          </w:p>
        </w:tc>
      </w:tr>
      <w:tr w:rsidR="00C71CA7" w:rsidRPr="0047230B" w14:paraId="3F1AEB69" w14:textId="77777777" w:rsidTr="004B08BF">
        <w:tc>
          <w:tcPr>
            <w:tcW w:w="889" w:type="dxa"/>
            <w:vAlign w:val="center"/>
          </w:tcPr>
          <w:p w14:paraId="35129645" w14:textId="77777777" w:rsidR="00C71CA7" w:rsidRPr="00C33F5F" w:rsidRDefault="00C71CA7" w:rsidP="00C71CA7">
            <w:pPr>
              <w:pStyle w:val="STT"/>
              <w:rPr>
                <w:sz w:val="27"/>
                <w:szCs w:val="27"/>
                <w:lang w:eastAsia="en-GB"/>
              </w:rPr>
            </w:pPr>
          </w:p>
        </w:tc>
        <w:tc>
          <w:tcPr>
            <w:tcW w:w="5067" w:type="dxa"/>
            <w:vAlign w:val="center"/>
          </w:tcPr>
          <w:p w14:paraId="251B9595" w14:textId="109A1B81" w:rsidR="00C71CA7" w:rsidRPr="00C33F5F" w:rsidRDefault="00C71CA7" w:rsidP="00C71CA7">
            <w:pPr>
              <w:jc w:val="both"/>
              <w:rPr>
                <w:sz w:val="27"/>
                <w:szCs w:val="27"/>
                <w:lang w:eastAsia="en-GB"/>
              </w:rPr>
            </w:pPr>
            <w:r w:rsidRPr="00C33F5F">
              <w:rPr>
                <w:sz w:val="27"/>
                <w:szCs w:val="27"/>
              </w:rPr>
              <w:t>Xây dựng cơ chế phối hợp, phản ứng nhanh liên ngành đối với các sự cố mất an ninh, an toàn dữ liệu, lộ lọt dữ liệu quy mô lớn.</w:t>
            </w:r>
          </w:p>
        </w:tc>
        <w:tc>
          <w:tcPr>
            <w:tcW w:w="2715" w:type="dxa"/>
            <w:vAlign w:val="center"/>
          </w:tcPr>
          <w:p w14:paraId="2E4637AB" w14:textId="63E241C9" w:rsidR="00C71CA7" w:rsidRPr="00D45098" w:rsidRDefault="00C71CA7" w:rsidP="004B08BF">
            <w:pPr>
              <w:jc w:val="both"/>
              <w:rPr>
                <w:sz w:val="27"/>
                <w:szCs w:val="27"/>
                <w:lang w:val="en-US" w:eastAsia="en-GB"/>
              </w:rPr>
            </w:pPr>
            <w:r w:rsidRPr="00C33F5F">
              <w:rPr>
                <w:sz w:val="27"/>
                <w:szCs w:val="27"/>
              </w:rPr>
              <w:t>Cơ chế phối hợp, phản ứng nhanh liên ngành đối với sự cố mất an ninh</w:t>
            </w:r>
            <w:r w:rsidR="003628C3" w:rsidRPr="00C33F5F">
              <w:rPr>
                <w:sz w:val="27"/>
                <w:szCs w:val="27"/>
              </w:rPr>
              <w:t xml:space="preserve">, an toàn dữ liệu, </w:t>
            </w:r>
            <w:r w:rsidR="003628C3" w:rsidRPr="00AC662C">
              <w:rPr>
                <w:sz w:val="27"/>
                <w:szCs w:val="27"/>
              </w:rPr>
              <w:t>lộ lọt dữ liệu quy mô lớn</w:t>
            </w:r>
            <w:r w:rsidR="003628C3" w:rsidRPr="00C33F5F">
              <w:rPr>
                <w:sz w:val="27"/>
                <w:szCs w:val="27"/>
              </w:rPr>
              <w:t>.</w:t>
            </w:r>
          </w:p>
        </w:tc>
        <w:tc>
          <w:tcPr>
            <w:tcW w:w="1841" w:type="dxa"/>
            <w:vAlign w:val="center"/>
          </w:tcPr>
          <w:p w14:paraId="56D259FC" w14:textId="78F7A2E9"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5ED30198" w14:textId="44C69A3B" w:rsidR="00C71CA7" w:rsidRPr="00C33F5F" w:rsidRDefault="00C71CA7" w:rsidP="004B08BF">
            <w:pPr>
              <w:jc w:val="center"/>
              <w:rPr>
                <w:sz w:val="27"/>
                <w:szCs w:val="27"/>
                <w:lang w:eastAsia="en-GB"/>
              </w:rPr>
            </w:pPr>
            <w:r w:rsidRPr="00C33F5F">
              <w:rPr>
                <w:sz w:val="27"/>
                <w:szCs w:val="27"/>
                <w:lang w:eastAsia="en-GB"/>
              </w:rPr>
              <w:t>Các bộ, ngành, địa phương.</w:t>
            </w:r>
          </w:p>
        </w:tc>
        <w:tc>
          <w:tcPr>
            <w:tcW w:w="2121" w:type="dxa"/>
            <w:vAlign w:val="center"/>
          </w:tcPr>
          <w:p w14:paraId="5FF11762" w14:textId="2E33395F" w:rsidR="00C71CA7" w:rsidRPr="00C33F5F" w:rsidRDefault="00C71CA7" w:rsidP="00C71CA7">
            <w:pPr>
              <w:jc w:val="center"/>
              <w:rPr>
                <w:sz w:val="27"/>
                <w:szCs w:val="27"/>
                <w:lang w:eastAsia="en-GB"/>
              </w:rPr>
            </w:pPr>
            <w:r w:rsidRPr="00C33F5F">
              <w:rPr>
                <w:spacing w:val="-6"/>
                <w:sz w:val="27"/>
                <w:szCs w:val="27"/>
              </w:rPr>
              <w:t>2026 - 2027</w:t>
            </w:r>
          </w:p>
        </w:tc>
      </w:tr>
      <w:tr w:rsidR="00C71CA7" w:rsidRPr="0047230B" w14:paraId="6D21EBB9" w14:textId="77777777" w:rsidTr="004B08BF">
        <w:tc>
          <w:tcPr>
            <w:tcW w:w="889" w:type="dxa"/>
            <w:vAlign w:val="center"/>
          </w:tcPr>
          <w:p w14:paraId="06C5E8B3" w14:textId="77777777" w:rsidR="00C71CA7" w:rsidRPr="00C33F5F" w:rsidRDefault="00C71CA7" w:rsidP="00C71CA7">
            <w:pPr>
              <w:pStyle w:val="STT"/>
              <w:rPr>
                <w:sz w:val="27"/>
                <w:szCs w:val="27"/>
                <w:lang w:eastAsia="en-GB"/>
              </w:rPr>
            </w:pPr>
          </w:p>
        </w:tc>
        <w:tc>
          <w:tcPr>
            <w:tcW w:w="5067" w:type="dxa"/>
            <w:vAlign w:val="center"/>
          </w:tcPr>
          <w:p w14:paraId="717CCE6D" w14:textId="17796DC2" w:rsidR="00C71CA7" w:rsidRPr="00C33F5F" w:rsidRDefault="00C71CA7" w:rsidP="00C71CA7">
            <w:pPr>
              <w:jc w:val="both"/>
              <w:rPr>
                <w:sz w:val="27"/>
                <w:szCs w:val="27"/>
                <w:lang w:eastAsia="en-GB"/>
              </w:rPr>
            </w:pPr>
            <w:r w:rsidRPr="00C33F5F">
              <w:rPr>
                <w:color w:val="000000" w:themeColor="text1"/>
                <w:spacing w:val="-2"/>
                <w:sz w:val="27"/>
                <w:szCs w:val="27"/>
              </w:rPr>
              <w:t>Nghiên cứu, hoàn thiện quy định về kiểm tra, giám sát và kiểm toán dữ liệu định kỳ đối với cơ quan, tổ chức, doanh nghiệp xử lý dữ liệu quy mô lớn hoặc có mức độ rủi ro cao.</w:t>
            </w:r>
          </w:p>
        </w:tc>
        <w:tc>
          <w:tcPr>
            <w:tcW w:w="2715" w:type="dxa"/>
            <w:vAlign w:val="center"/>
          </w:tcPr>
          <w:p w14:paraId="5C081CAA" w14:textId="153773A0" w:rsidR="00C71CA7" w:rsidRPr="00C33F5F" w:rsidRDefault="00C71CA7" w:rsidP="004B08BF">
            <w:pPr>
              <w:jc w:val="both"/>
              <w:rPr>
                <w:sz w:val="27"/>
                <w:szCs w:val="27"/>
                <w:lang w:eastAsia="en-GB"/>
              </w:rPr>
            </w:pPr>
            <w:r w:rsidRPr="00C33F5F">
              <w:rPr>
                <w:color w:val="000000" w:themeColor="text1"/>
                <w:spacing w:val="-2"/>
                <w:sz w:val="27"/>
                <w:szCs w:val="27"/>
              </w:rPr>
              <w:t>Quy định về kiểm tra, giám sát và kiểm toán dữ liệu.</w:t>
            </w:r>
          </w:p>
        </w:tc>
        <w:tc>
          <w:tcPr>
            <w:tcW w:w="1841" w:type="dxa"/>
            <w:vAlign w:val="center"/>
          </w:tcPr>
          <w:p w14:paraId="3E408358" w14:textId="4D6FD6CF"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4BFB9BCA" w14:textId="0494DDEE" w:rsidR="00C71CA7" w:rsidRPr="00C33F5F" w:rsidRDefault="00C71CA7" w:rsidP="004B08BF">
            <w:pPr>
              <w:jc w:val="center"/>
              <w:rPr>
                <w:sz w:val="27"/>
                <w:szCs w:val="27"/>
                <w:lang w:eastAsia="en-GB"/>
              </w:rPr>
            </w:pPr>
            <w:r w:rsidRPr="00C33F5F">
              <w:rPr>
                <w:sz w:val="27"/>
                <w:szCs w:val="27"/>
              </w:rPr>
              <w:t>Các bộ, ngành, địa phương.</w:t>
            </w:r>
          </w:p>
        </w:tc>
        <w:tc>
          <w:tcPr>
            <w:tcW w:w="2121" w:type="dxa"/>
            <w:vAlign w:val="center"/>
          </w:tcPr>
          <w:p w14:paraId="0E945F8A" w14:textId="699420C2" w:rsidR="00C71CA7" w:rsidRPr="00C33F5F" w:rsidRDefault="00723B94" w:rsidP="00C71CA7">
            <w:pPr>
              <w:pStyle w:val="ListParagraph"/>
              <w:numPr>
                <w:ilvl w:val="0"/>
                <w:numId w:val="38"/>
              </w:numPr>
              <w:jc w:val="center"/>
              <w:rPr>
                <w:sz w:val="27"/>
                <w:szCs w:val="27"/>
                <w:lang w:eastAsia="en-GB"/>
              </w:rPr>
            </w:pPr>
            <w:r>
              <w:rPr>
                <w:spacing w:val="-6"/>
                <w:sz w:val="27"/>
                <w:szCs w:val="27"/>
                <w:lang w:val="en-US"/>
              </w:rPr>
              <w:t xml:space="preserve"> </w:t>
            </w:r>
            <w:r w:rsidR="00C71CA7" w:rsidRPr="00C33F5F">
              <w:rPr>
                <w:spacing w:val="-6"/>
                <w:sz w:val="27"/>
                <w:szCs w:val="27"/>
              </w:rPr>
              <w:t>- 2027</w:t>
            </w:r>
          </w:p>
        </w:tc>
      </w:tr>
      <w:tr w:rsidR="00C71CA7" w:rsidRPr="0047230B" w14:paraId="4858EF1B" w14:textId="77777777" w:rsidTr="004B08BF">
        <w:tc>
          <w:tcPr>
            <w:tcW w:w="889" w:type="dxa"/>
            <w:vAlign w:val="center"/>
          </w:tcPr>
          <w:p w14:paraId="3D5955A3" w14:textId="7B7C0DEC" w:rsidR="00C71CA7" w:rsidRPr="00C33F5F" w:rsidRDefault="00C71CA7" w:rsidP="00C71CA7">
            <w:pPr>
              <w:pStyle w:val="STT"/>
              <w:numPr>
                <w:ilvl w:val="0"/>
                <w:numId w:val="0"/>
              </w:numPr>
              <w:ind w:left="142"/>
              <w:rPr>
                <w:b/>
                <w:bCs/>
                <w:sz w:val="27"/>
                <w:szCs w:val="27"/>
                <w:lang w:val="en-US" w:eastAsia="en-GB"/>
              </w:rPr>
            </w:pPr>
            <w:r w:rsidRPr="00C33F5F">
              <w:rPr>
                <w:b/>
                <w:bCs/>
                <w:sz w:val="27"/>
                <w:szCs w:val="27"/>
                <w:lang w:val="en-US" w:eastAsia="en-GB"/>
              </w:rPr>
              <w:t>II</w:t>
            </w:r>
            <w:r w:rsidR="000C5086" w:rsidRPr="00C33F5F">
              <w:rPr>
                <w:b/>
                <w:bCs/>
                <w:sz w:val="27"/>
                <w:szCs w:val="27"/>
                <w:lang w:val="en-US" w:eastAsia="en-GB"/>
              </w:rPr>
              <w:t>.</w:t>
            </w:r>
          </w:p>
        </w:tc>
        <w:tc>
          <w:tcPr>
            <w:tcW w:w="14137" w:type="dxa"/>
            <w:gridSpan w:val="5"/>
            <w:vAlign w:val="center"/>
          </w:tcPr>
          <w:p w14:paraId="70820DD1" w14:textId="41C61FFF" w:rsidR="00C71CA7" w:rsidRPr="00C33F5F" w:rsidRDefault="00C71CA7" w:rsidP="004B08BF">
            <w:pPr>
              <w:rPr>
                <w:spacing w:val="-6"/>
                <w:sz w:val="27"/>
                <w:szCs w:val="27"/>
              </w:rPr>
            </w:pPr>
            <w:r w:rsidRPr="00C33F5F">
              <w:rPr>
                <w:b/>
                <w:bCs/>
                <w:sz w:val="27"/>
                <w:szCs w:val="27"/>
              </w:rPr>
              <w:t xml:space="preserve">PHÁT TRIỂN HẠ TẦNG </w:t>
            </w:r>
            <w:r w:rsidRPr="00C33F5F">
              <w:rPr>
                <w:b/>
                <w:bCs/>
                <w:color w:val="000000" w:themeColor="text1"/>
                <w:sz w:val="27"/>
                <w:szCs w:val="27"/>
              </w:rPr>
              <w:t>VÀ NỀN TẢNG DỮ LIỆU QUỐC GIA</w:t>
            </w:r>
          </w:p>
        </w:tc>
      </w:tr>
      <w:tr w:rsidR="00C71CA7" w:rsidRPr="0047230B" w14:paraId="307B80CE" w14:textId="77777777" w:rsidTr="004B08BF">
        <w:tc>
          <w:tcPr>
            <w:tcW w:w="889" w:type="dxa"/>
            <w:vAlign w:val="center"/>
          </w:tcPr>
          <w:p w14:paraId="495D1A0F" w14:textId="77777777" w:rsidR="00C71CA7" w:rsidRPr="00C33F5F" w:rsidRDefault="00C71CA7" w:rsidP="00C71CA7">
            <w:pPr>
              <w:pStyle w:val="STT"/>
              <w:rPr>
                <w:sz w:val="27"/>
                <w:szCs w:val="27"/>
                <w:lang w:eastAsia="en-GB"/>
              </w:rPr>
            </w:pPr>
          </w:p>
        </w:tc>
        <w:tc>
          <w:tcPr>
            <w:tcW w:w="5067" w:type="dxa"/>
            <w:vAlign w:val="center"/>
          </w:tcPr>
          <w:p w14:paraId="13BD830D" w14:textId="53D0F1F5" w:rsidR="00C71CA7" w:rsidRPr="00C33F5F" w:rsidRDefault="00C71CA7" w:rsidP="00C71CA7">
            <w:pPr>
              <w:jc w:val="both"/>
              <w:rPr>
                <w:sz w:val="27"/>
                <w:szCs w:val="27"/>
                <w:lang w:eastAsia="en-GB"/>
              </w:rPr>
            </w:pPr>
            <w:r w:rsidRPr="00C33F5F">
              <w:rPr>
                <w:sz w:val="27"/>
                <w:szCs w:val="27"/>
              </w:rPr>
              <w:t>Xây dựng, vận hành và quản trị 03 Trung tâm dữ liệu quốc gia theo lộ trình; nghiên cứu, đề xuất xây dựng, triển khai trung tâm dữ liệu dự phòng chiến lược quốc gia.</w:t>
            </w:r>
          </w:p>
        </w:tc>
        <w:tc>
          <w:tcPr>
            <w:tcW w:w="2715" w:type="dxa"/>
            <w:vAlign w:val="center"/>
          </w:tcPr>
          <w:p w14:paraId="685935C7" w14:textId="64169623" w:rsidR="00C71CA7" w:rsidRPr="00C33F5F" w:rsidRDefault="003628C3" w:rsidP="004B08BF">
            <w:pPr>
              <w:jc w:val="both"/>
              <w:rPr>
                <w:sz w:val="27"/>
                <w:szCs w:val="27"/>
                <w:lang w:eastAsia="en-GB"/>
              </w:rPr>
            </w:pPr>
            <w:r w:rsidRPr="00AC662C">
              <w:rPr>
                <w:sz w:val="27"/>
                <w:szCs w:val="27"/>
                <w:lang w:val="en-US"/>
              </w:rPr>
              <w:t>Hoàn thành xây dựng 03 Trung tâm dữ liệu quốc gia</w:t>
            </w:r>
            <w:r w:rsidR="00C71CA7" w:rsidRPr="00C33F5F">
              <w:rPr>
                <w:sz w:val="27"/>
                <w:szCs w:val="27"/>
              </w:rPr>
              <w:t>; Đề xuất đề án trung tâm dữ liệu dự phòng chiến lược.</w:t>
            </w:r>
          </w:p>
        </w:tc>
        <w:tc>
          <w:tcPr>
            <w:tcW w:w="1841" w:type="dxa"/>
            <w:vAlign w:val="center"/>
          </w:tcPr>
          <w:p w14:paraId="41710C01" w14:textId="307D7FD8" w:rsidR="00C71CA7" w:rsidRPr="00C33F5F" w:rsidRDefault="00C71CA7" w:rsidP="00C71CA7">
            <w:pPr>
              <w:jc w:val="center"/>
              <w:rPr>
                <w:sz w:val="27"/>
                <w:szCs w:val="27"/>
                <w:lang w:eastAsia="en-GB"/>
              </w:rPr>
            </w:pPr>
            <w:r w:rsidRPr="00C33F5F">
              <w:rPr>
                <w:sz w:val="27"/>
                <w:szCs w:val="27"/>
              </w:rPr>
              <w:t>Bộ Công an</w:t>
            </w:r>
          </w:p>
        </w:tc>
        <w:tc>
          <w:tcPr>
            <w:tcW w:w="2393" w:type="dxa"/>
            <w:vAlign w:val="center"/>
          </w:tcPr>
          <w:p w14:paraId="28E64DBE" w14:textId="28C61288" w:rsidR="00C71CA7" w:rsidRPr="00C33F5F" w:rsidRDefault="00C71CA7" w:rsidP="004B08BF">
            <w:pPr>
              <w:jc w:val="center"/>
              <w:rPr>
                <w:sz w:val="27"/>
                <w:szCs w:val="27"/>
                <w:lang w:eastAsia="en-GB"/>
              </w:rPr>
            </w:pPr>
            <w:r w:rsidRPr="00C33F5F">
              <w:rPr>
                <w:sz w:val="27"/>
                <w:szCs w:val="27"/>
              </w:rPr>
              <w:t>Bộ Xây dựng, c</w:t>
            </w:r>
            <w:r w:rsidRPr="00C33F5F">
              <w:rPr>
                <w:sz w:val="27"/>
                <w:szCs w:val="27"/>
                <w:lang w:eastAsia="en-GB"/>
              </w:rPr>
              <w:t>ác bộ, ngành, địa phương.</w:t>
            </w:r>
          </w:p>
        </w:tc>
        <w:tc>
          <w:tcPr>
            <w:tcW w:w="2121" w:type="dxa"/>
            <w:vAlign w:val="center"/>
          </w:tcPr>
          <w:p w14:paraId="26414186" w14:textId="0F1DF191" w:rsidR="00C71CA7" w:rsidRPr="00C33F5F" w:rsidRDefault="00C71CA7" w:rsidP="00C71CA7">
            <w:pPr>
              <w:jc w:val="center"/>
              <w:rPr>
                <w:sz w:val="27"/>
                <w:szCs w:val="27"/>
                <w:lang w:val="en-US" w:eastAsia="en-GB"/>
              </w:rPr>
            </w:pPr>
            <w:r w:rsidRPr="00C33F5F">
              <w:rPr>
                <w:spacing w:val="-8"/>
                <w:sz w:val="27"/>
                <w:szCs w:val="27"/>
              </w:rPr>
              <w:t>2026 - 2030</w:t>
            </w:r>
          </w:p>
        </w:tc>
      </w:tr>
      <w:tr w:rsidR="00C71CA7" w:rsidRPr="0047230B" w14:paraId="15DF1251" w14:textId="77777777" w:rsidTr="004B08BF">
        <w:tc>
          <w:tcPr>
            <w:tcW w:w="889" w:type="dxa"/>
            <w:vAlign w:val="center"/>
          </w:tcPr>
          <w:p w14:paraId="0D09317C" w14:textId="77777777" w:rsidR="00C71CA7" w:rsidRPr="00C33F5F" w:rsidRDefault="00C71CA7" w:rsidP="00C71CA7">
            <w:pPr>
              <w:pStyle w:val="STT"/>
              <w:rPr>
                <w:sz w:val="27"/>
                <w:szCs w:val="27"/>
                <w:lang w:eastAsia="en-GB"/>
              </w:rPr>
            </w:pPr>
          </w:p>
        </w:tc>
        <w:tc>
          <w:tcPr>
            <w:tcW w:w="5067" w:type="dxa"/>
            <w:vAlign w:val="center"/>
          </w:tcPr>
          <w:p w14:paraId="34BC22F0" w14:textId="4D111657" w:rsidR="00C71CA7" w:rsidRPr="00C33F5F" w:rsidRDefault="00C71CA7" w:rsidP="00C71CA7">
            <w:pPr>
              <w:spacing w:before="120"/>
              <w:jc w:val="both"/>
              <w:rPr>
                <w:sz w:val="27"/>
                <w:szCs w:val="27"/>
                <w:lang w:eastAsia="en-GB"/>
              </w:rPr>
            </w:pPr>
            <w:r w:rsidRPr="00C33F5F">
              <w:rPr>
                <w:sz w:val="27"/>
                <w:szCs w:val="27"/>
              </w:rPr>
              <w:t>Triển khai, vận hành hệ thống thông tin, cơ sở dữ liệu và ứng dụng số kết nối với Trung tâm dữ liệu quốc gia thông qua Nền tảng chia sẻ, điều phối dữ liệu.</w:t>
            </w:r>
          </w:p>
        </w:tc>
        <w:tc>
          <w:tcPr>
            <w:tcW w:w="2715" w:type="dxa"/>
            <w:vAlign w:val="center"/>
          </w:tcPr>
          <w:p w14:paraId="30951034" w14:textId="4DBF3209" w:rsidR="00C71CA7" w:rsidRPr="00C33F5F" w:rsidRDefault="00C71CA7" w:rsidP="004B08BF">
            <w:pPr>
              <w:spacing w:before="120"/>
              <w:jc w:val="both"/>
              <w:rPr>
                <w:sz w:val="27"/>
                <w:szCs w:val="27"/>
                <w:lang w:eastAsia="en-GB"/>
              </w:rPr>
            </w:pPr>
            <w:r w:rsidRPr="00C33F5F">
              <w:rPr>
                <w:sz w:val="27"/>
                <w:szCs w:val="27"/>
              </w:rPr>
              <w:t>Hệ thống thông tin, cơ sở dữ liệu và ứng dụng số được kết nối.</w:t>
            </w:r>
          </w:p>
        </w:tc>
        <w:tc>
          <w:tcPr>
            <w:tcW w:w="1841" w:type="dxa"/>
            <w:vAlign w:val="center"/>
          </w:tcPr>
          <w:p w14:paraId="619B6B83" w14:textId="0AFF166B" w:rsidR="00C71CA7" w:rsidRPr="00C33F5F" w:rsidRDefault="00C71CA7" w:rsidP="00C71CA7">
            <w:pPr>
              <w:spacing w:before="120"/>
              <w:jc w:val="center"/>
              <w:rPr>
                <w:sz w:val="27"/>
                <w:szCs w:val="27"/>
                <w:lang w:eastAsia="en-GB"/>
              </w:rPr>
            </w:pPr>
            <w:r w:rsidRPr="00C33F5F">
              <w:rPr>
                <w:sz w:val="27"/>
                <w:szCs w:val="27"/>
                <w:lang w:eastAsia="en-GB"/>
              </w:rPr>
              <w:t>Các bộ, ngành, địa phương</w:t>
            </w:r>
          </w:p>
        </w:tc>
        <w:tc>
          <w:tcPr>
            <w:tcW w:w="2393" w:type="dxa"/>
            <w:vAlign w:val="center"/>
          </w:tcPr>
          <w:p w14:paraId="22786B84" w14:textId="179CBE25" w:rsidR="00C71CA7" w:rsidRPr="00C33F5F" w:rsidRDefault="00C71CA7" w:rsidP="004B08BF">
            <w:pPr>
              <w:spacing w:before="120"/>
              <w:jc w:val="center"/>
              <w:rPr>
                <w:sz w:val="27"/>
                <w:szCs w:val="27"/>
                <w:lang w:eastAsia="en-GB"/>
              </w:rPr>
            </w:pPr>
            <w:r w:rsidRPr="00C33F5F">
              <w:rPr>
                <w:sz w:val="27"/>
                <w:szCs w:val="27"/>
              </w:rPr>
              <w:t>Bộ Công an</w:t>
            </w:r>
          </w:p>
        </w:tc>
        <w:tc>
          <w:tcPr>
            <w:tcW w:w="2121" w:type="dxa"/>
            <w:vAlign w:val="center"/>
          </w:tcPr>
          <w:p w14:paraId="00C16227" w14:textId="2CD42098" w:rsidR="00C71CA7" w:rsidRPr="00C33F5F" w:rsidRDefault="00C71CA7" w:rsidP="00C71CA7">
            <w:pPr>
              <w:jc w:val="center"/>
              <w:rPr>
                <w:sz w:val="27"/>
                <w:szCs w:val="27"/>
                <w:lang w:eastAsia="en-GB"/>
              </w:rPr>
            </w:pPr>
            <w:r w:rsidRPr="00C33F5F">
              <w:rPr>
                <w:spacing w:val="-8"/>
                <w:sz w:val="27"/>
                <w:szCs w:val="27"/>
              </w:rPr>
              <w:t>2026 - 2030</w:t>
            </w:r>
          </w:p>
        </w:tc>
      </w:tr>
      <w:tr w:rsidR="00C71CA7" w:rsidRPr="0047230B" w14:paraId="46872F05" w14:textId="77777777" w:rsidTr="004B08BF">
        <w:tc>
          <w:tcPr>
            <w:tcW w:w="889" w:type="dxa"/>
            <w:vAlign w:val="center"/>
          </w:tcPr>
          <w:p w14:paraId="29CE5DFB" w14:textId="77777777" w:rsidR="00C71CA7" w:rsidRPr="00C33F5F" w:rsidRDefault="00C71CA7" w:rsidP="00C71CA7">
            <w:pPr>
              <w:pStyle w:val="STT"/>
              <w:rPr>
                <w:sz w:val="27"/>
                <w:szCs w:val="27"/>
                <w:lang w:eastAsia="en-GB"/>
              </w:rPr>
            </w:pPr>
          </w:p>
        </w:tc>
        <w:tc>
          <w:tcPr>
            <w:tcW w:w="5067" w:type="dxa"/>
            <w:vAlign w:val="center"/>
            <w:hideMark/>
          </w:tcPr>
          <w:p w14:paraId="6CF84022" w14:textId="7599C3F9" w:rsidR="00C71CA7" w:rsidRPr="00C33F5F" w:rsidRDefault="00C71CA7" w:rsidP="00C71CA7">
            <w:pPr>
              <w:spacing w:before="120"/>
              <w:jc w:val="both"/>
              <w:rPr>
                <w:sz w:val="27"/>
                <w:szCs w:val="27"/>
                <w:lang w:val="vi-VN" w:eastAsia="en-GB"/>
              </w:rPr>
            </w:pPr>
            <w:r w:rsidRPr="00C33F5F">
              <w:rPr>
                <w:sz w:val="27"/>
                <w:szCs w:val="27"/>
              </w:rPr>
              <w:t>Xây dựng và phát triển hạ tầng trí tuệ nhân tạo dùng chung phục vụ Chính phủ.</w:t>
            </w:r>
          </w:p>
        </w:tc>
        <w:tc>
          <w:tcPr>
            <w:tcW w:w="2715" w:type="dxa"/>
            <w:vAlign w:val="center"/>
            <w:hideMark/>
          </w:tcPr>
          <w:p w14:paraId="0AC147A9" w14:textId="4849BAD2" w:rsidR="00C71CA7" w:rsidRPr="00C33F5F" w:rsidRDefault="00C71CA7" w:rsidP="004B08BF">
            <w:pPr>
              <w:spacing w:before="120"/>
              <w:jc w:val="both"/>
              <w:rPr>
                <w:sz w:val="27"/>
                <w:szCs w:val="27"/>
                <w:lang w:val="en-GB" w:eastAsia="en-GB"/>
              </w:rPr>
            </w:pPr>
            <w:r w:rsidRPr="00C33F5F">
              <w:rPr>
                <w:sz w:val="27"/>
                <w:szCs w:val="27"/>
              </w:rPr>
              <w:t>Nền tảng AI dùng chung; mô hình AI cốt lõi phục vụ Chính phủ; dịch vụ AI dùng chung cho các cơ quan thuộc hệ thống chính trị.</w:t>
            </w:r>
          </w:p>
        </w:tc>
        <w:tc>
          <w:tcPr>
            <w:tcW w:w="1841" w:type="dxa"/>
            <w:vAlign w:val="center"/>
            <w:hideMark/>
          </w:tcPr>
          <w:p w14:paraId="33E6DE76" w14:textId="025C10E2" w:rsidR="00C71CA7" w:rsidRPr="00C33F5F" w:rsidRDefault="00C71CA7" w:rsidP="00C71CA7">
            <w:pPr>
              <w:spacing w:before="120"/>
              <w:jc w:val="center"/>
              <w:rPr>
                <w:sz w:val="27"/>
                <w:szCs w:val="27"/>
                <w:lang w:val="en-GB" w:eastAsia="en-GB"/>
              </w:rPr>
            </w:pPr>
            <w:r w:rsidRPr="00C33F5F">
              <w:rPr>
                <w:sz w:val="27"/>
                <w:szCs w:val="27"/>
              </w:rPr>
              <w:t>Bộ  Công an, Bộ Khoa học và Công nghệ</w:t>
            </w:r>
          </w:p>
        </w:tc>
        <w:tc>
          <w:tcPr>
            <w:tcW w:w="2393" w:type="dxa"/>
            <w:vAlign w:val="center"/>
            <w:hideMark/>
          </w:tcPr>
          <w:p w14:paraId="3AF113F5" w14:textId="264D60B6" w:rsidR="00C71CA7" w:rsidRPr="00C33F5F" w:rsidRDefault="00C71CA7" w:rsidP="004B08BF">
            <w:pPr>
              <w:spacing w:before="120"/>
              <w:jc w:val="center"/>
              <w:rPr>
                <w:sz w:val="27"/>
                <w:szCs w:val="27"/>
                <w:lang w:val="en-GB" w:eastAsia="en-GB"/>
              </w:rPr>
            </w:pPr>
            <w:r w:rsidRPr="00C33F5F">
              <w:rPr>
                <w:sz w:val="27"/>
                <w:szCs w:val="27"/>
              </w:rPr>
              <w:t>C</w:t>
            </w:r>
            <w:r w:rsidRPr="00C33F5F">
              <w:rPr>
                <w:sz w:val="27"/>
                <w:szCs w:val="27"/>
                <w:lang w:eastAsia="en-GB"/>
              </w:rPr>
              <w:t>ác bộ, ngành, địa phương.</w:t>
            </w:r>
          </w:p>
        </w:tc>
        <w:tc>
          <w:tcPr>
            <w:tcW w:w="2121" w:type="dxa"/>
            <w:vAlign w:val="center"/>
            <w:hideMark/>
          </w:tcPr>
          <w:p w14:paraId="4D977598" w14:textId="3B02E519" w:rsidR="00C71CA7" w:rsidRPr="00C33F5F" w:rsidRDefault="00C71CA7" w:rsidP="00C71CA7">
            <w:pPr>
              <w:jc w:val="center"/>
              <w:rPr>
                <w:sz w:val="27"/>
                <w:szCs w:val="27"/>
                <w:lang w:val="en-GB" w:eastAsia="en-GB"/>
              </w:rPr>
            </w:pPr>
            <w:r w:rsidRPr="00C33F5F">
              <w:rPr>
                <w:spacing w:val="-8"/>
                <w:sz w:val="27"/>
                <w:szCs w:val="27"/>
              </w:rPr>
              <w:t>2026 - 2030</w:t>
            </w:r>
          </w:p>
        </w:tc>
      </w:tr>
      <w:tr w:rsidR="00C71CA7" w:rsidRPr="0047230B" w14:paraId="7EA07554" w14:textId="77777777" w:rsidTr="004B08BF">
        <w:tc>
          <w:tcPr>
            <w:tcW w:w="889" w:type="dxa"/>
            <w:vAlign w:val="center"/>
          </w:tcPr>
          <w:p w14:paraId="4B23B4BF" w14:textId="77777777" w:rsidR="00C71CA7" w:rsidRPr="00C33F5F" w:rsidRDefault="00C71CA7" w:rsidP="00C71CA7">
            <w:pPr>
              <w:pStyle w:val="STT"/>
              <w:rPr>
                <w:sz w:val="27"/>
                <w:szCs w:val="27"/>
                <w:lang w:eastAsia="en-GB"/>
              </w:rPr>
            </w:pPr>
          </w:p>
        </w:tc>
        <w:tc>
          <w:tcPr>
            <w:tcW w:w="5067" w:type="dxa"/>
            <w:vAlign w:val="center"/>
          </w:tcPr>
          <w:p w14:paraId="33D9ECBD" w14:textId="384C94D2" w:rsidR="00C71CA7" w:rsidRPr="00C33F5F" w:rsidRDefault="00C71CA7" w:rsidP="00C71CA7">
            <w:pPr>
              <w:spacing w:before="120"/>
              <w:jc w:val="both"/>
              <w:rPr>
                <w:sz w:val="27"/>
                <w:szCs w:val="27"/>
                <w:lang w:eastAsia="en-GB"/>
              </w:rPr>
            </w:pPr>
            <w:r w:rsidRPr="00C33F5F">
              <w:rPr>
                <w:color w:val="000000" w:themeColor="text1"/>
                <w:sz w:val="27"/>
                <w:szCs w:val="27"/>
              </w:rPr>
              <w:t>Xây dựng hạ tầng truyền dẫn dữ liệu cấp quốc gia theo thời gian thực, bảo đảm các Trung tâm dữ liệu quốc gia được kết nối, chia sẻ, đồng bộ và điều phối dữ liệu.</w:t>
            </w:r>
          </w:p>
        </w:tc>
        <w:tc>
          <w:tcPr>
            <w:tcW w:w="2715" w:type="dxa"/>
            <w:vAlign w:val="center"/>
          </w:tcPr>
          <w:p w14:paraId="4A5BD0F9" w14:textId="22188E0B" w:rsidR="00C71CA7" w:rsidRPr="00C33F5F" w:rsidRDefault="00267BC3" w:rsidP="004B08BF">
            <w:pPr>
              <w:spacing w:before="120"/>
              <w:jc w:val="both"/>
              <w:rPr>
                <w:sz w:val="27"/>
                <w:szCs w:val="27"/>
                <w:lang w:eastAsia="en-GB"/>
              </w:rPr>
            </w:pPr>
            <w:r w:rsidRPr="00AC662C">
              <w:rPr>
                <w:sz w:val="27"/>
                <w:szCs w:val="27"/>
              </w:rPr>
              <w:t>Hạ tầng truyền dẫn dữ liệu cấp quốc gia theo thời gian thực được xây dựng, vận hành</w:t>
            </w:r>
            <w:r w:rsidRPr="00AC662C">
              <w:rPr>
                <w:sz w:val="27"/>
                <w:szCs w:val="27"/>
                <w:lang w:val="en-US"/>
              </w:rPr>
              <w:t>.</w:t>
            </w:r>
          </w:p>
        </w:tc>
        <w:tc>
          <w:tcPr>
            <w:tcW w:w="1841" w:type="dxa"/>
            <w:vAlign w:val="center"/>
          </w:tcPr>
          <w:p w14:paraId="3F6CB0C8" w14:textId="377DE54E" w:rsidR="00C71CA7" w:rsidRPr="00C33F5F" w:rsidRDefault="00C71CA7" w:rsidP="00C71CA7">
            <w:pPr>
              <w:spacing w:before="120"/>
              <w:jc w:val="center"/>
              <w:rPr>
                <w:sz w:val="27"/>
                <w:szCs w:val="27"/>
                <w:lang w:eastAsia="en-GB"/>
              </w:rPr>
            </w:pPr>
            <w:r w:rsidRPr="00C33F5F">
              <w:rPr>
                <w:sz w:val="27"/>
                <w:szCs w:val="27"/>
              </w:rPr>
              <w:t>Bộ Công an</w:t>
            </w:r>
          </w:p>
        </w:tc>
        <w:tc>
          <w:tcPr>
            <w:tcW w:w="2393" w:type="dxa"/>
            <w:vAlign w:val="center"/>
          </w:tcPr>
          <w:p w14:paraId="47C6B7B5" w14:textId="76693EC2" w:rsidR="00C71CA7" w:rsidRPr="00C33F5F" w:rsidRDefault="00C71CA7" w:rsidP="004B08BF">
            <w:pPr>
              <w:spacing w:before="120"/>
              <w:jc w:val="center"/>
              <w:rPr>
                <w:sz w:val="27"/>
                <w:szCs w:val="27"/>
                <w:lang w:eastAsia="en-GB"/>
              </w:rPr>
            </w:pPr>
            <w:r w:rsidRPr="00C33F5F">
              <w:rPr>
                <w:sz w:val="27"/>
                <w:szCs w:val="27"/>
                <w:lang w:eastAsia="en-GB"/>
              </w:rPr>
              <w:t>Các bộ, ngành, địa phương.</w:t>
            </w:r>
          </w:p>
        </w:tc>
        <w:tc>
          <w:tcPr>
            <w:tcW w:w="2121" w:type="dxa"/>
            <w:vAlign w:val="center"/>
          </w:tcPr>
          <w:p w14:paraId="2D82666F" w14:textId="2435ABF6" w:rsidR="00C71CA7" w:rsidRPr="00C33F5F" w:rsidRDefault="00C71CA7" w:rsidP="00C71CA7">
            <w:pPr>
              <w:jc w:val="center"/>
              <w:rPr>
                <w:sz w:val="27"/>
                <w:szCs w:val="27"/>
                <w:lang w:eastAsia="en-GB"/>
              </w:rPr>
            </w:pPr>
            <w:r w:rsidRPr="00C33F5F">
              <w:rPr>
                <w:spacing w:val="-8"/>
                <w:sz w:val="27"/>
                <w:szCs w:val="27"/>
              </w:rPr>
              <w:t>2026 - 2030</w:t>
            </w:r>
          </w:p>
        </w:tc>
      </w:tr>
      <w:tr w:rsidR="000C5086" w:rsidRPr="0047230B" w14:paraId="0BEC41B2" w14:textId="77777777" w:rsidTr="004B08BF">
        <w:tc>
          <w:tcPr>
            <w:tcW w:w="889" w:type="dxa"/>
            <w:vAlign w:val="center"/>
          </w:tcPr>
          <w:p w14:paraId="6CC222E1" w14:textId="77777777" w:rsidR="000C5086" w:rsidRPr="00C33F5F" w:rsidRDefault="000C5086" w:rsidP="000C5086">
            <w:pPr>
              <w:pStyle w:val="STT"/>
              <w:rPr>
                <w:sz w:val="27"/>
                <w:szCs w:val="27"/>
                <w:lang w:eastAsia="en-GB"/>
              </w:rPr>
            </w:pPr>
          </w:p>
        </w:tc>
        <w:tc>
          <w:tcPr>
            <w:tcW w:w="5067" w:type="dxa"/>
            <w:vAlign w:val="center"/>
          </w:tcPr>
          <w:p w14:paraId="6EC10C3E" w14:textId="62BB0183" w:rsidR="000C5086" w:rsidRPr="00C33F5F" w:rsidRDefault="000C5086" w:rsidP="000C5086">
            <w:pPr>
              <w:spacing w:before="40"/>
              <w:jc w:val="both"/>
              <w:rPr>
                <w:sz w:val="27"/>
                <w:szCs w:val="27"/>
                <w:lang w:eastAsia="en-GB"/>
              </w:rPr>
            </w:pPr>
            <w:r w:rsidRPr="00C33F5F">
              <w:rPr>
                <w:color w:val="000000" w:themeColor="text1"/>
                <w:sz w:val="27"/>
                <w:szCs w:val="27"/>
              </w:rPr>
              <w:t xml:space="preserve">Phát triển hạ tầng tính toán hiệu năng cao và AI dùng chung tại Trung tâm dữ liệu quốc gia, bao gồm hạ tầng </w:t>
            </w:r>
            <w:r w:rsidR="00D9285F" w:rsidRPr="00AC662C">
              <w:rPr>
                <w:sz w:val="27"/>
                <w:szCs w:val="27"/>
                <w:lang w:val="en-US"/>
              </w:rPr>
              <w:t>tính toán hiệu năng cao (HPC)</w:t>
            </w:r>
            <w:r w:rsidRPr="00C33F5F">
              <w:rPr>
                <w:color w:val="000000" w:themeColor="text1"/>
                <w:sz w:val="27"/>
                <w:szCs w:val="27"/>
              </w:rPr>
              <w:t>, nền tảng, mô hình và dịch vụ AI cốt lõi, phục vụ phát triển, huấn luyện, triển khai và ứng dụng AI.</w:t>
            </w:r>
          </w:p>
        </w:tc>
        <w:tc>
          <w:tcPr>
            <w:tcW w:w="2715" w:type="dxa"/>
            <w:vAlign w:val="center"/>
          </w:tcPr>
          <w:p w14:paraId="7EFFA61F" w14:textId="6F746D6B" w:rsidR="000C5086" w:rsidRPr="00C33F5F" w:rsidRDefault="000C5086" w:rsidP="004B08BF">
            <w:pPr>
              <w:jc w:val="both"/>
              <w:rPr>
                <w:sz w:val="27"/>
                <w:szCs w:val="27"/>
                <w:lang w:eastAsia="en-GB"/>
              </w:rPr>
            </w:pPr>
            <w:r w:rsidRPr="00C33F5F">
              <w:rPr>
                <w:sz w:val="27"/>
                <w:szCs w:val="27"/>
              </w:rPr>
              <w:t xml:space="preserve">Hạ tầng </w:t>
            </w:r>
            <w:r w:rsidRPr="00C33F5F">
              <w:rPr>
                <w:color w:val="000000" w:themeColor="text1"/>
                <w:sz w:val="27"/>
                <w:szCs w:val="27"/>
              </w:rPr>
              <w:t>tính toán hiệu năng cao và AI dùng chung tại Trung tâm dữ liệu quốc gia.</w:t>
            </w:r>
          </w:p>
        </w:tc>
        <w:tc>
          <w:tcPr>
            <w:tcW w:w="1841" w:type="dxa"/>
            <w:vAlign w:val="center"/>
          </w:tcPr>
          <w:p w14:paraId="3095005A" w14:textId="0BC95C31" w:rsidR="000C5086" w:rsidRPr="00C33F5F" w:rsidRDefault="000C5086" w:rsidP="000C5086">
            <w:pPr>
              <w:jc w:val="center"/>
              <w:rPr>
                <w:sz w:val="27"/>
                <w:szCs w:val="27"/>
                <w:lang w:eastAsia="en-GB"/>
              </w:rPr>
            </w:pPr>
            <w:r w:rsidRPr="00C33F5F">
              <w:rPr>
                <w:sz w:val="27"/>
                <w:szCs w:val="27"/>
              </w:rPr>
              <w:t>Bộ Công an</w:t>
            </w:r>
          </w:p>
        </w:tc>
        <w:tc>
          <w:tcPr>
            <w:tcW w:w="2393" w:type="dxa"/>
            <w:vAlign w:val="center"/>
          </w:tcPr>
          <w:p w14:paraId="5F3B57BB" w14:textId="776BA2F5" w:rsidR="000C5086" w:rsidRPr="00C33F5F" w:rsidRDefault="000C5086" w:rsidP="004B08BF">
            <w:pPr>
              <w:jc w:val="center"/>
              <w:rPr>
                <w:sz w:val="27"/>
                <w:szCs w:val="27"/>
                <w:lang w:eastAsia="en-GB"/>
              </w:rPr>
            </w:pPr>
            <w:r w:rsidRPr="00C33F5F">
              <w:rPr>
                <w:sz w:val="27"/>
                <w:szCs w:val="27"/>
              </w:rPr>
              <w:t>Bộ Khoa học và Công nghệ.</w:t>
            </w:r>
          </w:p>
        </w:tc>
        <w:tc>
          <w:tcPr>
            <w:tcW w:w="2121" w:type="dxa"/>
            <w:vAlign w:val="center"/>
          </w:tcPr>
          <w:p w14:paraId="02A19560" w14:textId="71AD3B23" w:rsidR="000C5086" w:rsidRPr="00C33F5F" w:rsidRDefault="000C5086" w:rsidP="000C5086">
            <w:pPr>
              <w:jc w:val="center"/>
              <w:rPr>
                <w:sz w:val="27"/>
                <w:szCs w:val="27"/>
                <w:lang w:eastAsia="en-GB"/>
              </w:rPr>
            </w:pPr>
            <w:r w:rsidRPr="00C33F5F">
              <w:rPr>
                <w:spacing w:val="-8"/>
                <w:sz w:val="27"/>
                <w:szCs w:val="27"/>
              </w:rPr>
              <w:t>2026 - 2030</w:t>
            </w:r>
          </w:p>
        </w:tc>
      </w:tr>
      <w:tr w:rsidR="000C5086" w:rsidRPr="0047230B" w14:paraId="3EB51BB8" w14:textId="77777777" w:rsidTr="004B08BF">
        <w:tc>
          <w:tcPr>
            <w:tcW w:w="889" w:type="dxa"/>
            <w:vAlign w:val="center"/>
          </w:tcPr>
          <w:p w14:paraId="01A0F787" w14:textId="77777777" w:rsidR="000C5086" w:rsidRPr="00C33F5F" w:rsidRDefault="000C5086" w:rsidP="000C5086">
            <w:pPr>
              <w:pStyle w:val="STT"/>
              <w:rPr>
                <w:sz w:val="27"/>
                <w:szCs w:val="27"/>
                <w:lang w:eastAsia="en-GB"/>
              </w:rPr>
            </w:pPr>
          </w:p>
        </w:tc>
        <w:tc>
          <w:tcPr>
            <w:tcW w:w="5067" w:type="dxa"/>
            <w:vAlign w:val="center"/>
            <w:hideMark/>
          </w:tcPr>
          <w:p w14:paraId="1744A072" w14:textId="514ED9D7" w:rsidR="000C5086" w:rsidRPr="00C33F5F" w:rsidRDefault="000C5086" w:rsidP="000C5086">
            <w:pPr>
              <w:spacing w:before="40"/>
              <w:jc w:val="both"/>
              <w:rPr>
                <w:sz w:val="27"/>
                <w:szCs w:val="27"/>
                <w:lang w:val="vi-VN" w:eastAsia="en-GB"/>
              </w:rPr>
            </w:pPr>
            <w:r w:rsidRPr="00C33F5F">
              <w:rPr>
                <w:sz w:val="27"/>
                <w:szCs w:val="27"/>
              </w:rPr>
              <w:t>Triển khai áp dụng tiêu chuẩn quốc gia, tiêu chuẩn quốc tế trong thu thập, xử lý dữ liệu; thúc đẩy phát triển hạ tầng tính toán biên (Edge Computing), cơ chế hợp tác công - tư (PPP), cơ chế thử nghiệm AI có kiểm soát (AI Sandbox) và cơ chế tiếp cận hạ tầng HPC, dữ liệu AI.</w:t>
            </w:r>
          </w:p>
        </w:tc>
        <w:tc>
          <w:tcPr>
            <w:tcW w:w="2715" w:type="dxa"/>
            <w:vAlign w:val="center"/>
            <w:hideMark/>
          </w:tcPr>
          <w:p w14:paraId="3ECBF8A8" w14:textId="20E5B00F" w:rsidR="000C5086" w:rsidRPr="00C33F5F" w:rsidRDefault="000C5086" w:rsidP="004B08BF">
            <w:pPr>
              <w:jc w:val="both"/>
              <w:rPr>
                <w:sz w:val="27"/>
                <w:szCs w:val="27"/>
                <w:lang w:val="en-GB" w:eastAsia="en-GB"/>
              </w:rPr>
            </w:pPr>
            <w:r w:rsidRPr="00C33F5F">
              <w:rPr>
                <w:sz w:val="27"/>
                <w:szCs w:val="27"/>
              </w:rPr>
              <w:t>Tiêu chuẩn quốc gia, tiêu chuẩn quốc tế trong thu thập, xử lý dữ liệu được áp dụng.</w:t>
            </w:r>
          </w:p>
        </w:tc>
        <w:tc>
          <w:tcPr>
            <w:tcW w:w="1841" w:type="dxa"/>
            <w:vAlign w:val="center"/>
            <w:hideMark/>
          </w:tcPr>
          <w:p w14:paraId="320F08C9" w14:textId="15FA7461" w:rsidR="000C5086" w:rsidRPr="004A1ECA" w:rsidRDefault="000C5086" w:rsidP="000C5086">
            <w:pPr>
              <w:jc w:val="center"/>
              <w:rPr>
                <w:sz w:val="27"/>
                <w:szCs w:val="27"/>
                <w:lang w:val="en-US" w:eastAsia="en-GB"/>
              </w:rPr>
            </w:pPr>
            <w:r w:rsidRPr="00C33F5F">
              <w:rPr>
                <w:sz w:val="27"/>
                <w:szCs w:val="27"/>
              </w:rPr>
              <w:t>Bộ Công an</w:t>
            </w:r>
            <w:r w:rsidR="004A1ECA">
              <w:rPr>
                <w:sz w:val="27"/>
                <w:szCs w:val="27"/>
                <w:lang w:val="en-US"/>
              </w:rPr>
              <w:t>, Bộ Khoa học và Công nghệ</w:t>
            </w:r>
          </w:p>
        </w:tc>
        <w:tc>
          <w:tcPr>
            <w:tcW w:w="2393" w:type="dxa"/>
            <w:vAlign w:val="center"/>
            <w:hideMark/>
          </w:tcPr>
          <w:p w14:paraId="05D0E0CA" w14:textId="0F61ACC3" w:rsidR="000C5086" w:rsidRPr="00C33F5F" w:rsidRDefault="004A1ECA" w:rsidP="004B08BF">
            <w:pPr>
              <w:jc w:val="center"/>
              <w:rPr>
                <w:sz w:val="27"/>
                <w:szCs w:val="27"/>
                <w:lang w:val="en-GB" w:eastAsia="en-GB"/>
              </w:rPr>
            </w:pPr>
            <w:r w:rsidRPr="00C33F5F">
              <w:rPr>
                <w:sz w:val="27"/>
                <w:szCs w:val="27"/>
                <w:lang w:eastAsia="en-GB"/>
              </w:rPr>
              <w:t>Các bộ, ngành, địa phương.</w:t>
            </w:r>
          </w:p>
        </w:tc>
        <w:tc>
          <w:tcPr>
            <w:tcW w:w="2121" w:type="dxa"/>
            <w:vAlign w:val="center"/>
            <w:hideMark/>
          </w:tcPr>
          <w:p w14:paraId="394C49B9" w14:textId="191CAC85" w:rsidR="000C5086" w:rsidRPr="00C33F5F" w:rsidRDefault="000C5086" w:rsidP="000C5086">
            <w:pPr>
              <w:jc w:val="center"/>
              <w:rPr>
                <w:sz w:val="27"/>
                <w:szCs w:val="27"/>
                <w:lang w:val="en-GB" w:eastAsia="en-GB"/>
              </w:rPr>
            </w:pPr>
            <w:r w:rsidRPr="00C33F5F">
              <w:rPr>
                <w:spacing w:val="-8"/>
                <w:sz w:val="27"/>
                <w:szCs w:val="27"/>
              </w:rPr>
              <w:t>2026 - 2030</w:t>
            </w:r>
          </w:p>
        </w:tc>
      </w:tr>
      <w:tr w:rsidR="000C5086" w:rsidRPr="0047230B" w14:paraId="1CFB4311" w14:textId="77777777" w:rsidTr="004B08BF">
        <w:tc>
          <w:tcPr>
            <w:tcW w:w="889" w:type="dxa"/>
            <w:vAlign w:val="center"/>
          </w:tcPr>
          <w:p w14:paraId="242D0011" w14:textId="77777777" w:rsidR="000C5086" w:rsidRPr="00C33F5F" w:rsidRDefault="000C5086" w:rsidP="000C5086">
            <w:pPr>
              <w:pStyle w:val="STT"/>
              <w:rPr>
                <w:sz w:val="27"/>
                <w:szCs w:val="27"/>
                <w:lang w:eastAsia="en-GB"/>
              </w:rPr>
            </w:pPr>
          </w:p>
        </w:tc>
        <w:tc>
          <w:tcPr>
            <w:tcW w:w="5067" w:type="dxa"/>
            <w:vAlign w:val="center"/>
          </w:tcPr>
          <w:p w14:paraId="6D6855D4" w14:textId="69927CCB" w:rsidR="000C5086" w:rsidRPr="00C33F5F" w:rsidRDefault="000C5086" w:rsidP="000C5086">
            <w:pPr>
              <w:spacing w:before="40"/>
              <w:jc w:val="both"/>
              <w:rPr>
                <w:b/>
                <w:sz w:val="27"/>
                <w:szCs w:val="27"/>
                <w:lang w:eastAsia="en-GB"/>
              </w:rPr>
            </w:pPr>
            <w:r w:rsidRPr="00C33F5F">
              <w:rPr>
                <w:spacing w:val="8"/>
                <w:sz w:val="27"/>
                <w:szCs w:val="27"/>
              </w:rPr>
              <w:t xml:space="preserve">Xây dựng hạ tầng dữ liệu quốc phòng phục vụ lưu trữ, chia sẻ, </w:t>
            </w:r>
            <w:r w:rsidR="00BD6040">
              <w:rPr>
                <w:spacing w:val="8"/>
                <w:sz w:val="27"/>
                <w:szCs w:val="27"/>
                <w:lang w:val="en-US"/>
              </w:rPr>
              <w:t xml:space="preserve">tích hợp, phân tích, </w:t>
            </w:r>
            <w:r w:rsidRPr="00C33F5F">
              <w:rPr>
                <w:spacing w:val="8"/>
                <w:sz w:val="27"/>
                <w:szCs w:val="27"/>
              </w:rPr>
              <w:t>khai thác</w:t>
            </w:r>
            <w:r w:rsidR="00BD6040">
              <w:rPr>
                <w:spacing w:val="8"/>
                <w:sz w:val="27"/>
                <w:szCs w:val="27"/>
                <w:lang w:val="en-US"/>
              </w:rPr>
              <w:t xml:space="preserve"> và</w:t>
            </w:r>
            <w:r w:rsidRPr="00C33F5F">
              <w:rPr>
                <w:spacing w:val="8"/>
                <w:sz w:val="27"/>
                <w:szCs w:val="27"/>
              </w:rPr>
              <w:t xml:space="preserve"> điều phối đối với dữ liệu thuộc lĩnh vực quốc phòng.</w:t>
            </w:r>
          </w:p>
        </w:tc>
        <w:tc>
          <w:tcPr>
            <w:tcW w:w="2715" w:type="dxa"/>
            <w:vAlign w:val="center"/>
          </w:tcPr>
          <w:p w14:paraId="56B1950F" w14:textId="4D84632C" w:rsidR="000C5086" w:rsidRPr="00AC662C" w:rsidRDefault="000C5086" w:rsidP="004B08BF">
            <w:pPr>
              <w:jc w:val="both"/>
              <w:rPr>
                <w:sz w:val="27"/>
                <w:szCs w:val="27"/>
                <w:lang w:val="en-US" w:eastAsia="en-GB"/>
              </w:rPr>
            </w:pPr>
            <w:r w:rsidRPr="00AC662C">
              <w:rPr>
                <w:sz w:val="27"/>
                <w:szCs w:val="27"/>
              </w:rPr>
              <w:t xml:space="preserve">Hạ tầng dữ liệu quốc phòng được kết nối, </w:t>
            </w:r>
            <w:r w:rsidR="00267BC3" w:rsidRPr="00AC662C">
              <w:rPr>
                <w:sz w:val="27"/>
                <w:szCs w:val="27"/>
              </w:rPr>
              <w:t xml:space="preserve">tích hợp, phân tích, </w:t>
            </w:r>
            <w:r w:rsidR="00267BC3" w:rsidRPr="00AC662C">
              <w:rPr>
                <w:sz w:val="27"/>
                <w:szCs w:val="27"/>
              </w:rPr>
              <w:lastRenderedPageBreak/>
              <w:t>khai thác và điều phối dữ liệu</w:t>
            </w:r>
            <w:r w:rsidR="00267BC3" w:rsidRPr="00AC662C">
              <w:rPr>
                <w:sz w:val="27"/>
                <w:szCs w:val="27"/>
                <w:lang w:val="en-US"/>
              </w:rPr>
              <w:t>.</w:t>
            </w:r>
          </w:p>
        </w:tc>
        <w:tc>
          <w:tcPr>
            <w:tcW w:w="1841" w:type="dxa"/>
            <w:vAlign w:val="center"/>
          </w:tcPr>
          <w:p w14:paraId="75B041C7" w14:textId="73603055" w:rsidR="000C5086" w:rsidRPr="00C33F5F" w:rsidRDefault="000C5086" w:rsidP="000C5086">
            <w:pPr>
              <w:jc w:val="center"/>
              <w:rPr>
                <w:sz w:val="27"/>
                <w:szCs w:val="27"/>
                <w:lang w:val="en-GB" w:eastAsia="en-GB"/>
              </w:rPr>
            </w:pPr>
            <w:r w:rsidRPr="00C33F5F">
              <w:rPr>
                <w:sz w:val="27"/>
                <w:szCs w:val="27"/>
              </w:rPr>
              <w:lastRenderedPageBreak/>
              <w:t>Bộ Quốc phòng</w:t>
            </w:r>
          </w:p>
        </w:tc>
        <w:tc>
          <w:tcPr>
            <w:tcW w:w="2393" w:type="dxa"/>
            <w:vAlign w:val="center"/>
          </w:tcPr>
          <w:p w14:paraId="05D86DA0" w14:textId="2D6507DC" w:rsidR="000C5086" w:rsidRPr="00C33F5F" w:rsidRDefault="000C5086" w:rsidP="004B08BF">
            <w:pPr>
              <w:jc w:val="center"/>
              <w:rPr>
                <w:sz w:val="27"/>
                <w:szCs w:val="27"/>
                <w:lang w:val="en-GB" w:eastAsia="en-GB"/>
              </w:rPr>
            </w:pPr>
            <w:r w:rsidRPr="00C33F5F">
              <w:rPr>
                <w:sz w:val="27"/>
                <w:szCs w:val="27"/>
              </w:rPr>
              <w:t>Bộ Công an.</w:t>
            </w:r>
          </w:p>
        </w:tc>
        <w:tc>
          <w:tcPr>
            <w:tcW w:w="2121" w:type="dxa"/>
            <w:vAlign w:val="center"/>
          </w:tcPr>
          <w:p w14:paraId="5AF25031" w14:textId="3A24A417" w:rsidR="000C5086" w:rsidRPr="00C33F5F" w:rsidRDefault="000C5086" w:rsidP="000C5086">
            <w:pPr>
              <w:jc w:val="center"/>
              <w:rPr>
                <w:sz w:val="27"/>
                <w:szCs w:val="27"/>
                <w:lang w:val="en-GB" w:eastAsia="en-GB"/>
              </w:rPr>
            </w:pPr>
            <w:r w:rsidRPr="00C33F5F">
              <w:rPr>
                <w:spacing w:val="-8"/>
                <w:sz w:val="27"/>
                <w:szCs w:val="27"/>
              </w:rPr>
              <w:t>2026 - 2030</w:t>
            </w:r>
          </w:p>
        </w:tc>
      </w:tr>
      <w:tr w:rsidR="000C5086" w:rsidRPr="0047230B" w14:paraId="6F445199" w14:textId="77777777" w:rsidTr="004B08BF">
        <w:tc>
          <w:tcPr>
            <w:tcW w:w="889" w:type="dxa"/>
            <w:vAlign w:val="center"/>
          </w:tcPr>
          <w:p w14:paraId="6E489FCA" w14:textId="77777777" w:rsidR="000C5086" w:rsidRPr="00C33F5F" w:rsidRDefault="000C5086" w:rsidP="000C5086">
            <w:pPr>
              <w:pStyle w:val="STT"/>
              <w:rPr>
                <w:sz w:val="27"/>
                <w:szCs w:val="27"/>
                <w:lang w:eastAsia="en-GB"/>
              </w:rPr>
            </w:pPr>
          </w:p>
        </w:tc>
        <w:tc>
          <w:tcPr>
            <w:tcW w:w="5067" w:type="dxa"/>
            <w:vAlign w:val="center"/>
          </w:tcPr>
          <w:p w14:paraId="7327068F" w14:textId="7BA107AE" w:rsidR="000C5086" w:rsidRPr="00C33F5F" w:rsidRDefault="000C5086" w:rsidP="000C5086">
            <w:pPr>
              <w:jc w:val="both"/>
              <w:rPr>
                <w:sz w:val="27"/>
                <w:szCs w:val="27"/>
                <w:lang w:eastAsia="en-GB"/>
              </w:rPr>
            </w:pPr>
            <w:r w:rsidRPr="00C33F5F">
              <w:rPr>
                <w:color w:val="000000" w:themeColor="text1"/>
                <w:sz w:val="27"/>
                <w:szCs w:val="27"/>
              </w:rPr>
              <w:t xml:space="preserve">Hoàn thiện, vận hành nền tảng chia sẻ, điều phối dữ liệu </w:t>
            </w:r>
            <w:r w:rsidR="00AC662C">
              <w:rPr>
                <w:color w:val="000000" w:themeColor="text1"/>
                <w:sz w:val="27"/>
                <w:szCs w:val="27"/>
                <w:lang w:val="en-US"/>
              </w:rPr>
              <w:t xml:space="preserve">của Trung tâm dữ liệu </w:t>
            </w:r>
            <w:r w:rsidRPr="00C33F5F">
              <w:rPr>
                <w:color w:val="000000" w:themeColor="text1"/>
                <w:sz w:val="27"/>
                <w:szCs w:val="27"/>
              </w:rPr>
              <w:t>quốc gia thống nhất.</w:t>
            </w:r>
          </w:p>
        </w:tc>
        <w:tc>
          <w:tcPr>
            <w:tcW w:w="2715" w:type="dxa"/>
            <w:vAlign w:val="center"/>
          </w:tcPr>
          <w:p w14:paraId="3B3397A8" w14:textId="37F89882" w:rsidR="000C5086" w:rsidRPr="00C33F5F" w:rsidRDefault="000C5086" w:rsidP="004B08BF">
            <w:pPr>
              <w:jc w:val="both"/>
              <w:rPr>
                <w:sz w:val="27"/>
                <w:szCs w:val="27"/>
                <w:lang w:eastAsia="en-GB"/>
              </w:rPr>
            </w:pPr>
            <w:r w:rsidRPr="00C33F5F">
              <w:rPr>
                <w:sz w:val="27"/>
                <w:szCs w:val="27"/>
              </w:rPr>
              <w:t>Nền tảng chia sẻ, điều phối dữ liệu quốc gia được hoàn thiện.</w:t>
            </w:r>
          </w:p>
        </w:tc>
        <w:tc>
          <w:tcPr>
            <w:tcW w:w="1841" w:type="dxa"/>
            <w:vAlign w:val="center"/>
          </w:tcPr>
          <w:p w14:paraId="454DDDAD" w14:textId="217DDD42" w:rsidR="000C5086" w:rsidRPr="00C33F5F" w:rsidRDefault="000C5086" w:rsidP="000C5086">
            <w:pPr>
              <w:jc w:val="center"/>
              <w:rPr>
                <w:sz w:val="27"/>
                <w:szCs w:val="27"/>
                <w:lang w:eastAsia="en-GB"/>
              </w:rPr>
            </w:pPr>
            <w:r w:rsidRPr="00C33F5F">
              <w:rPr>
                <w:sz w:val="27"/>
                <w:szCs w:val="27"/>
              </w:rPr>
              <w:t>Bộ Công an</w:t>
            </w:r>
          </w:p>
        </w:tc>
        <w:tc>
          <w:tcPr>
            <w:tcW w:w="2393" w:type="dxa"/>
            <w:vAlign w:val="center"/>
          </w:tcPr>
          <w:p w14:paraId="573E00ED" w14:textId="6CDA38B5" w:rsidR="000C5086" w:rsidRPr="00C33F5F" w:rsidRDefault="000C5086" w:rsidP="004B08BF">
            <w:pPr>
              <w:jc w:val="center"/>
              <w:rPr>
                <w:sz w:val="27"/>
                <w:szCs w:val="27"/>
                <w:lang w:eastAsia="en-GB"/>
              </w:rPr>
            </w:pPr>
            <w:r w:rsidRPr="00C33F5F">
              <w:rPr>
                <w:sz w:val="27"/>
                <w:szCs w:val="27"/>
              </w:rPr>
              <w:t>Bộ Khoa học và Công nghệ, c</w:t>
            </w:r>
            <w:r w:rsidRPr="00C33F5F">
              <w:rPr>
                <w:sz w:val="27"/>
                <w:szCs w:val="27"/>
                <w:lang w:eastAsia="en-GB"/>
              </w:rPr>
              <w:t>ác bộ, ngành, địa phương.</w:t>
            </w:r>
          </w:p>
        </w:tc>
        <w:tc>
          <w:tcPr>
            <w:tcW w:w="2121" w:type="dxa"/>
            <w:vAlign w:val="center"/>
          </w:tcPr>
          <w:p w14:paraId="00B65E17" w14:textId="012E5CC2" w:rsidR="000C5086" w:rsidRPr="004B6F60" w:rsidRDefault="004B6F60" w:rsidP="004B6F60">
            <w:pPr>
              <w:jc w:val="center"/>
              <w:rPr>
                <w:sz w:val="27"/>
                <w:szCs w:val="27"/>
                <w:lang w:eastAsia="en-GB"/>
              </w:rPr>
            </w:pPr>
            <w:r w:rsidRPr="004B6F60">
              <w:rPr>
                <w:spacing w:val="-8"/>
                <w:sz w:val="27"/>
                <w:szCs w:val="27"/>
              </w:rPr>
              <w:t>2026 - 2030</w:t>
            </w:r>
          </w:p>
        </w:tc>
      </w:tr>
      <w:tr w:rsidR="000C5086" w:rsidRPr="0047230B" w14:paraId="3482A5E9" w14:textId="77777777" w:rsidTr="004B08BF">
        <w:tc>
          <w:tcPr>
            <w:tcW w:w="889" w:type="dxa"/>
            <w:vAlign w:val="center"/>
          </w:tcPr>
          <w:p w14:paraId="1C68ECF2" w14:textId="612F07B9" w:rsidR="000C5086" w:rsidRPr="00C33F5F" w:rsidRDefault="000C5086" w:rsidP="000C5086">
            <w:pPr>
              <w:pStyle w:val="STT"/>
              <w:numPr>
                <w:ilvl w:val="0"/>
                <w:numId w:val="0"/>
              </w:numPr>
              <w:ind w:left="142"/>
              <w:rPr>
                <w:b/>
                <w:bCs/>
                <w:sz w:val="27"/>
                <w:szCs w:val="27"/>
                <w:lang w:val="en-US" w:eastAsia="en-GB"/>
              </w:rPr>
            </w:pPr>
            <w:r w:rsidRPr="00C33F5F">
              <w:rPr>
                <w:b/>
                <w:bCs/>
                <w:sz w:val="27"/>
                <w:szCs w:val="27"/>
                <w:lang w:val="en-US" w:eastAsia="en-GB"/>
              </w:rPr>
              <w:t>III.</w:t>
            </w:r>
          </w:p>
        </w:tc>
        <w:tc>
          <w:tcPr>
            <w:tcW w:w="14137" w:type="dxa"/>
            <w:gridSpan w:val="5"/>
            <w:vAlign w:val="center"/>
          </w:tcPr>
          <w:p w14:paraId="655622D1" w14:textId="4D0928E1" w:rsidR="000C5086" w:rsidRPr="00C33F5F" w:rsidRDefault="000C5086" w:rsidP="004B08BF">
            <w:pPr>
              <w:rPr>
                <w:spacing w:val="-8"/>
                <w:sz w:val="27"/>
                <w:szCs w:val="27"/>
              </w:rPr>
            </w:pPr>
            <w:r w:rsidRPr="00C33F5F">
              <w:rPr>
                <w:b/>
                <w:bCs/>
                <w:sz w:val="27"/>
                <w:szCs w:val="27"/>
              </w:rPr>
              <w:t>PHÁT TRIỂN DỮ LIỆU</w:t>
            </w:r>
          </w:p>
        </w:tc>
      </w:tr>
      <w:tr w:rsidR="000C5086" w:rsidRPr="0047230B" w14:paraId="7F12A687" w14:textId="77777777" w:rsidTr="004B08BF">
        <w:tc>
          <w:tcPr>
            <w:tcW w:w="889" w:type="dxa"/>
            <w:vAlign w:val="center"/>
          </w:tcPr>
          <w:p w14:paraId="2AFB5218" w14:textId="77777777" w:rsidR="000C5086" w:rsidRPr="00C33F5F" w:rsidRDefault="000C5086" w:rsidP="000C5086">
            <w:pPr>
              <w:pStyle w:val="STT"/>
              <w:rPr>
                <w:sz w:val="27"/>
                <w:szCs w:val="27"/>
                <w:lang w:eastAsia="en-GB"/>
              </w:rPr>
            </w:pPr>
          </w:p>
        </w:tc>
        <w:tc>
          <w:tcPr>
            <w:tcW w:w="5067" w:type="dxa"/>
            <w:vAlign w:val="center"/>
          </w:tcPr>
          <w:p w14:paraId="06893D50" w14:textId="0110C1C3" w:rsidR="000C5086" w:rsidRPr="00C33F5F" w:rsidRDefault="000C5086" w:rsidP="000C5086">
            <w:pPr>
              <w:jc w:val="both"/>
              <w:rPr>
                <w:sz w:val="27"/>
                <w:szCs w:val="27"/>
                <w:lang w:eastAsia="en-GB"/>
              </w:rPr>
            </w:pPr>
            <w:r w:rsidRPr="00C33F5F">
              <w:rPr>
                <w:color w:val="000000" w:themeColor="text1"/>
                <w:sz w:val="27"/>
                <w:szCs w:val="27"/>
              </w:rPr>
              <w:t>Ưu tiên hoàn thiện, phát triển các cơ sở dữ liệu quốc gia, cơ sở dữ liệu chuyên ngành và các bộ dữ liệu trọng yếu, có giá trị cao.</w:t>
            </w:r>
          </w:p>
        </w:tc>
        <w:tc>
          <w:tcPr>
            <w:tcW w:w="2715" w:type="dxa"/>
            <w:vAlign w:val="center"/>
          </w:tcPr>
          <w:p w14:paraId="5A01CA54" w14:textId="6F13C6AE" w:rsidR="000C5086" w:rsidRPr="002725DF" w:rsidRDefault="00D9285F" w:rsidP="004B08BF">
            <w:pPr>
              <w:jc w:val="both"/>
              <w:rPr>
                <w:sz w:val="27"/>
                <w:szCs w:val="27"/>
                <w:lang w:val="en-US"/>
              </w:rPr>
            </w:pPr>
            <w:r w:rsidRPr="00AC662C">
              <w:rPr>
                <w:sz w:val="27"/>
                <w:szCs w:val="27"/>
              </w:rPr>
              <w:t>Các cơ sở dữ liệu quốc gia, cơ sở dữ liệu chuyên ngành và bộ dữ liệu trọng yếu được xây dựng, hoàn thiện, đưa vào khai thác</w:t>
            </w:r>
            <w:r w:rsidR="002725DF">
              <w:rPr>
                <w:sz w:val="27"/>
                <w:szCs w:val="27"/>
                <w:lang w:val="en-US"/>
              </w:rPr>
              <w:t>.</w:t>
            </w:r>
          </w:p>
        </w:tc>
        <w:tc>
          <w:tcPr>
            <w:tcW w:w="1841" w:type="dxa"/>
            <w:vAlign w:val="center"/>
          </w:tcPr>
          <w:p w14:paraId="11BBCF10" w14:textId="4143FB6D" w:rsidR="000C5086" w:rsidRPr="00C33F5F" w:rsidRDefault="000C5086" w:rsidP="000C5086">
            <w:pPr>
              <w:jc w:val="center"/>
              <w:rPr>
                <w:sz w:val="27"/>
                <w:szCs w:val="27"/>
              </w:rPr>
            </w:pPr>
            <w:r w:rsidRPr="00C33F5F">
              <w:rPr>
                <w:sz w:val="27"/>
                <w:szCs w:val="27"/>
                <w:lang w:eastAsia="en-GB"/>
              </w:rPr>
              <w:t>Các bộ, ngành, địa phương</w:t>
            </w:r>
          </w:p>
        </w:tc>
        <w:tc>
          <w:tcPr>
            <w:tcW w:w="2393" w:type="dxa"/>
            <w:vAlign w:val="center"/>
          </w:tcPr>
          <w:p w14:paraId="6D03446B" w14:textId="7F88A786" w:rsidR="000C5086" w:rsidRPr="00C33F5F" w:rsidRDefault="000C5086" w:rsidP="004B08BF">
            <w:pPr>
              <w:jc w:val="center"/>
              <w:rPr>
                <w:sz w:val="27"/>
                <w:szCs w:val="27"/>
                <w:lang w:eastAsia="en-GB"/>
              </w:rPr>
            </w:pPr>
            <w:r w:rsidRPr="00C33F5F">
              <w:rPr>
                <w:sz w:val="27"/>
                <w:szCs w:val="27"/>
              </w:rPr>
              <w:t>Bộ Công an.</w:t>
            </w:r>
          </w:p>
        </w:tc>
        <w:tc>
          <w:tcPr>
            <w:tcW w:w="2121" w:type="dxa"/>
            <w:vAlign w:val="center"/>
          </w:tcPr>
          <w:p w14:paraId="3164B223" w14:textId="7FD7BACA"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6C9D53D0" w14:textId="77777777" w:rsidTr="004B08BF">
        <w:tc>
          <w:tcPr>
            <w:tcW w:w="889" w:type="dxa"/>
            <w:vAlign w:val="center"/>
          </w:tcPr>
          <w:p w14:paraId="098B83A1" w14:textId="77777777" w:rsidR="000C5086" w:rsidRPr="00C33F5F" w:rsidRDefault="000C5086" w:rsidP="000C5086">
            <w:pPr>
              <w:pStyle w:val="STT"/>
              <w:rPr>
                <w:sz w:val="27"/>
                <w:szCs w:val="27"/>
                <w:lang w:eastAsia="en-GB"/>
              </w:rPr>
            </w:pPr>
          </w:p>
        </w:tc>
        <w:tc>
          <w:tcPr>
            <w:tcW w:w="5067" w:type="dxa"/>
            <w:vAlign w:val="center"/>
          </w:tcPr>
          <w:p w14:paraId="48457142" w14:textId="616649CC" w:rsidR="000C5086" w:rsidRPr="00C33F5F" w:rsidRDefault="000C5086" w:rsidP="000C5086">
            <w:pPr>
              <w:jc w:val="both"/>
              <w:rPr>
                <w:sz w:val="27"/>
                <w:szCs w:val="27"/>
                <w:lang w:val="en-US" w:eastAsia="en-GB"/>
              </w:rPr>
            </w:pPr>
            <w:r w:rsidRPr="00C33F5F">
              <w:rPr>
                <w:sz w:val="27"/>
                <w:szCs w:val="27"/>
              </w:rPr>
              <w:t>Thường xuyên rà soát, xác định danh mục cơ sở dữ liệu quốc gia, cơ sở dữ liệu chuyên ngành trọng yếu và danh mục dữ liệu dùng chung</w:t>
            </w:r>
            <w:r w:rsidR="00322EB2" w:rsidRPr="00C33F5F">
              <w:rPr>
                <w:sz w:val="27"/>
                <w:szCs w:val="27"/>
                <w:lang w:val="en-US"/>
              </w:rPr>
              <w:t>.</w:t>
            </w:r>
          </w:p>
        </w:tc>
        <w:tc>
          <w:tcPr>
            <w:tcW w:w="2715" w:type="dxa"/>
            <w:vAlign w:val="center"/>
          </w:tcPr>
          <w:p w14:paraId="2B16CC8A" w14:textId="55B8C493" w:rsidR="000C5086" w:rsidRPr="002725DF" w:rsidRDefault="00D9285F" w:rsidP="004B08BF">
            <w:pPr>
              <w:jc w:val="both"/>
              <w:rPr>
                <w:sz w:val="27"/>
                <w:szCs w:val="27"/>
                <w:lang w:val="en-US" w:eastAsia="en-GB"/>
              </w:rPr>
            </w:pPr>
            <w:r w:rsidRPr="00AC662C">
              <w:rPr>
                <w:sz w:val="27"/>
                <w:szCs w:val="27"/>
              </w:rPr>
              <w:t>Danh mục cơ sở dữ liệu quốc gia, cơ sở dữ liệu chuyên ngành trọng yếu và dữ liệu dùng chung được ban hành, cập nhật</w:t>
            </w:r>
            <w:r w:rsidR="002725DF">
              <w:rPr>
                <w:sz w:val="27"/>
                <w:szCs w:val="27"/>
                <w:lang w:val="en-US"/>
              </w:rPr>
              <w:t>.</w:t>
            </w:r>
          </w:p>
        </w:tc>
        <w:tc>
          <w:tcPr>
            <w:tcW w:w="1841" w:type="dxa"/>
            <w:vAlign w:val="center"/>
          </w:tcPr>
          <w:p w14:paraId="24B1A2A0" w14:textId="016A0CCD" w:rsidR="000C5086" w:rsidRPr="00C33F5F" w:rsidRDefault="000C5086" w:rsidP="000C5086">
            <w:pPr>
              <w:jc w:val="center"/>
              <w:rPr>
                <w:sz w:val="27"/>
                <w:szCs w:val="27"/>
                <w:lang w:eastAsia="en-GB"/>
              </w:rPr>
            </w:pPr>
            <w:r w:rsidRPr="00C33F5F">
              <w:rPr>
                <w:sz w:val="27"/>
                <w:szCs w:val="27"/>
                <w:lang w:eastAsia="en-GB"/>
              </w:rPr>
              <w:t>Các bộ, ngành, địa phương</w:t>
            </w:r>
          </w:p>
        </w:tc>
        <w:tc>
          <w:tcPr>
            <w:tcW w:w="2393" w:type="dxa"/>
            <w:vAlign w:val="center"/>
          </w:tcPr>
          <w:p w14:paraId="4DB89B75" w14:textId="46858C20" w:rsidR="000C5086" w:rsidRPr="00C33F5F" w:rsidRDefault="000C5086" w:rsidP="004B08BF">
            <w:pPr>
              <w:jc w:val="center"/>
              <w:rPr>
                <w:sz w:val="27"/>
                <w:szCs w:val="27"/>
                <w:lang w:eastAsia="en-GB"/>
              </w:rPr>
            </w:pPr>
            <w:r w:rsidRPr="00C33F5F">
              <w:rPr>
                <w:sz w:val="27"/>
                <w:szCs w:val="27"/>
              </w:rPr>
              <w:t>Bộ Công an.</w:t>
            </w:r>
          </w:p>
        </w:tc>
        <w:tc>
          <w:tcPr>
            <w:tcW w:w="2121" w:type="dxa"/>
            <w:vAlign w:val="center"/>
          </w:tcPr>
          <w:p w14:paraId="3E30AE59" w14:textId="77D83F72"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69C6E7C2" w14:textId="77777777" w:rsidTr="004B08BF">
        <w:tc>
          <w:tcPr>
            <w:tcW w:w="889" w:type="dxa"/>
            <w:vAlign w:val="center"/>
          </w:tcPr>
          <w:p w14:paraId="6AA53757" w14:textId="77777777" w:rsidR="000C5086" w:rsidRPr="00C33F5F" w:rsidRDefault="000C5086" w:rsidP="000C5086">
            <w:pPr>
              <w:pStyle w:val="STT"/>
              <w:rPr>
                <w:sz w:val="27"/>
                <w:szCs w:val="27"/>
                <w:lang w:eastAsia="en-GB"/>
              </w:rPr>
            </w:pPr>
          </w:p>
        </w:tc>
        <w:tc>
          <w:tcPr>
            <w:tcW w:w="5067" w:type="dxa"/>
            <w:vAlign w:val="center"/>
          </w:tcPr>
          <w:p w14:paraId="5F48EA48" w14:textId="72B9A963" w:rsidR="000C5086" w:rsidRPr="00C33F5F" w:rsidRDefault="000C5086" w:rsidP="000C5086">
            <w:pPr>
              <w:jc w:val="both"/>
              <w:rPr>
                <w:spacing w:val="-6"/>
                <w:sz w:val="27"/>
                <w:szCs w:val="27"/>
                <w:lang w:eastAsia="en-GB"/>
              </w:rPr>
            </w:pPr>
            <w:r w:rsidRPr="00C33F5F">
              <w:rPr>
                <w:color w:val="000000" w:themeColor="text1"/>
                <w:sz w:val="27"/>
                <w:szCs w:val="27"/>
              </w:rPr>
              <w:t>Tổ chức, tạo lập</w:t>
            </w:r>
            <w:r w:rsidR="00723B94">
              <w:rPr>
                <w:color w:val="000000" w:themeColor="text1"/>
                <w:sz w:val="27"/>
                <w:szCs w:val="27"/>
                <w:lang w:val="en-US"/>
              </w:rPr>
              <w:t>,</w:t>
            </w:r>
            <w:r w:rsidRPr="00C33F5F">
              <w:rPr>
                <w:color w:val="000000" w:themeColor="text1"/>
                <w:sz w:val="27"/>
                <w:szCs w:val="27"/>
              </w:rPr>
              <w:t xml:space="preserve"> chuẩn hóa, làm sạch, làm giàu và quản trị thống nhất dữ liệu theo nguyên tắc “đúng, đủ, sạch, sống, thống nhất, dùng chung”.</w:t>
            </w:r>
          </w:p>
        </w:tc>
        <w:tc>
          <w:tcPr>
            <w:tcW w:w="2715" w:type="dxa"/>
            <w:vAlign w:val="center"/>
          </w:tcPr>
          <w:p w14:paraId="0B50B8A8" w14:textId="2E15DF36" w:rsidR="000C5086" w:rsidRPr="002725DF" w:rsidRDefault="00D9285F" w:rsidP="004B08BF">
            <w:pPr>
              <w:jc w:val="both"/>
              <w:rPr>
                <w:sz w:val="27"/>
                <w:szCs w:val="27"/>
                <w:lang w:val="en-US" w:eastAsia="en-GB"/>
              </w:rPr>
            </w:pPr>
            <w:r w:rsidRPr="00AC662C">
              <w:rPr>
                <w:sz w:val="27"/>
                <w:szCs w:val="27"/>
              </w:rPr>
              <w:t xml:space="preserve">Dữ liệu gốc, dữ liệu chuẩn, dữ liệu tham chiếu chuẩn được </w:t>
            </w:r>
            <w:r w:rsidRPr="00AC662C">
              <w:rPr>
                <w:sz w:val="27"/>
                <w:szCs w:val="27"/>
                <w:lang w:val="en-US"/>
              </w:rPr>
              <w:t xml:space="preserve">tổ chức, </w:t>
            </w:r>
            <w:r w:rsidRPr="00AC662C">
              <w:rPr>
                <w:sz w:val="27"/>
                <w:szCs w:val="27"/>
              </w:rPr>
              <w:t xml:space="preserve">tạo lập, </w:t>
            </w:r>
            <w:r w:rsidRPr="00AC662C">
              <w:rPr>
                <w:sz w:val="27"/>
                <w:szCs w:val="27"/>
                <w:lang w:val="en-US"/>
              </w:rPr>
              <w:t>chuẩn hoá</w:t>
            </w:r>
            <w:r w:rsidRPr="00AC662C">
              <w:rPr>
                <w:sz w:val="27"/>
                <w:szCs w:val="27"/>
              </w:rPr>
              <w:t>, làm giàu và quản trị thống nhất</w:t>
            </w:r>
            <w:r w:rsidR="002725DF">
              <w:rPr>
                <w:sz w:val="27"/>
                <w:szCs w:val="27"/>
                <w:lang w:val="en-US"/>
              </w:rPr>
              <w:t>.</w:t>
            </w:r>
          </w:p>
        </w:tc>
        <w:tc>
          <w:tcPr>
            <w:tcW w:w="1841" w:type="dxa"/>
            <w:vAlign w:val="center"/>
          </w:tcPr>
          <w:p w14:paraId="32C8B91C" w14:textId="6DCA381E" w:rsidR="000C5086" w:rsidRPr="00C33F5F" w:rsidRDefault="000C5086" w:rsidP="000C5086">
            <w:pPr>
              <w:jc w:val="center"/>
              <w:rPr>
                <w:sz w:val="27"/>
                <w:szCs w:val="27"/>
                <w:lang w:eastAsia="en-GB"/>
              </w:rPr>
            </w:pPr>
            <w:r w:rsidRPr="00C33F5F">
              <w:rPr>
                <w:sz w:val="27"/>
                <w:szCs w:val="27"/>
              </w:rPr>
              <w:t>Các bộ, cơ quan ngang bộ, UBND cấp tỉnh</w:t>
            </w:r>
          </w:p>
        </w:tc>
        <w:tc>
          <w:tcPr>
            <w:tcW w:w="2393" w:type="dxa"/>
            <w:vAlign w:val="center"/>
          </w:tcPr>
          <w:p w14:paraId="597223DD" w14:textId="4F66DD92" w:rsidR="000C5086" w:rsidRPr="00C33F5F" w:rsidRDefault="000C5086" w:rsidP="004B08BF">
            <w:pPr>
              <w:jc w:val="center"/>
              <w:rPr>
                <w:sz w:val="27"/>
                <w:szCs w:val="27"/>
                <w:lang w:eastAsia="en-GB"/>
              </w:rPr>
            </w:pPr>
            <w:r w:rsidRPr="00C33F5F">
              <w:rPr>
                <w:sz w:val="27"/>
                <w:szCs w:val="27"/>
              </w:rPr>
              <w:t>Bộ Công an.</w:t>
            </w:r>
          </w:p>
        </w:tc>
        <w:tc>
          <w:tcPr>
            <w:tcW w:w="2121" w:type="dxa"/>
            <w:vAlign w:val="center"/>
          </w:tcPr>
          <w:p w14:paraId="0AD6B413" w14:textId="4DE9AE28"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70317668" w14:textId="77777777" w:rsidTr="004B08BF">
        <w:tc>
          <w:tcPr>
            <w:tcW w:w="889" w:type="dxa"/>
            <w:vAlign w:val="center"/>
          </w:tcPr>
          <w:p w14:paraId="0EB5F9C9" w14:textId="77777777" w:rsidR="000C5086" w:rsidRPr="00C33F5F" w:rsidRDefault="000C5086" w:rsidP="000C5086">
            <w:pPr>
              <w:pStyle w:val="STT"/>
              <w:rPr>
                <w:sz w:val="27"/>
                <w:szCs w:val="27"/>
                <w:lang w:eastAsia="en-GB"/>
              </w:rPr>
            </w:pPr>
          </w:p>
        </w:tc>
        <w:tc>
          <w:tcPr>
            <w:tcW w:w="5067" w:type="dxa"/>
            <w:vAlign w:val="center"/>
          </w:tcPr>
          <w:p w14:paraId="763C549B" w14:textId="43BC041C" w:rsidR="000C5086" w:rsidRPr="00C33F5F" w:rsidRDefault="000C5086" w:rsidP="000C5086">
            <w:pPr>
              <w:jc w:val="both"/>
              <w:rPr>
                <w:sz w:val="27"/>
                <w:szCs w:val="27"/>
                <w:lang w:eastAsia="en-GB"/>
              </w:rPr>
            </w:pPr>
            <w:r w:rsidRPr="00C33F5F">
              <w:rPr>
                <w:sz w:val="27"/>
                <w:szCs w:val="27"/>
              </w:rPr>
              <w:t>Nghiên cứu hình thành không gian dữ liệu chung (Data Spaces) trong một số lĩnh vực trọng điểm.</w:t>
            </w:r>
          </w:p>
        </w:tc>
        <w:tc>
          <w:tcPr>
            <w:tcW w:w="2715" w:type="dxa"/>
            <w:vAlign w:val="center"/>
          </w:tcPr>
          <w:p w14:paraId="0386AE2E" w14:textId="0335311E" w:rsidR="000C5086" w:rsidRPr="00AC662C" w:rsidRDefault="000C5086" w:rsidP="004B08BF">
            <w:pPr>
              <w:jc w:val="both"/>
              <w:rPr>
                <w:sz w:val="27"/>
                <w:szCs w:val="27"/>
                <w:lang w:eastAsia="en-GB"/>
              </w:rPr>
            </w:pPr>
            <w:r w:rsidRPr="00AC662C">
              <w:rPr>
                <w:sz w:val="27"/>
                <w:szCs w:val="27"/>
              </w:rPr>
              <w:t xml:space="preserve">Mô hình thí điểm </w:t>
            </w:r>
            <w:r w:rsidR="00BD6040" w:rsidRPr="00AC662C">
              <w:rPr>
                <w:sz w:val="27"/>
                <w:szCs w:val="27"/>
                <w:lang w:val="en-US"/>
              </w:rPr>
              <w:t>không gia</w:t>
            </w:r>
            <w:r w:rsidR="00D45098" w:rsidRPr="00AC662C">
              <w:rPr>
                <w:sz w:val="27"/>
                <w:szCs w:val="27"/>
                <w:lang w:val="en-US"/>
              </w:rPr>
              <w:t>n</w:t>
            </w:r>
            <w:r w:rsidR="00BD6040" w:rsidRPr="00AC662C">
              <w:rPr>
                <w:sz w:val="27"/>
                <w:szCs w:val="27"/>
                <w:lang w:val="en-US"/>
              </w:rPr>
              <w:t xml:space="preserve"> </w:t>
            </w:r>
            <w:r w:rsidRPr="00AC662C">
              <w:rPr>
                <w:sz w:val="27"/>
                <w:szCs w:val="27"/>
              </w:rPr>
              <w:t xml:space="preserve">dữ liệu chung (Data </w:t>
            </w:r>
            <w:r w:rsidR="00723B94" w:rsidRPr="00AC662C">
              <w:rPr>
                <w:sz w:val="27"/>
                <w:szCs w:val="27"/>
                <w:lang w:val="en-US"/>
              </w:rPr>
              <w:t>S</w:t>
            </w:r>
            <w:r w:rsidRPr="00AC662C">
              <w:rPr>
                <w:sz w:val="27"/>
                <w:szCs w:val="27"/>
              </w:rPr>
              <w:t xml:space="preserve">paces) </w:t>
            </w:r>
            <w:r w:rsidRPr="00AC662C">
              <w:rPr>
                <w:sz w:val="27"/>
                <w:szCs w:val="27"/>
              </w:rPr>
              <w:lastRenderedPageBreak/>
              <w:t>trong một số lĩnh vực trọng điểm.</w:t>
            </w:r>
          </w:p>
        </w:tc>
        <w:tc>
          <w:tcPr>
            <w:tcW w:w="1841" w:type="dxa"/>
            <w:vAlign w:val="center"/>
          </w:tcPr>
          <w:p w14:paraId="60D4D587" w14:textId="7688D7D3" w:rsidR="000C5086" w:rsidRPr="00C33F5F" w:rsidRDefault="000C5086" w:rsidP="000C5086">
            <w:pPr>
              <w:rPr>
                <w:sz w:val="27"/>
                <w:szCs w:val="27"/>
                <w:lang w:eastAsia="en-GB"/>
              </w:rPr>
            </w:pPr>
            <w:r w:rsidRPr="00C33F5F">
              <w:rPr>
                <w:sz w:val="27"/>
                <w:szCs w:val="27"/>
              </w:rPr>
              <w:lastRenderedPageBreak/>
              <w:t>Bộ Công an</w:t>
            </w:r>
          </w:p>
        </w:tc>
        <w:tc>
          <w:tcPr>
            <w:tcW w:w="2393" w:type="dxa"/>
            <w:vAlign w:val="center"/>
          </w:tcPr>
          <w:p w14:paraId="60108C6F" w14:textId="17FD9B2C" w:rsidR="000C5086" w:rsidRPr="00C33F5F" w:rsidRDefault="000C5086" w:rsidP="004B08BF">
            <w:pPr>
              <w:jc w:val="center"/>
              <w:rPr>
                <w:sz w:val="27"/>
                <w:szCs w:val="27"/>
                <w:lang w:eastAsia="en-GB"/>
              </w:rPr>
            </w:pPr>
            <w:r w:rsidRPr="00C33F5F">
              <w:rPr>
                <w:sz w:val="27"/>
                <w:szCs w:val="27"/>
              </w:rPr>
              <w:t>Bộ Khoa học và Công nghệ, c</w:t>
            </w:r>
            <w:r w:rsidRPr="00C33F5F">
              <w:rPr>
                <w:sz w:val="27"/>
                <w:szCs w:val="27"/>
                <w:lang w:eastAsia="en-GB"/>
              </w:rPr>
              <w:t>ác bộ, ngành, địa phương.</w:t>
            </w:r>
          </w:p>
        </w:tc>
        <w:tc>
          <w:tcPr>
            <w:tcW w:w="2121" w:type="dxa"/>
            <w:vAlign w:val="center"/>
          </w:tcPr>
          <w:p w14:paraId="75E869D8" w14:textId="064061FD"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105B4258" w14:textId="77777777" w:rsidTr="004B08BF">
        <w:tc>
          <w:tcPr>
            <w:tcW w:w="889" w:type="dxa"/>
            <w:vAlign w:val="center"/>
          </w:tcPr>
          <w:p w14:paraId="34986633" w14:textId="77777777" w:rsidR="000C5086" w:rsidRPr="00C33F5F" w:rsidRDefault="000C5086" w:rsidP="000C5086">
            <w:pPr>
              <w:pStyle w:val="STT"/>
              <w:rPr>
                <w:sz w:val="27"/>
                <w:szCs w:val="27"/>
                <w:lang w:eastAsia="en-GB"/>
              </w:rPr>
            </w:pPr>
          </w:p>
        </w:tc>
        <w:tc>
          <w:tcPr>
            <w:tcW w:w="5067" w:type="dxa"/>
            <w:vAlign w:val="center"/>
          </w:tcPr>
          <w:p w14:paraId="55957417" w14:textId="0EF88458" w:rsidR="000C5086" w:rsidRPr="00C33F5F" w:rsidRDefault="000C5086" w:rsidP="000C5086">
            <w:pPr>
              <w:jc w:val="both"/>
              <w:rPr>
                <w:sz w:val="27"/>
                <w:szCs w:val="27"/>
                <w:lang w:eastAsia="en-GB"/>
              </w:rPr>
            </w:pPr>
            <w:r w:rsidRPr="00C33F5F">
              <w:rPr>
                <w:sz w:val="27"/>
                <w:szCs w:val="27"/>
              </w:rPr>
              <w:t>Xây dựng, công bố,</w:t>
            </w:r>
            <w:r w:rsidR="00D45098">
              <w:rPr>
                <w:sz w:val="27"/>
                <w:szCs w:val="27"/>
                <w:lang w:val="en-US"/>
              </w:rPr>
              <w:t xml:space="preserve"> ban hành,</w:t>
            </w:r>
            <w:r w:rsidRPr="00C33F5F">
              <w:rPr>
                <w:sz w:val="27"/>
                <w:szCs w:val="27"/>
              </w:rPr>
              <w:t xml:space="preserve"> chuẩn hóa và vận hành Từ điển dữ liệu quốc gia dùng chung </w:t>
            </w:r>
            <w:r w:rsidRPr="00C33F5F">
              <w:rPr>
                <w:color w:val="000000" w:themeColor="text1"/>
                <w:sz w:val="27"/>
                <w:szCs w:val="27"/>
              </w:rPr>
              <w:t>để chuẩn hóa dữ liệu trên phạm vi toàn quốc.</w:t>
            </w:r>
          </w:p>
        </w:tc>
        <w:tc>
          <w:tcPr>
            <w:tcW w:w="2715" w:type="dxa"/>
            <w:vAlign w:val="center"/>
          </w:tcPr>
          <w:p w14:paraId="61936DB8" w14:textId="004B706C" w:rsidR="000C5086" w:rsidRPr="00C33F5F" w:rsidRDefault="000C5086" w:rsidP="004B08BF">
            <w:pPr>
              <w:jc w:val="both"/>
              <w:rPr>
                <w:sz w:val="27"/>
                <w:szCs w:val="27"/>
                <w:lang w:eastAsia="en-GB"/>
              </w:rPr>
            </w:pPr>
            <w:r w:rsidRPr="00C33F5F">
              <w:rPr>
                <w:sz w:val="27"/>
                <w:szCs w:val="27"/>
              </w:rPr>
              <w:t>Từ điển dữ liệu quốc gia; từ điển dữ liệu của bộ, ngành, địa phương.</w:t>
            </w:r>
          </w:p>
        </w:tc>
        <w:tc>
          <w:tcPr>
            <w:tcW w:w="1841" w:type="dxa"/>
            <w:vAlign w:val="center"/>
          </w:tcPr>
          <w:p w14:paraId="6FE5241A" w14:textId="3B50DF77" w:rsidR="000C5086" w:rsidRPr="00C33F5F" w:rsidRDefault="000C5086" w:rsidP="000C5086">
            <w:pPr>
              <w:rPr>
                <w:sz w:val="27"/>
                <w:szCs w:val="27"/>
                <w:lang w:eastAsia="en-GB"/>
              </w:rPr>
            </w:pPr>
            <w:r w:rsidRPr="00C33F5F">
              <w:rPr>
                <w:sz w:val="27"/>
                <w:szCs w:val="27"/>
              </w:rPr>
              <w:t>Bộ Công an</w:t>
            </w:r>
          </w:p>
        </w:tc>
        <w:tc>
          <w:tcPr>
            <w:tcW w:w="2393" w:type="dxa"/>
            <w:vAlign w:val="center"/>
          </w:tcPr>
          <w:p w14:paraId="44A6E7BD" w14:textId="2809D3FA" w:rsidR="000C5086" w:rsidRPr="00C33F5F" w:rsidRDefault="000C5086" w:rsidP="004B08BF">
            <w:pPr>
              <w:jc w:val="center"/>
              <w:rPr>
                <w:sz w:val="27"/>
                <w:szCs w:val="27"/>
                <w:lang w:eastAsia="en-GB"/>
              </w:rPr>
            </w:pPr>
            <w:r w:rsidRPr="00C33F5F">
              <w:rPr>
                <w:sz w:val="27"/>
                <w:szCs w:val="27"/>
                <w:lang w:eastAsia="en-GB"/>
              </w:rPr>
              <w:t>Các bộ, ngành, địa phương.</w:t>
            </w:r>
          </w:p>
        </w:tc>
        <w:tc>
          <w:tcPr>
            <w:tcW w:w="2121" w:type="dxa"/>
            <w:vAlign w:val="center"/>
          </w:tcPr>
          <w:p w14:paraId="521525E2" w14:textId="0E164ABF"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4A4EE51B" w14:textId="77777777" w:rsidTr="004B08BF">
        <w:tc>
          <w:tcPr>
            <w:tcW w:w="889" w:type="dxa"/>
            <w:vAlign w:val="center"/>
          </w:tcPr>
          <w:p w14:paraId="180CEB62" w14:textId="77777777" w:rsidR="000C5086" w:rsidRPr="00C33F5F" w:rsidRDefault="000C5086" w:rsidP="000C5086">
            <w:pPr>
              <w:pStyle w:val="STT"/>
              <w:rPr>
                <w:sz w:val="27"/>
                <w:szCs w:val="27"/>
                <w:lang w:eastAsia="en-GB"/>
              </w:rPr>
            </w:pPr>
          </w:p>
        </w:tc>
        <w:tc>
          <w:tcPr>
            <w:tcW w:w="5067" w:type="dxa"/>
            <w:vAlign w:val="center"/>
          </w:tcPr>
          <w:p w14:paraId="42AED808" w14:textId="5802B6FD" w:rsidR="000C5086" w:rsidRPr="00C33F5F" w:rsidRDefault="000C5086" w:rsidP="000C5086">
            <w:pPr>
              <w:jc w:val="both"/>
              <w:rPr>
                <w:sz w:val="27"/>
                <w:szCs w:val="27"/>
                <w:lang w:eastAsia="en-GB"/>
              </w:rPr>
            </w:pPr>
            <w:r w:rsidRPr="00C33F5F">
              <w:rPr>
                <w:color w:val="000000" w:themeColor="text1"/>
                <w:sz w:val="27"/>
                <w:szCs w:val="27"/>
              </w:rPr>
              <w:t>Đẩy mạnh kết nối, chia sẻ và khai thác hiệu quả dữ liệu từ các cơ sở dữ liệu quốc gia, cơ sở dữ liệu chuyên ngành và các nguồn dữ liệu hợp pháp khác; thực hiện nguyên tắc “dữ liệu thay giấy tờ”.</w:t>
            </w:r>
          </w:p>
        </w:tc>
        <w:tc>
          <w:tcPr>
            <w:tcW w:w="2715" w:type="dxa"/>
            <w:vAlign w:val="center"/>
          </w:tcPr>
          <w:p w14:paraId="48A2850B" w14:textId="699E1956" w:rsidR="000C5086" w:rsidRPr="00C33F5F" w:rsidRDefault="000C5086" w:rsidP="004B08BF">
            <w:pPr>
              <w:jc w:val="both"/>
              <w:rPr>
                <w:sz w:val="27"/>
                <w:szCs w:val="27"/>
                <w:lang w:eastAsia="en-GB"/>
              </w:rPr>
            </w:pPr>
            <w:r w:rsidRPr="00C33F5F">
              <w:rPr>
                <w:sz w:val="27"/>
                <w:szCs w:val="27"/>
              </w:rPr>
              <w:t>Các dịch vụ công, thủ tục hành chính khai thác dữ liệu từ các cơ sở dữ liệu.</w:t>
            </w:r>
          </w:p>
        </w:tc>
        <w:tc>
          <w:tcPr>
            <w:tcW w:w="1841" w:type="dxa"/>
            <w:vAlign w:val="center"/>
          </w:tcPr>
          <w:p w14:paraId="1DD6E48B" w14:textId="1275BCA6" w:rsidR="000C5086" w:rsidRPr="00C33F5F" w:rsidRDefault="000C5086" w:rsidP="000C5086">
            <w:pPr>
              <w:rPr>
                <w:sz w:val="27"/>
                <w:szCs w:val="27"/>
                <w:lang w:eastAsia="en-GB"/>
              </w:rPr>
            </w:pPr>
            <w:r w:rsidRPr="00C33F5F">
              <w:rPr>
                <w:sz w:val="27"/>
                <w:szCs w:val="27"/>
                <w:lang w:eastAsia="en-GB"/>
              </w:rPr>
              <w:t>Các bộ, ngành, địa phương</w:t>
            </w:r>
          </w:p>
        </w:tc>
        <w:tc>
          <w:tcPr>
            <w:tcW w:w="2393" w:type="dxa"/>
            <w:vAlign w:val="center"/>
          </w:tcPr>
          <w:p w14:paraId="580A7166" w14:textId="3A97C50D" w:rsidR="000C5086" w:rsidRPr="00C33F5F" w:rsidRDefault="000C5086" w:rsidP="004B08BF">
            <w:pPr>
              <w:jc w:val="center"/>
              <w:rPr>
                <w:sz w:val="27"/>
                <w:szCs w:val="27"/>
                <w:lang w:eastAsia="en-GB"/>
              </w:rPr>
            </w:pPr>
            <w:r w:rsidRPr="00C33F5F">
              <w:rPr>
                <w:sz w:val="27"/>
                <w:szCs w:val="27"/>
              </w:rPr>
              <w:t>Bộ Công an.</w:t>
            </w:r>
          </w:p>
        </w:tc>
        <w:tc>
          <w:tcPr>
            <w:tcW w:w="2121" w:type="dxa"/>
            <w:vAlign w:val="center"/>
          </w:tcPr>
          <w:p w14:paraId="23AD4C25" w14:textId="2B0BE77C"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40CA854D" w14:textId="77777777" w:rsidTr="004B08BF">
        <w:tc>
          <w:tcPr>
            <w:tcW w:w="889" w:type="dxa"/>
            <w:vAlign w:val="center"/>
          </w:tcPr>
          <w:p w14:paraId="4FB82974" w14:textId="77777777" w:rsidR="000C5086" w:rsidRPr="00C33F5F" w:rsidRDefault="000C5086" w:rsidP="000C5086">
            <w:pPr>
              <w:pStyle w:val="STT"/>
              <w:rPr>
                <w:sz w:val="27"/>
                <w:szCs w:val="27"/>
                <w:lang w:eastAsia="en-GB"/>
              </w:rPr>
            </w:pPr>
          </w:p>
        </w:tc>
        <w:tc>
          <w:tcPr>
            <w:tcW w:w="5067" w:type="dxa"/>
            <w:vAlign w:val="center"/>
          </w:tcPr>
          <w:p w14:paraId="671B2F84" w14:textId="0D6CBB2D" w:rsidR="000C5086" w:rsidRPr="00C33F5F" w:rsidRDefault="000C5086" w:rsidP="000C5086">
            <w:pPr>
              <w:jc w:val="both"/>
              <w:rPr>
                <w:sz w:val="27"/>
                <w:szCs w:val="27"/>
                <w:lang w:eastAsia="en-GB"/>
              </w:rPr>
            </w:pPr>
            <w:r w:rsidRPr="00C33F5F">
              <w:rPr>
                <w:color w:val="000000" w:themeColor="text1"/>
                <w:sz w:val="27"/>
                <w:szCs w:val="27"/>
              </w:rPr>
              <w:t>Triển khai Danh mục bộ dữ liệu phục vụ phát triển trí tuệ nhân tạo trong các lĩnh vực thiết yếu.</w:t>
            </w:r>
          </w:p>
        </w:tc>
        <w:tc>
          <w:tcPr>
            <w:tcW w:w="2715" w:type="dxa"/>
            <w:vAlign w:val="center"/>
          </w:tcPr>
          <w:p w14:paraId="18FAB5C5" w14:textId="2B3692E5" w:rsidR="000C5086" w:rsidRPr="00C33F5F" w:rsidRDefault="000C5086" w:rsidP="004B08BF">
            <w:pPr>
              <w:jc w:val="both"/>
              <w:rPr>
                <w:sz w:val="27"/>
                <w:szCs w:val="27"/>
                <w:lang w:eastAsia="en-GB"/>
              </w:rPr>
            </w:pPr>
            <w:r w:rsidRPr="00C33F5F">
              <w:rPr>
                <w:color w:val="000000" w:themeColor="text1"/>
                <w:sz w:val="27"/>
                <w:szCs w:val="27"/>
              </w:rPr>
              <w:t>Danh mục bộ dữ liệu phục vụ phát triển trí tuệ nhân tạo được thiết lập.</w:t>
            </w:r>
          </w:p>
        </w:tc>
        <w:tc>
          <w:tcPr>
            <w:tcW w:w="1841" w:type="dxa"/>
            <w:vAlign w:val="center"/>
          </w:tcPr>
          <w:p w14:paraId="651BFFBC" w14:textId="1FF07432" w:rsidR="000C5086" w:rsidRPr="00C33F5F" w:rsidRDefault="000C5086" w:rsidP="000C5086">
            <w:pPr>
              <w:rPr>
                <w:sz w:val="27"/>
                <w:szCs w:val="27"/>
                <w:lang w:eastAsia="en-GB"/>
              </w:rPr>
            </w:pPr>
            <w:r w:rsidRPr="00C33F5F">
              <w:rPr>
                <w:sz w:val="27"/>
                <w:szCs w:val="27"/>
              </w:rPr>
              <w:t>Bộ Công an</w:t>
            </w:r>
          </w:p>
        </w:tc>
        <w:tc>
          <w:tcPr>
            <w:tcW w:w="2393" w:type="dxa"/>
            <w:vAlign w:val="center"/>
          </w:tcPr>
          <w:p w14:paraId="7E2EBFD6" w14:textId="16EB1DD9" w:rsidR="000C5086" w:rsidRPr="00C33F5F" w:rsidRDefault="000C5086" w:rsidP="004B08BF">
            <w:pPr>
              <w:jc w:val="center"/>
              <w:rPr>
                <w:spacing w:val="-10"/>
                <w:sz w:val="27"/>
                <w:szCs w:val="27"/>
                <w:lang w:eastAsia="en-GB"/>
              </w:rPr>
            </w:pPr>
            <w:r w:rsidRPr="00C33F5F">
              <w:rPr>
                <w:sz w:val="27"/>
                <w:szCs w:val="27"/>
                <w:lang w:eastAsia="en-GB"/>
              </w:rPr>
              <w:t>Các bộ, ngành, địa phương.</w:t>
            </w:r>
          </w:p>
        </w:tc>
        <w:tc>
          <w:tcPr>
            <w:tcW w:w="2121" w:type="dxa"/>
            <w:vAlign w:val="center"/>
          </w:tcPr>
          <w:p w14:paraId="62826E33" w14:textId="66E164FB"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1391CDA2" w14:textId="77777777" w:rsidTr="004B08BF">
        <w:tc>
          <w:tcPr>
            <w:tcW w:w="889" w:type="dxa"/>
            <w:vAlign w:val="center"/>
          </w:tcPr>
          <w:p w14:paraId="3468AE98" w14:textId="77777777" w:rsidR="000C5086" w:rsidRPr="00C33F5F" w:rsidRDefault="000C5086" w:rsidP="000C5086">
            <w:pPr>
              <w:pStyle w:val="STT"/>
              <w:rPr>
                <w:sz w:val="27"/>
                <w:szCs w:val="27"/>
                <w:lang w:eastAsia="en-GB"/>
              </w:rPr>
            </w:pPr>
          </w:p>
        </w:tc>
        <w:tc>
          <w:tcPr>
            <w:tcW w:w="5067" w:type="dxa"/>
            <w:vAlign w:val="center"/>
          </w:tcPr>
          <w:p w14:paraId="2EFECBF8" w14:textId="2C2A0E19" w:rsidR="000C5086" w:rsidRPr="00C33F5F" w:rsidRDefault="000C5086" w:rsidP="000C5086">
            <w:pPr>
              <w:jc w:val="both"/>
              <w:rPr>
                <w:sz w:val="27"/>
                <w:szCs w:val="27"/>
                <w:lang w:val="en-US" w:eastAsia="en-GB"/>
              </w:rPr>
            </w:pPr>
            <w:r w:rsidRPr="00C33F5F">
              <w:rPr>
                <w:sz w:val="27"/>
                <w:szCs w:val="27"/>
              </w:rPr>
              <w:t>Thiết lập cơ chế bắt buộc sao lưu, dự phòng đối với dữ liệu cốt lõi, dữ liệu quan trọng và các nền tảng số trọng yếu tại Trung tâm dữ liệu quốc gia</w:t>
            </w:r>
            <w:r w:rsidR="00322EB2" w:rsidRPr="00C33F5F">
              <w:rPr>
                <w:sz w:val="27"/>
                <w:szCs w:val="27"/>
                <w:lang w:val="en-US"/>
              </w:rPr>
              <w:t>.</w:t>
            </w:r>
          </w:p>
        </w:tc>
        <w:tc>
          <w:tcPr>
            <w:tcW w:w="2715" w:type="dxa"/>
            <w:vAlign w:val="center"/>
          </w:tcPr>
          <w:p w14:paraId="7FE3BF42" w14:textId="05DFECBA" w:rsidR="000C5086" w:rsidRPr="00C33F5F" w:rsidRDefault="000C5086" w:rsidP="004B08BF">
            <w:pPr>
              <w:jc w:val="both"/>
              <w:rPr>
                <w:sz w:val="27"/>
                <w:szCs w:val="27"/>
                <w:lang w:eastAsia="en-GB"/>
              </w:rPr>
            </w:pPr>
            <w:r w:rsidRPr="00C33F5F">
              <w:rPr>
                <w:sz w:val="27"/>
                <w:szCs w:val="27"/>
              </w:rPr>
              <w:t>Quy định, quy chế dự phòng bắt buộc; hệ thống sao lưu, dự phòng tại TTDLQG.</w:t>
            </w:r>
          </w:p>
        </w:tc>
        <w:tc>
          <w:tcPr>
            <w:tcW w:w="1841" w:type="dxa"/>
            <w:vAlign w:val="center"/>
          </w:tcPr>
          <w:p w14:paraId="5F2D42D5" w14:textId="030323A9" w:rsidR="000C5086" w:rsidRPr="00C33F5F" w:rsidRDefault="000C5086" w:rsidP="000C5086">
            <w:pPr>
              <w:rPr>
                <w:sz w:val="27"/>
                <w:szCs w:val="27"/>
                <w:lang w:eastAsia="en-GB"/>
              </w:rPr>
            </w:pPr>
            <w:r w:rsidRPr="00C33F5F">
              <w:rPr>
                <w:sz w:val="27"/>
                <w:szCs w:val="27"/>
              </w:rPr>
              <w:t>Bộ Công an</w:t>
            </w:r>
          </w:p>
        </w:tc>
        <w:tc>
          <w:tcPr>
            <w:tcW w:w="2393" w:type="dxa"/>
            <w:vAlign w:val="center"/>
          </w:tcPr>
          <w:p w14:paraId="6669C8F5" w14:textId="6A748B8F" w:rsidR="000C5086" w:rsidRPr="00C33F5F" w:rsidRDefault="000C5086" w:rsidP="004B08BF">
            <w:pPr>
              <w:jc w:val="center"/>
              <w:rPr>
                <w:sz w:val="27"/>
                <w:szCs w:val="27"/>
                <w:lang w:eastAsia="en-GB"/>
              </w:rPr>
            </w:pPr>
            <w:r w:rsidRPr="00C33F5F">
              <w:rPr>
                <w:sz w:val="27"/>
                <w:szCs w:val="27"/>
                <w:lang w:eastAsia="en-GB"/>
              </w:rPr>
              <w:t>Các bộ, ngành, địa phương.</w:t>
            </w:r>
          </w:p>
        </w:tc>
        <w:tc>
          <w:tcPr>
            <w:tcW w:w="2121" w:type="dxa"/>
            <w:vAlign w:val="center"/>
          </w:tcPr>
          <w:p w14:paraId="034F4835" w14:textId="6764EA36"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1AF2051A" w14:textId="77777777" w:rsidTr="004B08BF">
        <w:tc>
          <w:tcPr>
            <w:tcW w:w="889" w:type="dxa"/>
            <w:vAlign w:val="center"/>
          </w:tcPr>
          <w:p w14:paraId="5B8A720E" w14:textId="77777777" w:rsidR="000C5086" w:rsidRPr="00C33F5F" w:rsidRDefault="000C5086" w:rsidP="000C5086">
            <w:pPr>
              <w:pStyle w:val="STT"/>
              <w:rPr>
                <w:sz w:val="27"/>
                <w:szCs w:val="27"/>
                <w:lang w:eastAsia="en-GB"/>
              </w:rPr>
            </w:pPr>
          </w:p>
        </w:tc>
        <w:tc>
          <w:tcPr>
            <w:tcW w:w="5067" w:type="dxa"/>
            <w:vAlign w:val="center"/>
          </w:tcPr>
          <w:p w14:paraId="69466863" w14:textId="532179CE" w:rsidR="000C5086" w:rsidRPr="00C33F5F" w:rsidRDefault="000C5086" w:rsidP="000C5086">
            <w:pPr>
              <w:spacing w:before="40"/>
              <w:jc w:val="both"/>
              <w:rPr>
                <w:b/>
                <w:sz w:val="27"/>
                <w:szCs w:val="27"/>
                <w:lang w:val="vi-VN" w:eastAsia="en-GB"/>
              </w:rPr>
            </w:pPr>
            <w:r w:rsidRPr="00C33F5F">
              <w:rPr>
                <w:sz w:val="27"/>
                <w:szCs w:val="27"/>
              </w:rPr>
              <w:t xml:space="preserve">Hằng năm tổ chức đánh giá, xếp hạng chất lượng dữ liệu </w:t>
            </w:r>
            <w:r w:rsidRPr="00C33F5F">
              <w:rPr>
                <w:color w:val="000000" w:themeColor="text1"/>
                <w:sz w:val="27"/>
                <w:szCs w:val="27"/>
              </w:rPr>
              <w:t>của các bộ, ngành, địa phương.</w:t>
            </w:r>
          </w:p>
        </w:tc>
        <w:tc>
          <w:tcPr>
            <w:tcW w:w="2715" w:type="dxa"/>
            <w:vAlign w:val="center"/>
          </w:tcPr>
          <w:p w14:paraId="4D1F8DFB" w14:textId="392F4072" w:rsidR="000C5086" w:rsidRPr="00C33F5F" w:rsidRDefault="000C5086" w:rsidP="004B08BF">
            <w:pPr>
              <w:spacing w:before="40"/>
              <w:jc w:val="both"/>
              <w:rPr>
                <w:sz w:val="27"/>
                <w:szCs w:val="27"/>
                <w:lang w:val="vi-VN" w:eastAsia="en-GB"/>
              </w:rPr>
            </w:pPr>
            <w:r w:rsidRPr="00C33F5F">
              <w:rPr>
                <w:sz w:val="27"/>
                <w:szCs w:val="27"/>
              </w:rPr>
              <w:t xml:space="preserve">Báo cáo xếp hạng hằng </w:t>
            </w:r>
            <w:r w:rsidRPr="00C33F5F">
              <w:rPr>
                <w:spacing w:val="-16"/>
                <w:sz w:val="27"/>
                <w:szCs w:val="27"/>
              </w:rPr>
              <w:t>năm.</w:t>
            </w:r>
          </w:p>
        </w:tc>
        <w:tc>
          <w:tcPr>
            <w:tcW w:w="1841" w:type="dxa"/>
            <w:vAlign w:val="center"/>
          </w:tcPr>
          <w:p w14:paraId="4E96C53A" w14:textId="6B5729FC" w:rsidR="000C5086" w:rsidRPr="00C33F5F" w:rsidRDefault="000C5086" w:rsidP="000C5086">
            <w:pPr>
              <w:spacing w:before="40"/>
              <w:rPr>
                <w:sz w:val="27"/>
                <w:szCs w:val="27"/>
                <w:lang w:val="en-GB" w:eastAsia="en-GB"/>
              </w:rPr>
            </w:pPr>
            <w:r w:rsidRPr="00C33F5F">
              <w:rPr>
                <w:sz w:val="27"/>
                <w:szCs w:val="27"/>
              </w:rPr>
              <w:t>Bộ Công an</w:t>
            </w:r>
          </w:p>
        </w:tc>
        <w:tc>
          <w:tcPr>
            <w:tcW w:w="2393" w:type="dxa"/>
            <w:vAlign w:val="center"/>
          </w:tcPr>
          <w:p w14:paraId="09192342" w14:textId="3D0FC1C5" w:rsidR="000C5086" w:rsidRPr="00C33F5F" w:rsidRDefault="000C5086" w:rsidP="004B08BF">
            <w:pPr>
              <w:spacing w:before="40"/>
              <w:jc w:val="center"/>
              <w:rPr>
                <w:sz w:val="27"/>
                <w:szCs w:val="27"/>
                <w:lang w:val="en-GB" w:eastAsia="en-GB"/>
              </w:rPr>
            </w:pPr>
            <w:r w:rsidRPr="00C33F5F">
              <w:rPr>
                <w:sz w:val="27"/>
                <w:szCs w:val="27"/>
                <w:lang w:eastAsia="en-GB"/>
              </w:rPr>
              <w:t>Các bộ, ngành, địa phương.</w:t>
            </w:r>
          </w:p>
        </w:tc>
        <w:tc>
          <w:tcPr>
            <w:tcW w:w="2121" w:type="dxa"/>
            <w:vAlign w:val="center"/>
          </w:tcPr>
          <w:p w14:paraId="246A3EA5" w14:textId="567C07AF" w:rsidR="000C5086" w:rsidRPr="00C33F5F" w:rsidRDefault="000C5086" w:rsidP="000C5086">
            <w:pPr>
              <w:jc w:val="center"/>
              <w:rPr>
                <w:sz w:val="27"/>
                <w:szCs w:val="27"/>
                <w:lang w:val="en-GB" w:eastAsia="en-GB"/>
              </w:rPr>
            </w:pPr>
            <w:r w:rsidRPr="00C33F5F">
              <w:rPr>
                <w:sz w:val="27"/>
                <w:szCs w:val="27"/>
              </w:rPr>
              <w:t>Từ 2026, hằng năm</w:t>
            </w:r>
          </w:p>
        </w:tc>
      </w:tr>
      <w:tr w:rsidR="000C5086" w:rsidRPr="0047230B" w14:paraId="44DA9409" w14:textId="77777777" w:rsidTr="004B08BF">
        <w:tc>
          <w:tcPr>
            <w:tcW w:w="889" w:type="dxa"/>
            <w:vAlign w:val="center"/>
          </w:tcPr>
          <w:p w14:paraId="51BA8305" w14:textId="77777777" w:rsidR="000C5086" w:rsidRPr="00C33F5F" w:rsidRDefault="000C5086" w:rsidP="000C5086">
            <w:pPr>
              <w:pStyle w:val="STT"/>
              <w:rPr>
                <w:sz w:val="27"/>
                <w:szCs w:val="27"/>
                <w:lang w:eastAsia="en-GB"/>
              </w:rPr>
            </w:pPr>
          </w:p>
        </w:tc>
        <w:tc>
          <w:tcPr>
            <w:tcW w:w="5067" w:type="dxa"/>
            <w:vAlign w:val="center"/>
          </w:tcPr>
          <w:p w14:paraId="7B414914" w14:textId="77E66C14" w:rsidR="000C5086" w:rsidRPr="00C33F5F" w:rsidRDefault="000C5086" w:rsidP="000C5086">
            <w:pPr>
              <w:spacing w:before="40"/>
              <w:jc w:val="both"/>
              <w:rPr>
                <w:b/>
                <w:sz w:val="27"/>
                <w:szCs w:val="27"/>
                <w:lang w:val="vi-VN" w:eastAsia="en-GB"/>
              </w:rPr>
            </w:pPr>
            <w:r w:rsidRPr="00C33F5F">
              <w:rPr>
                <w:sz w:val="27"/>
                <w:szCs w:val="27"/>
              </w:rPr>
              <w:t>Đưa vào vận hành Cổng dữ liệu mở quốc gia; hướng dẫn, giám sát và đánh giá chất lượng dữ liệu mở của các bộ, ngành, địa phương.</w:t>
            </w:r>
          </w:p>
        </w:tc>
        <w:tc>
          <w:tcPr>
            <w:tcW w:w="2715" w:type="dxa"/>
            <w:vAlign w:val="center"/>
          </w:tcPr>
          <w:p w14:paraId="129D848C" w14:textId="270D29B8" w:rsidR="000C5086" w:rsidRPr="00C33F5F" w:rsidRDefault="000C5086" w:rsidP="004B08BF">
            <w:pPr>
              <w:spacing w:before="40"/>
              <w:jc w:val="both"/>
              <w:rPr>
                <w:sz w:val="27"/>
                <w:szCs w:val="27"/>
                <w:lang w:val="vi-VN" w:eastAsia="en-GB"/>
              </w:rPr>
            </w:pPr>
            <w:r w:rsidRPr="00C33F5F">
              <w:rPr>
                <w:sz w:val="27"/>
                <w:szCs w:val="27"/>
              </w:rPr>
              <w:t>Cổng dữ liệu mở quốc gia; báo cáo đánh giá chất lượng dữ liệu mở; hướng dẫn kỹ thuật.</w:t>
            </w:r>
          </w:p>
        </w:tc>
        <w:tc>
          <w:tcPr>
            <w:tcW w:w="1841" w:type="dxa"/>
            <w:vAlign w:val="center"/>
          </w:tcPr>
          <w:p w14:paraId="3FF2A123" w14:textId="6EC0AC08" w:rsidR="000C5086" w:rsidRPr="00C33F5F" w:rsidRDefault="000C5086" w:rsidP="000C5086">
            <w:pPr>
              <w:spacing w:before="40"/>
              <w:rPr>
                <w:sz w:val="27"/>
                <w:szCs w:val="27"/>
                <w:lang w:val="en-GB" w:eastAsia="en-GB"/>
              </w:rPr>
            </w:pPr>
            <w:r w:rsidRPr="00C33F5F">
              <w:rPr>
                <w:sz w:val="27"/>
                <w:szCs w:val="27"/>
              </w:rPr>
              <w:t>Bộ Công an</w:t>
            </w:r>
          </w:p>
        </w:tc>
        <w:tc>
          <w:tcPr>
            <w:tcW w:w="2393" w:type="dxa"/>
            <w:vAlign w:val="center"/>
          </w:tcPr>
          <w:p w14:paraId="5A1C90FB" w14:textId="0FBE9D00" w:rsidR="000C5086" w:rsidRPr="00C33F5F" w:rsidRDefault="000C5086" w:rsidP="004B08BF">
            <w:pPr>
              <w:spacing w:before="40"/>
              <w:jc w:val="center"/>
              <w:rPr>
                <w:sz w:val="27"/>
                <w:szCs w:val="27"/>
                <w:lang w:val="en-GB" w:eastAsia="en-GB"/>
              </w:rPr>
            </w:pPr>
            <w:r w:rsidRPr="00C33F5F">
              <w:rPr>
                <w:sz w:val="27"/>
                <w:szCs w:val="27"/>
                <w:lang w:eastAsia="en-GB"/>
              </w:rPr>
              <w:t>Các bộ, ngành, địa phương.</w:t>
            </w:r>
          </w:p>
        </w:tc>
        <w:tc>
          <w:tcPr>
            <w:tcW w:w="2121" w:type="dxa"/>
            <w:vAlign w:val="center"/>
          </w:tcPr>
          <w:p w14:paraId="14F2E226" w14:textId="0908FB35" w:rsidR="000C5086" w:rsidRPr="00C33F5F" w:rsidRDefault="000C5086" w:rsidP="000C5086">
            <w:pPr>
              <w:jc w:val="center"/>
              <w:rPr>
                <w:sz w:val="27"/>
                <w:szCs w:val="27"/>
                <w:lang w:val="en-GB" w:eastAsia="en-GB"/>
              </w:rPr>
            </w:pPr>
            <w:r w:rsidRPr="00C33F5F">
              <w:rPr>
                <w:sz w:val="27"/>
                <w:szCs w:val="27"/>
              </w:rPr>
              <w:t>2026 - 2030</w:t>
            </w:r>
          </w:p>
        </w:tc>
      </w:tr>
      <w:tr w:rsidR="000C5086" w:rsidRPr="0047230B" w14:paraId="5119F203" w14:textId="77777777" w:rsidTr="004B08BF">
        <w:tc>
          <w:tcPr>
            <w:tcW w:w="889" w:type="dxa"/>
            <w:vAlign w:val="center"/>
          </w:tcPr>
          <w:p w14:paraId="106DFB02" w14:textId="77777777" w:rsidR="000C5086" w:rsidRPr="00C33F5F" w:rsidRDefault="000C5086" w:rsidP="000C5086">
            <w:pPr>
              <w:pStyle w:val="STT"/>
              <w:rPr>
                <w:sz w:val="27"/>
                <w:szCs w:val="27"/>
                <w:lang w:eastAsia="en-GB"/>
              </w:rPr>
            </w:pPr>
          </w:p>
        </w:tc>
        <w:tc>
          <w:tcPr>
            <w:tcW w:w="5067" w:type="dxa"/>
            <w:vAlign w:val="center"/>
          </w:tcPr>
          <w:p w14:paraId="6643381E" w14:textId="7E17D8BA" w:rsidR="000C5086" w:rsidRPr="00C33F5F" w:rsidRDefault="000C5086" w:rsidP="000C5086">
            <w:pPr>
              <w:spacing w:before="40"/>
              <w:jc w:val="both"/>
              <w:rPr>
                <w:sz w:val="27"/>
                <w:szCs w:val="27"/>
                <w:lang w:eastAsia="en-GB"/>
              </w:rPr>
            </w:pPr>
            <w:r w:rsidRPr="00C33F5F">
              <w:rPr>
                <w:sz w:val="27"/>
                <w:szCs w:val="27"/>
              </w:rPr>
              <w:t>Xây dựng, hoàn thiện hệ thống phục vụ kiểm tra, kiểm toán, giám sát và triển khai bảo đảm thực thi pháp luật về dữ liệu.</w:t>
            </w:r>
          </w:p>
        </w:tc>
        <w:tc>
          <w:tcPr>
            <w:tcW w:w="2715" w:type="dxa"/>
            <w:vAlign w:val="center"/>
          </w:tcPr>
          <w:p w14:paraId="3BCCC02C" w14:textId="5367576A" w:rsidR="000C5086" w:rsidRPr="00AC662C" w:rsidRDefault="00267BC3" w:rsidP="004B08BF">
            <w:pPr>
              <w:spacing w:before="40"/>
              <w:jc w:val="both"/>
              <w:rPr>
                <w:sz w:val="27"/>
                <w:szCs w:val="27"/>
                <w:lang w:val="en-US" w:eastAsia="en-GB"/>
              </w:rPr>
            </w:pPr>
            <w:r w:rsidRPr="00AC662C">
              <w:rPr>
                <w:sz w:val="27"/>
                <w:szCs w:val="27"/>
              </w:rPr>
              <w:t xml:space="preserve">Hệ thống và bộ công cụ phục vụ kiểm tra, kiểm toán, giám sát, đánh </w:t>
            </w:r>
            <w:r w:rsidRPr="00AC662C">
              <w:rPr>
                <w:sz w:val="27"/>
                <w:szCs w:val="27"/>
              </w:rPr>
              <w:lastRenderedPageBreak/>
              <w:t>giá việc tuân thủ pháp luật về dữ liệu</w:t>
            </w:r>
            <w:r w:rsidR="00AC662C">
              <w:rPr>
                <w:sz w:val="27"/>
                <w:szCs w:val="27"/>
                <w:lang w:val="en-US"/>
              </w:rPr>
              <w:t>.</w:t>
            </w:r>
          </w:p>
        </w:tc>
        <w:tc>
          <w:tcPr>
            <w:tcW w:w="1841" w:type="dxa"/>
            <w:vAlign w:val="center"/>
          </w:tcPr>
          <w:p w14:paraId="38F539B1" w14:textId="6CF4CBC9" w:rsidR="000C5086" w:rsidRPr="00C33F5F" w:rsidRDefault="000C5086" w:rsidP="000C5086">
            <w:pPr>
              <w:spacing w:before="40"/>
              <w:rPr>
                <w:sz w:val="27"/>
                <w:szCs w:val="27"/>
                <w:lang w:eastAsia="en-GB"/>
              </w:rPr>
            </w:pPr>
            <w:r w:rsidRPr="00C33F5F">
              <w:rPr>
                <w:sz w:val="27"/>
                <w:szCs w:val="27"/>
              </w:rPr>
              <w:lastRenderedPageBreak/>
              <w:t>Bộ Công an</w:t>
            </w:r>
          </w:p>
        </w:tc>
        <w:tc>
          <w:tcPr>
            <w:tcW w:w="2393" w:type="dxa"/>
            <w:vAlign w:val="center"/>
          </w:tcPr>
          <w:p w14:paraId="32B30FBF" w14:textId="16F3F5EE" w:rsidR="000C5086" w:rsidRPr="00C33F5F" w:rsidRDefault="000C5086" w:rsidP="004B08BF">
            <w:pPr>
              <w:spacing w:before="40"/>
              <w:jc w:val="center"/>
              <w:rPr>
                <w:sz w:val="27"/>
                <w:szCs w:val="27"/>
                <w:lang w:eastAsia="en-GB"/>
              </w:rPr>
            </w:pPr>
            <w:r w:rsidRPr="00C33F5F">
              <w:rPr>
                <w:sz w:val="27"/>
                <w:szCs w:val="27"/>
              </w:rPr>
              <w:t>Các bộ, ngành, địa phương.</w:t>
            </w:r>
          </w:p>
        </w:tc>
        <w:tc>
          <w:tcPr>
            <w:tcW w:w="2121" w:type="dxa"/>
            <w:vAlign w:val="center"/>
          </w:tcPr>
          <w:p w14:paraId="1A6FE110" w14:textId="158CD3E8"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170C2C6B" w14:textId="77777777" w:rsidTr="004B08BF">
        <w:tc>
          <w:tcPr>
            <w:tcW w:w="889" w:type="dxa"/>
            <w:vAlign w:val="center"/>
          </w:tcPr>
          <w:p w14:paraId="31D1108F" w14:textId="77777777" w:rsidR="000C5086" w:rsidRPr="00C33F5F" w:rsidRDefault="000C5086" w:rsidP="000C5086">
            <w:pPr>
              <w:pStyle w:val="STT"/>
              <w:rPr>
                <w:sz w:val="27"/>
                <w:szCs w:val="27"/>
                <w:lang w:eastAsia="en-GB"/>
              </w:rPr>
            </w:pPr>
          </w:p>
        </w:tc>
        <w:tc>
          <w:tcPr>
            <w:tcW w:w="5067" w:type="dxa"/>
            <w:vAlign w:val="center"/>
          </w:tcPr>
          <w:p w14:paraId="3C750E93" w14:textId="58705E61" w:rsidR="000C5086" w:rsidRPr="00C33F5F" w:rsidRDefault="000C5086" w:rsidP="000C5086">
            <w:pPr>
              <w:spacing w:before="40"/>
              <w:jc w:val="both"/>
              <w:rPr>
                <w:sz w:val="27"/>
                <w:szCs w:val="27"/>
                <w:lang w:val="en-US" w:eastAsia="en-GB"/>
              </w:rPr>
            </w:pPr>
            <w:r w:rsidRPr="00C33F5F">
              <w:rPr>
                <w:color w:val="000000" w:themeColor="text1"/>
                <w:sz w:val="27"/>
                <w:szCs w:val="27"/>
              </w:rPr>
              <w:t>Xây dựng Kho dữ liệu AI quốc gia tại Trung tâm dữ liệu quốc gia; phát triển, huấn luyện, kiểm thử và triển khai các mô hình AI.</w:t>
            </w:r>
          </w:p>
        </w:tc>
        <w:tc>
          <w:tcPr>
            <w:tcW w:w="2715" w:type="dxa"/>
            <w:vAlign w:val="center"/>
          </w:tcPr>
          <w:p w14:paraId="71BCED76" w14:textId="0D8DE7D8" w:rsidR="000C5086" w:rsidRPr="00C33F5F" w:rsidRDefault="000C5086" w:rsidP="004B08BF">
            <w:pPr>
              <w:spacing w:before="40"/>
              <w:jc w:val="both"/>
              <w:rPr>
                <w:sz w:val="27"/>
                <w:szCs w:val="27"/>
                <w:lang w:val="en-US" w:eastAsia="en-GB"/>
              </w:rPr>
            </w:pPr>
            <w:r w:rsidRPr="00C33F5F">
              <w:rPr>
                <w:sz w:val="27"/>
                <w:szCs w:val="27"/>
              </w:rPr>
              <w:t>Kho dữ liệu AI quốc gia được xây dựng; các mô hình AI được phát triển, huấn luyện.</w:t>
            </w:r>
          </w:p>
        </w:tc>
        <w:tc>
          <w:tcPr>
            <w:tcW w:w="1841" w:type="dxa"/>
            <w:vAlign w:val="center"/>
          </w:tcPr>
          <w:p w14:paraId="77EEB81B" w14:textId="6DA6AF17" w:rsidR="000C5086" w:rsidRPr="00C33F5F" w:rsidRDefault="000C5086" w:rsidP="000C5086">
            <w:pPr>
              <w:spacing w:before="40"/>
              <w:rPr>
                <w:sz w:val="27"/>
                <w:szCs w:val="27"/>
                <w:lang w:eastAsia="en-GB"/>
              </w:rPr>
            </w:pPr>
            <w:r w:rsidRPr="00C33F5F">
              <w:rPr>
                <w:sz w:val="27"/>
                <w:szCs w:val="27"/>
              </w:rPr>
              <w:t>Bộ Công an</w:t>
            </w:r>
          </w:p>
        </w:tc>
        <w:tc>
          <w:tcPr>
            <w:tcW w:w="2393" w:type="dxa"/>
            <w:vAlign w:val="center"/>
          </w:tcPr>
          <w:p w14:paraId="1C19E7E9" w14:textId="16F50953" w:rsidR="000C5086" w:rsidRPr="00C33F5F" w:rsidRDefault="000C5086" w:rsidP="004B08BF">
            <w:pPr>
              <w:spacing w:before="40"/>
              <w:jc w:val="center"/>
              <w:rPr>
                <w:sz w:val="27"/>
                <w:szCs w:val="27"/>
                <w:lang w:eastAsia="en-GB"/>
              </w:rPr>
            </w:pPr>
            <w:r w:rsidRPr="00C33F5F">
              <w:rPr>
                <w:sz w:val="27"/>
                <w:szCs w:val="27"/>
              </w:rPr>
              <w:t>Các bộ, ngành, địa phương.</w:t>
            </w:r>
          </w:p>
        </w:tc>
        <w:tc>
          <w:tcPr>
            <w:tcW w:w="2121" w:type="dxa"/>
            <w:vAlign w:val="center"/>
          </w:tcPr>
          <w:p w14:paraId="28E2921D" w14:textId="566A38AA" w:rsidR="000C5086" w:rsidRPr="00C33F5F" w:rsidRDefault="000C5086" w:rsidP="000C5086">
            <w:pPr>
              <w:jc w:val="center"/>
              <w:rPr>
                <w:sz w:val="27"/>
                <w:szCs w:val="27"/>
                <w:lang w:val="en-US" w:eastAsia="en-GB"/>
              </w:rPr>
            </w:pPr>
            <w:r w:rsidRPr="00C33F5F">
              <w:rPr>
                <w:spacing w:val="-6"/>
                <w:sz w:val="27"/>
                <w:szCs w:val="27"/>
              </w:rPr>
              <w:t>2026 - 2030</w:t>
            </w:r>
          </w:p>
        </w:tc>
      </w:tr>
      <w:tr w:rsidR="000C5086" w:rsidRPr="0047230B" w14:paraId="59053053" w14:textId="77777777" w:rsidTr="004B08BF">
        <w:tc>
          <w:tcPr>
            <w:tcW w:w="889" w:type="dxa"/>
            <w:vAlign w:val="center"/>
            <w:hideMark/>
          </w:tcPr>
          <w:p w14:paraId="6B6636B4" w14:textId="77777777" w:rsidR="000C5086" w:rsidRPr="00C33F5F" w:rsidRDefault="000C5086" w:rsidP="000C5086">
            <w:pPr>
              <w:jc w:val="center"/>
              <w:rPr>
                <w:b/>
                <w:sz w:val="27"/>
                <w:szCs w:val="27"/>
                <w:lang w:val="en-GB" w:eastAsia="en-GB"/>
              </w:rPr>
            </w:pPr>
            <w:r w:rsidRPr="00C33F5F">
              <w:rPr>
                <w:b/>
                <w:sz w:val="27"/>
                <w:szCs w:val="27"/>
                <w:lang w:val="en-GB" w:eastAsia="en-GB"/>
              </w:rPr>
              <w:t>IV.</w:t>
            </w:r>
          </w:p>
        </w:tc>
        <w:tc>
          <w:tcPr>
            <w:tcW w:w="14137" w:type="dxa"/>
            <w:gridSpan w:val="5"/>
            <w:vAlign w:val="center"/>
            <w:hideMark/>
          </w:tcPr>
          <w:p w14:paraId="4936DE91" w14:textId="737216F4" w:rsidR="000C5086" w:rsidRPr="00C33F5F" w:rsidRDefault="000C5086" w:rsidP="004B08BF">
            <w:pPr>
              <w:spacing w:before="40"/>
              <w:rPr>
                <w:b/>
                <w:sz w:val="27"/>
                <w:szCs w:val="27"/>
                <w:lang w:val="en-GB" w:eastAsia="en-GB"/>
              </w:rPr>
            </w:pPr>
            <w:r w:rsidRPr="00C33F5F">
              <w:rPr>
                <w:b/>
                <w:sz w:val="27"/>
                <w:szCs w:val="27"/>
                <w:lang w:val="en-GB" w:eastAsia="en-GB"/>
              </w:rPr>
              <w:t xml:space="preserve">PHÁT TRIỂN </w:t>
            </w:r>
            <w:r w:rsidRPr="00C33F5F">
              <w:rPr>
                <w:b/>
                <w:bCs/>
                <w:sz w:val="27"/>
                <w:szCs w:val="27"/>
              </w:rPr>
              <w:t>KINH TẾ DỮ LIỆU VÀ THỊ TRƯỜNG DỮ LIỆU</w:t>
            </w:r>
          </w:p>
        </w:tc>
      </w:tr>
      <w:tr w:rsidR="000C5086" w:rsidRPr="0047230B" w14:paraId="4A18D8C4" w14:textId="77777777" w:rsidTr="004B08BF">
        <w:tc>
          <w:tcPr>
            <w:tcW w:w="889" w:type="dxa"/>
            <w:vAlign w:val="center"/>
          </w:tcPr>
          <w:p w14:paraId="371BBD37" w14:textId="77777777" w:rsidR="000C5086" w:rsidRPr="00C33F5F" w:rsidRDefault="000C5086" w:rsidP="000C5086">
            <w:pPr>
              <w:pStyle w:val="STT"/>
              <w:rPr>
                <w:sz w:val="27"/>
                <w:szCs w:val="27"/>
                <w:lang w:eastAsia="en-GB"/>
              </w:rPr>
            </w:pPr>
          </w:p>
        </w:tc>
        <w:tc>
          <w:tcPr>
            <w:tcW w:w="5067" w:type="dxa"/>
            <w:vAlign w:val="center"/>
            <w:hideMark/>
          </w:tcPr>
          <w:p w14:paraId="3E36B162" w14:textId="1AE7E863" w:rsidR="000C5086" w:rsidRPr="00C33F5F" w:rsidRDefault="000C5086" w:rsidP="000C5086">
            <w:pPr>
              <w:spacing w:before="40"/>
              <w:jc w:val="both"/>
              <w:rPr>
                <w:sz w:val="27"/>
                <w:szCs w:val="27"/>
                <w:lang w:val="vi-VN" w:eastAsia="en-GB"/>
              </w:rPr>
            </w:pPr>
            <w:r w:rsidRPr="00C33F5F">
              <w:rPr>
                <w:sz w:val="27"/>
                <w:szCs w:val="27"/>
              </w:rPr>
              <w:t>Tổ chức xây dựng và đưa vào vận hành 05 sàn giao dịch dữ liệu</w:t>
            </w:r>
            <w:r w:rsidR="00BD6040">
              <w:rPr>
                <w:color w:val="000000" w:themeColor="text1"/>
                <w:sz w:val="27"/>
                <w:szCs w:val="27"/>
                <w:lang w:val="en-US"/>
              </w:rPr>
              <w:t>;</w:t>
            </w:r>
            <w:r w:rsidRPr="00C33F5F">
              <w:rPr>
                <w:color w:val="000000" w:themeColor="text1"/>
                <w:sz w:val="27"/>
                <w:szCs w:val="27"/>
              </w:rPr>
              <w:t xml:space="preserve"> ưu tiên </w:t>
            </w:r>
            <w:r w:rsidRPr="00C33F5F">
              <w:rPr>
                <w:sz w:val="27"/>
                <w:szCs w:val="27"/>
              </w:rPr>
              <w:t>thí điểm trong một số lĩnh vực trọng điểm và nhu cầu thực tiễn.</w:t>
            </w:r>
          </w:p>
        </w:tc>
        <w:tc>
          <w:tcPr>
            <w:tcW w:w="2715" w:type="dxa"/>
            <w:vAlign w:val="center"/>
            <w:hideMark/>
          </w:tcPr>
          <w:p w14:paraId="533FE49A" w14:textId="7E30EE24" w:rsidR="000C5086" w:rsidRPr="00C33F5F" w:rsidRDefault="000C5086" w:rsidP="004B08BF">
            <w:pPr>
              <w:spacing w:before="40"/>
              <w:jc w:val="both"/>
              <w:rPr>
                <w:sz w:val="27"/>
                <w:szCs w:val="27"/>
                <w:lang w:val="vi-VN" w:eastAsia="en-GB"/>
              </w:rPr>
            </w:pPr>
            <w:r w:rsidRPr="00C33F5F">
              <w:rPr>
                <w:sz w:val="27"/>
                <w:szCs w:val="27"/>
              </w:rPr>
              <w:t xml:space="preserve">05 sàn giao dịch dữ </w:t>
            </w:r>
            <w:r w:rsidRPr="00C33F5F">
              <w:rPr>
                <w:spacing w:val="-10"/>
                <w:sz w:val="27"/>
                <w:szCs w:val="27"/>
              </w:rPr>
              <w:t>liệu.</w:t>
            </w:r>
          </w:p>
        </w:tc>
        <w:tc>
          <w:tcPr>
            <w:tcW w:w="1841" w:type="dxa"/>
            <w:vAlign w:val="center"/>
            <w:hideMark/>
          </w:tcPr>
          <w:p w14:paraId="5531C647" w14:textId="6FE581EC" w:rsidR="000C5086" w:rsidRPr="00C33F5F" w:rsidRDefault="000C5086" w:rsidP="000C5086">
            <w:pPr>
              <w:spacing w:before="40"/>
              <w:jc w:val="center"/>
              <w:rPr>
                <w:sz w:val="27"/>
                <w:szCs w:val="27"/>
                <w:lang w:val="vi-VN" w:eastAsia="en-GB"/>
              </w:rPr>
            </w:pPr>
            <w:r w:rsidRPr="00C33F5F">
              <w:rPr>
                <w:sz w:val="27"/>
                <w:szCs w:val="27"/>
              </w:rPr>
              <w:t>Bộ Công an</w:t>
            </w:r>
          </w:p>
        </w:tc>
        <w:tc>
          <w:tcPr>
            <w:tcW w:w="2393" w:type="dxa"/>
            <w:vAlign w:val="center"/>
            <w:hideMark/>
          </w:tcPr>
          <w:p w14:paraId="719085EE" w14:textId="2FEC69CE" w:rsidR="000C5086" w:rsidRPr="00C33F5F" w:rsidRDefault="000C5086" w:rsidP="004B08BF">
            <w:pPr>
              <w:spacing w:before="40"/>
              <w:jc w:val="center"/>
              <w:rPr>
                <w:sz w:val="27"/>
                <w:szCs w:val="27"/>
                <w:lang w:val="en-GB" w:eastAsia="en-GB"/>
              </w:rPr>
            </w:pPr>
            <w:r w:rsidRPr="00C33F5F">
              <w:rPr>
                <w:sz w:val="27"/>
                <w:szCs w:val="27"/>
              </w:rPr>
              <w:t>Các bộ, ngành, địa phương.</w:t>
            </w:r>
          </w:p>
        </w:tc>
        <w:tc>
          <w:tcPr>
            <w:tcW w:w="2121" w:type="dxa"/>
            <w:vAlign w:val="center"/>
            <w:hideMark/>
          </w:tcPr>
          <w:p w14:paraId="506EEA21" w14:textId="786228AE" w:rsidR="000C5086" w:rsidRPr="00C33F5F" w:rsidRDefault="000C5086" w:rsidP="000C5086">
            <w:pPr>
              <w:jc w:val="center"/>
              <w:rPr>
                <w:sz w:val="27"/>
                <w:szCs w:val="27"/>
                <w:lang w:val="en-GB" w:eastAsia="en-GB"/>
              </w:rPr>
            </w:pPr>
            <w:r w:rsidRPr="00C33F5F">
              <w:rPr>
                <w:spacing w:val="-6"/>
                <w:sz w:val="27"/>
                <w:szCs w:val="27"/>
              </w:rPr>
              <w:t>2026 - 2030</w:t>
            </w:r>
          </w:p>
        </w:tc>
      </w:tr>
      <w:tr w:rsidR="000C5086" w:rsidRPr="0047230B" w14:paraId="4906BAFA" w14:textId="77777777" w:rsidTr="004B08BF">
        <w:tc>
          <w:tcPr>
            <w:tcW w:w="889" w:type="dxa"/>
            <w:vAlign w:val="center"/>
          </w:tcPr>
          <w:p w14:paraId="3640BCCF" w14:textId="77777777" w:rsidR="000C5086" w:rsidRPr="00C33F5F" w:rsidRDefault="000C5086" w:rsidP="000C5086">
            <w:pPr>
              <w:pStyle w:val="STT"/>
              <w:rPr>
                <w:sz w:val="27"/>
                <w:szCs w:val="27"/>
                <w:lang w:eastAsia="en-GB"/>
              </w:rPr>
            </w:pPr>
          </w:p>
        </w:tc>
        <w:tc>
          <w:tcPr>
            <w:tcW w:w="5067" w:type="dxa"/>
            <w:vAlign w:val="center"/>
          </w:tcPr>
          <w:p w14:paraId="6C98105D" w14:textId="1977E628" w:rsidR="000C5086" w:rsidRPr="00C33F5F" w:rsidRDefault="000C5086" w:rsidP="000C5086">
            <w:pPr>
              <w:spacing w:before="40"/>
              <w:jc w:val="both"/>
              <w:rPr>
                <w:sz w:val="27"/>
                <w:szCs w:val="27"/>
                <w:lang w:eastAsia="en-GB"/>
              </w:rPr>
            </w:pPr>
            <w:r w:rsidRPr="00C33F5F">
              <w:rPr>
                <w:sz w:val="27"/>
                <w:szCs w:val="27"/>
              </w:rPr>
              <w:t>Thúc đẩy các mô hình kinh doanh mới dựa trên dữ liệu trong các lĩnh vực trọng điểm như tài chính, ngân hàng, y tế, giáo dục, nông nghiệp, công nghiệp, logistics, đô thị thông minh và dịch vụ công.</w:t>
            </w:r>
          </w:p>
        </w:tc>
        <w:tc>
          <w:tcPr>
            <w:tcW w:w="2715" w:type="dxa"/>
            <w:vAlign w:val="center"/>
          </w:tcPr>
          <w:p w14:paraId="20B89E59" w14:textId="57D8E001" w:rsidR="000C5086" w:rsidRPr="00C33F5F" w:rsidRDefault="000C5086" w:rsidP="004B08BF">
            <w:pPr>
              <w:spacing w:before="40"/>
              <w:jc w:val="both"/>
              <w:rPr>
                <w:sz w:val="27"/>
                <w:szCs w:val="27"/>
                <w:lang w:eastAsia="en-GB"/>
              </w:rPr>
            </w:pPr>
            <w:r w:rsidRPr="00C33F5F">
              <w:rPr>
                <w:sz w:val="27"/>
                <w:szCs w:val="27"/>
              </w:rPr>
              <w:t>Các mô hình kinh doanh mới được thiết lập.</w:t>
            </w:r>
          </w:p>
        </w:tc>
        <w:tc>
          <w:tcPr>
            <w:tcW w:w="1841" w:type="dxa"/>
            <w:vAlign w:val="center"/>
          </w:tcPr>
          <w:p w14:paraId="659F78CC" w14:textId="17BCAB4B" w:rsidR="000C5086" w:rsidRPr="00C33F5F" w:rsidRDefault="000C5086" w:rsidP="000C5086">
            <w:pPr>
              <w:spacing w:before="40"/>
              <w:jc w:val="center"/>
              <w:rPr>
                <w:sz w:val="27"/>
                <w:szCs w:val="27"/>
                <w:lang w:eastAsia="en-GB"/>
              </w:rPr>
            </w:pPr>
            <w:r w:rsidRPr="00C33F5F">
              <w:rPr>
                <w:sz w:val="27"/>
                <w:szCs w:val="27"/>
              </w:rPr>
              <w:t>Các bộ, ngành, địa phương.</w:t>
            </w:r>
          </w:p>
        </w:tc>
        <w:tc>
          <w:tcPr>
            <w:tcW w:w="2393" w:type="dxa"/>
            <w:vAlign w:val="center"/>
          </w:tcPr>
          <w:p w14:paraId="31EA1A5A" w14:textId="3CACC6EB" w:rsidR="000C5086" w:rsidRPr="00C33F5F" w:rsidRDefault="000C5086" w:rsidP="004B08BF">
            <w:pPr>
              <w:spacing w:before="40"/>
              <w:jc w:val="center"/>
              <w:rPr>
                <w:sz w:val="27"/>
                <w:szCs w:val="27"/>
                <w:lang w:eastAsia="en-GB"/>
              </w:rPr>
            </w:pPr>
            <w:r w:rsidRPr="00C33F5F">
              <w:rPr>
                <w:sz w:val="27"/>
                <w:szCs w:val="27"/>
              </w:rPr>
              <w:t xml:space="preserve">Bộ Tài chính, Bộ Công </w:t>
            </w:r>
            <w:r w:rsidR="00BD6040">
              <w:rPr>
                <w:sz w:val="27"/>
                <w:szCs w:val="27"/>
                <w:lang w:val="en-US"/>
              </w:rPr>
              <w:t>T</w:t>
            </w:r>
            <w:r w:rsidRPr="00C33F5F">
              <w:rPr>
                <w:sz w:val="27"/>
                <w:szCs w:val="27"/>
              </w:rPr>
              <w:t>hương, các bộ liên quan.</w:t>
            </w:r>
          </w:p>
        </w:tc>
        <w:tc>
          <w:tcPr>
            <w:tcW w:w="2121" w:type="dxa"/>
            <w:vAlign w:val="center"/>
          </w:tcPr>
          <w:p w14:paraId="7D01CC47" w14:textId="3642C881"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1E235C7A" w14:textId="77777777" w:rsidTr="004B08BF">
        <w:tc>
          <w:tcPr>
            <w:tcW w:w="889" w:type="dxa"/>
            <w:vAlign w:val="center"/>
          </w:tcPr>
          <w:p w14:paraId="223FD3FA" w14:textId="77777777" w:rsidR="000C5086" w:rsidRPr="00C33F5F" w:rsidRDefault="000C5086" w:rsidP="000C5086">
            <w:pPr>
              <w:pStyle w:val="STT"/>
              <w:rPr>
                <w:sz w:val="27"/>
                <w:szCs w:val="27"/>
                <w:lang w:eastAsia="en-GB"/>
              </w:rPr>
            </w:pPr>
          </w:p>
        </w:tc>
        <w:tc>
          <w:tcPr>
            <w:tcW w:w="5067" w:type="dxa"/>
            <w:vAlign w:val="center"/>
          </w:tcPr>
          <w:p w14:paraId="05B3D86B" w14:textId="593CF1AB" w:rsidR="000C5086" w:rsidRPr="00C33F5F" w:rsidRDefault="000C5086" w:rsidP="000C5086">
            <w:pPr>
              <w:jc w:val="both"/>
              <w:rPr>
                <w:sz w:val="27"/>
                <w:szCs w:val="27"/>
                <w:lang w:eastAsia="en-GB"/>
              </w:rPr>
            </w:pPr>
            <w:r w:rsidRPr="00C33F5F">
              <w:rPr>
                <w:sz w:val="27"/>
                <w:szCs w:val="27"/>
              </w:rPr>
              <w:t>Nghiên cứu, thí điểm các mô hình định giá, giao dịch, thương mại hóa dữ liệu, cung cấp dịch vụ tính toán và phát triển các tổ chức trung gian dữ liệu, sàn giao dịch dữ liệu.</w:t>
            </w:r>
          </w:p>
        </w:tc>
        <w:tc>
          <w:tcPr>
            <w:tcW w:w="2715" w:type="dxa"/>
            <w:vAlign w:val="center"/>
          </w:tcPr>
          <w:p w14:paraId="5F8235FE" w14:textId="1009AD73" w:rsidR="000C5086" w:rsidRPr="00C33F5F" w:rsidRDefault="000C5086" w:rsidP="004B08BF">
            <w:pPr>
              <w:jc w:val="both"/>
              <w:rPr>
                <w:sz w:val="27"/>
                <w:szCs w:val="27"/>
                <w:lang w:eastAsia="en-GB"/>
              </w:rPr>
            </w:pPr>
            <w:r w:rsidRPr="00C33F5F">
              <w:rPr>
                <w:sz w:val="27"/>
                <w:szCs w:val="27"/>
              </w:rPr>
              <w:t>Mô hình được nghiên cứu, xây dựng và triển khai.</w:t>
            </w:r>
          </w:p>
        </w:tc>
        <w:tc>
          <w:tcPr>
            <w:tcW w:w="1841" w:type="dxa"/>
            <w:vAlign w:val="center"/>
          </w:tcPr>
          <w:p w14:paraId="215E4929" w14:textId="3862D906" w:rsidR="000C5086" w:rsidRPr="00C33F5F" w:rsidRDefault="000C5086" w:rsidP="000C5086">
            <w:pPr>
              <w:jc w:val="center"/>
              <w:rPr>
                <w:sz w:val="27"/>
                <w:szCs w:val="27"/>
                <w:lang w:eastAsia="en-GB"/>
              </w:rPr>
            </w:pPr>
            <w:r w:rsidRPr="00C33F5F">
              <w:rPr>
                <w:sz w:val="27"/>
                <w:szCs w:val="27"/>
              </w:rPr>
              <w:t>Bộ Công an</w:t>
            </w:r>
          </w:p>
        </w:tc>
        <w:tc>
          <w:tcPr>
            <w:tcW w:w="2393" w:type="dxa"/>
            <w:vAlign w:val="center"/>
          </w:tcPr>
          <w:p w14:paraId="39297559" w14:textId="1F833C52" w:rsidR="000C5086" w:rsidRPr="00C33F5F" w:rsidRDefault="000C5086" w:rsidP="004B08BF">
            <w:pPr>
              <w:jc w:val="center"/>
              <w:rPr>
                <w:sz w:val="27"/>
                <w:szCs w:val="27"/>
                <w:lang w:eastAsia="en-GB"/>
              </w:rPr>
            </w:pPr>
            <w:r w:rsidRPr="00C33F5F">
              <w:rPr>
                <w:sz w:val="27"/>
                <w:szCs w:val="27"/>
              </w:rPr>
              <w:t>Bộ Khoa học và Công nghệ, các đơn vị có liên quan.</w:t>
            </w:r>
          </w:p>
        </w:tc>
        <w:tc>
          <w:tcPr>
            <w:tcW w:w="2121" w:type="dxa"/>
            <w:vAlign w:val="center"/>
          </w:tcPr>
          <w:p w14:paraId="0687ADCE" w14:textId="0EEF3D4A"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0D566F48" w14:textId="77777777" w:rsidTr="004B08BF">
        <w:tc>
          <w:tcPr>
            <w:tcW w:w="889" w:type="dxa"/>
            <w:vAlign w:val="center"/>
          </w:tcPr>
          <w:p w14:paraId="2619BC93" w14:textId="6448411C" w:rsidR="000C5086" w:rsidRPr="00C33F5F" w:rsidRDefault="000C5086" w:rsidP="000C5086">
            <w:pPr>
              <w:pStyle w:val="STT"/>
              <w:numPr>
                <w:ilvl w:val="0"/>
                <w:numId w:val="0"/>
              </w:numPr>
              <w:ind w:left="142"/>
              <w:rPr>
                <w:sz w:val="27"/>
                <w:szCs w:val="27"/>
                <w:lang w:val="en-US" w:eastAsia="en-GB"/>
              </w:rPr>
            </w:pPr>
            <w:r w:rsidRPr="00C33F5F">
              <w:rPr>
                <w:b/>
                <w:bCs/>
                <w:sz w:val="27"/>
                <w:szCs w:val="27"/>
              </w:rPr>
              <w:t>V</w:t>
            </w:r>
            <w:r w:rsidRPr="00C33F5F">
              <w:rPr>
                <w:b/>
                <w:bCs/>
                <w:sz w:val="27"/>
                <w:szCs w:val="27"/>
                <w:lang w:val="en-US"/>
              </w:rPr>
              <w:t>.</w:t>
            </w:r>
          </w:p>
        </w:tc>
        <w:tc>
          <w:tcPr>
            <w:tcW w:w="14137" w:type="dxa"/>
            <w:gridSpan w:val="5"/>
            <w:vAlign w:val="center"/>
          </w:tcPr>
          <w:p w14:paraId="624BB472" w14:textId="7AE778F6" w:rsidR="000C5086" w:rsidRPr="00C33F5F" w:rsidRDefault="000C5086" w:rsidP="004B08BF">
            <w:pPr>
              <w:rPr>
                <w:spacing w:val="-6"/>
                <w:sz w:val="27"/>
                <w:szCs w:val="27"/>
              </w:rPr>
            </w:pPr>
            <w:r w:rsidRPr="00C33F5F">
              <w:rPr>
                <w:b/>
                <w:bCs/>
                <w:sz w:val="27"/>
                <w:szCs w:val="27"/>
              </w:rPr>
              <w:t>PHÁT TRIỂN NGUỒN NHÂN LỰC DỮ LIỆU</w:t>
            </w:r>
          </w:p>
        </w:tc>
      </w:tr>
      <w:tr w:rsidR="000C5086" w:rsidRPr="0047230B" w14:paraId="31744C58" w14:textId="77777777" w:rsidTr="004B08BF">
        <w:tc>
          <w:tcPr>
            <w:tcW w:w="889" w:type="dxa"/>
            <w:vAlign w:val="center"/>
          </w:tcPr>
          <w:p w14:paraId="4D9F8757" w14:textId="77777777" w:rsidR="000C5086" w:rsidRPr="00C33F5F" w:rsidRDefault="000C5086" w:rsidP="000C5086">
            <w:pPr>
              <w:pStyle w:val="STT"/>
              <w:rPr>
                <w:sz w:val="27"/>
                <w:szCs w:val="27"/>
                <w:lang w:eastAsia="en-GB"/>
              </w:rPr>
            </w:pPr>
          </w:p>
        </w:tc>
        <w:tc>
          <w:tcPr>
            <w:tcW w:w="5067" w:type="dxa"/>
            <w:vAlign w:val="center"/>
          </w:tcPr>
          <w:p w14:paraId="7C17F855" w14:textId="29F19A08" w:rsidR="000C5086" w:rsidRPr="00C33F5F" w:rsidRDefault="000C5086" w:rsidP="000C5086">
            <w:pPr>
              <w:jc w:val="both"/>
              <w:rPr>
                <w:sz w:val="27"/>
                <w:szCs w:val="27"/>
                <w:lang w:eastAsia="en-GB"/>
              </w:rPr>
            </w:pPr>
            <w:r w:rsidRPr="00C33F5F">
              <w:rPr>
                <w:sz w:val="27"/>
                <w:szCs w:val="27"/>
              </w:rPr>
              <w:t>Xây dựng và triển khai chương trình đào tạo, bồi dưỡng và cấp chứng chỉ về dữ liệu đối với các nội dung về quản trị dữ liệu, quản lý dữ liệu, an toàn, an ninh dữ liệu, bảo vệ dữ liệu, chia sẻ dữ liệu, khai thác dữ liệu, ứng dụng dữ liệu và trí tuệ nhân tạo.</w:t>
            </w:r>
          </w:p>
        </w:tc>
        <w:tc>
          <w:tcPr>
            <w:tcW w:w="2715" w:type="dxa"/>
            <w:vAlign w:val="center"/>
          </w:tcPr>
          <w:p w14:paraId="3E9ECC04" w14:textId="3E916BCD" w:rsidR="000C5086" w:rsidRPr="00AC662C" w:rsidRDefault="00267BC3" w:rsidP="004B08BF">
            <w:pPr>
              <w:jc w:val="both"/>
              <w:rPr>
                <w:sz w:val="27"/>
                <w:szCs w:val="27"/>
                <w:lang w:val="en-US" w:eastAsia="en-GB"/>
              </w:rPr>
            </w:pPr>
            <w:r w:rsidRPr="00AC662C">
              <w:rPr>
                <w:sz w:val="27"/>
                <w:szCs w:val="27"/>
              </w:rPr>
              <w:t>Khung chương trình, tài liệu, quy chế tổ chức đào tạo, đánh giá và cấp chứng chỉ về dữ liệu</w:t>
            </w:r>
            <w:r w:rsidR="00AC662C" w:rsidRPr="00AC662C">
              <w:rPr>
                <w:sz w:val="27"/>
                <w:szCs w:val="27"/>
                <w:lang w:val="en-US"/>
              </w:rPr>
              <w:t>.</w:t>
            </w:r>
          </w:p>
        </w:tc>
        <w:tc>
          <w:tcPr>
            <w:tcW w:w="1841" w:type="dxa"/>
            <w:vAlign w:val="center"/>
          </w:tcPr>
          <w:p w14:paraId="6D058819" w14:textId="02E1BE4B" w:rsidR="000C5086" w:rsidRPr="00C33F5F" w:rsidRDefault="000C5086" w:rsidP="000C5086">
            <w:pPr>
              <w:jc w:val="center"/>
              <w:rPr>
                <w:sz w:val="27"/>
                <w:szCs w:val="27"/>
                <w:lang w:eastAsia="en-GB"/>
              </w:rPr>
            </w:pPr>
            <w:r w:rsidRPr="00C33F5F">
              <w:rPr>
                <w:sz w:val="27"/>
                <w:szCs w:val="27"/>
              </w:rPr>
              <w:t>Bộ Công an</w:t>
            </w:r>
          </w:p>
        </w:tc>
        <w:tc>
          <w:tcPr>
            <w:tcW w:w="2393" w:type="dxa"/>
            <w:vAlign w:val="center"/>
          </w:tcPr>
          <w:p w14:paraId="08430E56" w14:textId="6274904F" w:rsidR="000C5086" w:rsidRPr="00C33F5F" w:rsidRDefault="000C5086" w:rsidP="004B08BF">
            <w:pPr>
              <w:jc w:val="center"/>
              <w:rPr>
                <w:sz w:val="27"/>
                <w:szCs w:val="27"/>
                <w:lang w:eastAsia="en-GB"/>
              </w:rPr>
            </w:pPr>
            <w:r w:rsidRPr="00C33F5F">
              <w:rPr>
                <w:sz w:val="27"/>
                <w:szCs w:val="27"/>
              </w:rPr>
              <w:t xml:space="preserve">Bộ Giáo dục và </w:t>
            </w:r>
            <w:r w:rsidR="00322EB2" w:rsidRPr="00C33F5F">
              <w:rPr>
                <w:sz w:val="27"/>
                <w:szCs w:val="27"/>
                <w:lang w:val="en-US"/>
              </w:rPr>
              <w:t>Đ</w:t>
            </w:r>
            <w:r w:rsidRPr="00C33F5F">
              <w:rPr>
                <w:sz w:val="27"/>
                <w:szCs w:val="27"/>
              </w:rPr>
              <w:t>ào tạo, các bộ, ngành, địa phương.</w:t>
            </w:r>
          </w:p>
        </w:tc>
        <w:tc>
          <w:tcPr>
            <w:tcW w:w="2121" w:type="dxa"/>
            <w:vAlign w:val="center"/>
          </w:tcPr>
          <w:p w14:paraId="0F89B869" w14:textId="20A5C637"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667C8062" w14:textId="77777777" w:rsidTr="004B08BF">
        <w:tc>
          <w:tcPr>
            <w:tcW w:w="889" w:type="dxa"/>
            <w:vAlign w:val="center"/>
          </w:tcPr>
          <w:p w14:paraId="55A18849" w14:textId="77777777" w:rsidR="000C5086" w:rsidRPr="00C33F5F" w:rsidRDefault="000C5086" w:rsidP="000C5086">
            <w:pPr>
              <w:pStyle w:val="STT"/>
              <w:rPr>
                <w:sz w:val="27"/>
                <w:szCs w:val="27"/>
                <w:lang w:eastAsia="en-GB"/>
              </w:rPr>
            </w:pPr>
          </w:p>
        </w:tc>
        <w:tc>
          <w:tcPr>
            <w:tcW w:w="5067" w:type="dxa"/>
            <w:vAlign w:val="center"/>
            <w:hideMark/>
          </w:tcPr>
          <w:p w14:paraId="30F63AD4" w14:textId="4C9A16E5" w:rsidR="000C5086" w:rsidRPr="00C33F5F" w:rsidRDefault="000C5086" w:rsidP="000C5086">
            <w:pPr>
              <w:jc w:val="both"/>
              <w:rPr>
                <w:sz w:val="27"/>
                <w:szCs w:val="27"/>
                <w:lang w:eastAsia="en-GB"/>
              </w:rPr>
            </w:pPr>
            <w:r w:rsidRPr="00C33F5F">
              <w:rPr>
                <w:color w:val="000000" w:themeColor="text1"/>
                <w:sz w:val="27"/>
                <w:szCs w:val="27"/>
              </w:rPr>
              <w:t>Đào tạo, bồi dưỡng đội ngũ cán bộ, công chức, viên chức có năng lực quản trị, phân tích, khai thác dữ liệu và ứng dụng trí tuệ nhân tạo.</w:t>
            </w:r>
          </w:p>
        </w:tc>
        <w:tc>
          <w:tcPr>
            <w:tcW w:w="2715" w:type="dxa"/>
            <w:vAlign w:val="center"/>
            <w:hideMark/>
          </w:tcPr>
          <w:p w14:paraId="713B967A" w14:textId="4CD7690F" w:rsidR="000C5086" w:rsidRPr="00C33F5F" w:rsidRDefault="000C5086" w:rsidP="004B08BF">
            <w:pPr>
              <w:jc w:val="both"/>
              <w:rPr>
                <w:sz w:val="27"/>
                <w:szCs w:val="27"/>
                <w:lang w:val="en-GB" w:eastAsia="en-GB"/>
              </w:rPr>
            </w:pPr>
            <w:r w:rsidRPr="00C33F5F">
              <w:rPr>
                <w:sz w:val="27"/>
                <w:szCs w:val="27"/>
              </w:rPr>
              <w:t>Đội ngũ cán bộ, công chức, viên chức được đào tạo.</w:t>
            </w:r>
          </w:p>
        </w:tc>
        <w:tc>
          <w:tcPr>
            <w:tcW w:w="1841" w:type="dxa"/>
            <w:vAlign w:val="center"/>
            <w:hideMark/>
          </w:tcPr>
          <w:p w14:paraId="1608C0C2" w14:textId="65268991" w:rsidR="000C5086" w:rsidRPr="00C33F5F" w:rsidRDefault="000C5086" w:rsidP="000C5086">
            <w:pPr>
              <w:jc w:val="center"/>
              <w:rPr>
                <w:sz w:val="27"/>
                <w:szCs w:val="27"/>
                <w:lang w:val="en-GB" w:eastAsia="en-GB"/>
              </w:rPr>
            </w:pPr>
            <w:r w:rsidRPr="00C33F5F">
              <w:rPr>
                <w:sz w:val="27"/>
                <w:szCs w:val="27"/>
              </w:rPr>
              <w:t>Bộ Nội vụ</w:t>
            </w:r>
          </w:p>
        </w:tc>
        <w:tc>
          <w:tcPr>
            <w:tcW w:w="2393" w:type="dxa"/>
            <w:vAlign w:val="center"/>
            <w:hideMark/>
          </w:tcPr>
          <w:p w14:paraId="68D77E75" w14:textId="0A07683C" w:rsidR="000C5086" w:rsidRPr="00C33F5F" w:rsidRDefault="000C5086" w:rsidP="004B08BF">
            <w:pPr>
              <w:jc w:val="center"/>
              <w:rPr>
                <w:sz w:val="27"/>
                <w:szCs w:val="27"/>
                <w:lang w:val="en-GB" w:eastAsia="en-GB"/>
              </w:rPr>
            </w:pPr>
            <w:r w:rsidRPr="00C33F5F">
              <w:rPr>
                <w:sz w:val="27"/>
                <w:szCs w:val="27"/>
              </w:rPr>
              <w:t xml:space="preserve">Bộ Công an, Bộ Giáo dục và </w:t>
            </w:r>
            <w:r w:rsidR="00322EB2" w:rsidRPr="00C33F5F">
              <w:rPr>
                <w:sz w:val="27"/>
                <w:szCs w:val="27"/>
                <w:lang w:val="en-US"/>
              </w:rPr>
              <w:t>Đ</w:t>
            </w:r>
            <w:r w:rsidRPr="00C33F5F">
              <w:rPr>
                <w:sz w:val="27"/>
                <w:szCs w:val="27"/>
              </w:rPr>
              <w:t>ào tạo, các bộ, ngành, địa phương.</w:t>
            </w:r>
          </w:p>
        </w:tc>
        <w:tc>
          <w:tcPr>
            <w:tcW w:w="2121" w:type="dxa"/>
            <w:vAlign w:val="center"/>
            <w:hideMark/>
          </w:tcPr>
          <w:p w14:paraId="2E1B403F" w14:textId="70CCB6C0" w:rsidR="000C5086" w:rsidRPr="00C33F5F" w:rsidRDefault="000C5086" w:rsidP="000C5086">
            <w:pPr>
              <w:jc w:val="center"/>
              <w:rPr>
                <w:sz w:val="27"/>
                <w:szCs w:val="27"/>
                <w:lang w:val="en-GB" w:eastAsia="en-GB"/>
              </w:rPr>
            </w:pPr>
            <w:r w:rsidRPr="00C33F5F">
              <w:rPr>
                <w:spacing w:val="-6"/>
                <w:sz w:val="27"/>
                <w:szCs w:val="27"/>
              </w:rPr>
              <w:t>2026 - 2030</w:t>
            </w:r>
          </w:p>
        </w:tc>
      </w:tr>
      <w:tr w:rsidR="000C5086" w:rsidRPr="0047230B" w14:paraId="5665A771" w14:textId="77777777" w:rsidTr="004B08BF">
        <w:tc>
          <w:tcPr>
            <w:tcW w:w="889" w:type="dxa"/>
            <w:vAlign w:val="center"/>
          </w:tcPr>
          <w:p w14:paraId="51562517" w14:textId="77777777" w:rsidR="000C5086" w:rsidRPr="00C33F5F" w:rsidRDefault="000C5086" w:rsidP="000C5086">
            <w:pPr>
              <w:pStyle w:val="STT"/>
              <w:rPr>
                <w:sz w:val="27"/>
                <w:szCs w:val="27"/>
                <w:lang w:eastAsia="en-GB"/>
              </w:rPr>
            </w:pPr>
          </w:p>
        </w:tc>
        <w:tc>
          <w:tcPr>
            <w:tcW w:w="5067" w:type="dxa"/>
            <w:vAlign w:val="center"/>
          </w:tcPr>
          <w:p w14:paraId="70D9B600" w14:textId="008E0D6B" w:rsidR="000C5086" w:rsidRPr="00C33F5F" w:rsidRDefault="000C5086" w:rsidP="000C5086">
            <w:pPr>
              <w:jc w:val="both"/>
              <w:rPr>
                <w:sz w:val="27"/>
                <w:szCs w:val="27"/>
                <w:lang w:val="en-US"/>
              </w:rPr>
            </w:pPr>
            <w:r w:rsidRPr="00C33F5F">
              <w:rPr>
                <w:sz w:val="27"/>
                <w:szCs w:val="27"/>
              </w:rPr>
              <w:t>Đào tạo chuyên gia dữ liệu nòng cốt</w:t>
            </w:r>
            <w:r w:rsidR="00C33F5F" w:rsidRPr="00C33F5F">
              <w:rPr>
                <w:sz w:val="27"/>
                <w:szCs w:val="27"/>
                <w:lang w:val="en-US"/>
              </w:rPr>
              <w:t>; phát triển các cơ sở giáo dục đại học các ngành, chuyên ngành về dữ liệu, trí tuệ nhân tạo, điện toán hiệu năng cao</w:t>
            </w:r>
            <w:r w:rsidR="00723B94">
              <w:rPr>
                <w:sz w:val="27"/>
                <w:szCs w:val="27"/>
                <w:lang w:val="en-US"/>
              </w:rPr>
              <w:t>.</w:t>
            </w:r>
          </w:p>
        </w:tc>
        <w:tc>
          <w:tcPr>
            <w:tcW w:w="2715" w:type="dxa"/>
            <w:vAlign w:val="center"/>
          </w:tcPr>
          <w:p w14:paraId="6B280540" w14:textId="0D0F8E38" w:rsidR="000C5086" w:rsidRPr="00C33F5F" w:rsidRDefault="000C5086" w:rsidP="004B08BF">
            <w:pPr>
              <w:jc w:val="both"/>
              <w:rPr>
                <w:sz w:val="27"/>
                <w:szCs w:val="27"/>
                <w:lang w:val="en-US" w:eastAsia="en-GB"/>
              </w:rPr>
            </w:pPr>
            <w:r w:rsidRPr="00C33F5F">
              <w:rPr>
                <w:sz w:val="27"/>
                <w:szCs w:val="27"/>
              </w:rPr>
              <w:t>Danh sách/đề án phát triển chuyên gia dữ liệu nòng cốt</w:t>
            </w:r>
            <w:r w:rsidR="00C33F5F" w:rsidRPr="00C33F5F">
              <w:rPr>
                <w:sz w:val="27"/>
                <w:szCs w:val="27"/>
                <w:lang w:val="en-US"/>
              </w:rPr>
              <w:t>, các cơ sở giáo dục đào tạo đại học</w:t>
            </w:r>
            <w:r w:rsidR="00723B94">
              <w:rPr>
                <w:sz w:val="27"/>
                <w:szCs w:val="27"/>
                <w:lang w:val="en-US"/>
              </w:rPr>
              <w:t>.</w:t>
            </w:r>
          </w:p>
        </w:tc>
        <w:tc>
          <w:tcPr>
            <w:tcW w:w="1841" w:type="dxa"/>
            <w:vAlign w:val="center"/>
          </w:tcPr>
          <w:p w14:paraId="795E4DC6" w14:textId="1E66325C" w:rsidR="000C5086" w:rsidRPr="00C33F5F" w:rsidRDefault="000C5086" w:rsidP="000C5086">
            <w:pPr>
              <w:jc w:val="center"/>
              <w:rPr>
                <w:sz w:val="27"/>
                <w:szCs w:val="27"/>
                <w:lang w:val="vi-VN" w:eastAsia="en-GB"/>
              </w:rPr>
            </w:pPr>
            <w:r w:rsidRPr="00C33F5F">
              <w:rPr>
                <w:sz w:val="27"/>
                <w:szCs w:val="27"/>
              </w:rPr>
              <w:t>Bộ Công an</w:t>
            </w:r>
          </w:p>
        </w:tc>
        <w:tc>
          <w:tcPr>
            <w:tcW w:w="2393" w:type="dxa"/>
            <w:vAlign w:val="center"/>
          </w:tcPr>
          <w:p w14:paraId="31DAA9EE" w14:textId="0F0E55D8" w:rsidR="000C5086" w:rsidRPr="00C33F5F" w:rsidRDefault="000C5086" w:rsidP="004B08BF">
            <w:pPr>
              <w:jc w:val="center"/>
              <w:rPr>
                <w:sz w:val="27"/>
                <w:szCs w:val="27"/>
                <w:lang w:val="vi-VN" w:eastAsia="en-GB"/>
              </w:rPr>
            </w:pPr>
            <w:r w:rsidRPr="00C33F5F">
              <w:rPr>
                <w:sz w:val="27"/>
                <w:szCs w:val="27"/>
              </w:rPr>
              <w:t xml:space="preserve">Bộ Nội vụ, Bộ Giáo dục và </w:t>
            </w:r>
            <w:r w:rsidR="00322EB2" w:rsidRPr="00C33F5F">
              <w:rPr>
                <w:sz w:val="27"/>
                <w:szCs w:val="27"/>
                <w:lang w:val="en-US"/>
              </w:rPr>
              <w:t>Đ</w:t>
            </w:r>
            <w:r w:rsidRPr="00C33F5F">
              <w:rPr>
                <w:sz w:val="27"/>
                <w:szCs w:val="27"/>
              </w:rPr>
              <w:t>ào tạo, các bộ, ngành, địa phương.</w:t>
            </w:r>
          </w:p>
        </w:tc>
        <w:tc>
          <w:tcPr>
            <w:tcW w:w="2121" w:type="dxa"/>
            <w:vAlign w:val="center"/>
          </w:tcPr>
          <w:p w14:paraId="2CB5D2D3" w14:textId="38EEC9AC" w:rsidR="000C5086" w:rsidRPr="00C33F5F" w:rsidRDefault="000C5086" w:rsidP="000C5086">
            <w:pPr>
              <w:jc w:val="center"/>
              <w:rPr>
                <w:sz w:val="27"/>
                <w:szCs w:val="27"/>
                <w:lang w:val="vi-VN" w:eastAsia="en-GB"/>
              </w:rPr>
            </w:pPr>
            <w:r w:rsidRPr="00C33F5F">
              <w:rPr>
                <w:spacing w:val="-6"/>
                <w:sz w:val="27"/>
                <w:szCs w:val="27"/>
              </w:rPr>
              <w:t>2026 - 2030</w:t>
            </w:r>
          </w:p>
        </w:tc>
      </w:tr>
      <w:tr w:rsidR="000C5086" w:rsidRPr="0047230B" w14:paraId="6B332A80" w14:textId="77777777" w:rsidTr="004B08BF">
        <w:tc>
          <w:tcPr>
            <w:tcW w:w="889" w:type="dxa"/>
            <w:vAlign w:val="center"/>
          </w:tcPr>
          <w:p w14:paraId="14D57C23" w14:textId="77777777" w:rsidR="000C5086" w:rsidRPr="00C33F5F" w:rsidRDefault="000C5086" w:rsidP="000C5086">
            <w:pPr>
              <w:pStyle w:val="STT"/>
              <w:rPr>
                <w:sz w:val="27"/>
                <w:szCs w:val="27"/>
                <w:lang w:eastAsia="en-GB"/>
              </w:rPr>
            </w:pPr>
          </w:p>
        </w:tc>
        <w:tc>
          <w:tcPr>
            <w:tcW w:w="5067" w:type="dxa"/>
            <w:vAlign w:val="center"/>
          </w:tcPr>
          <w:p w14:paraId="5D07F546" w14:textId="274F6382" w:rsidR="000C5086" w:rsidRPr="00C33F5F" w:rsidRDefault="000C5086" w:rsidP="000C5086">
            <w:pPr>
              <w:jc w:val="both"/>
              <w:rPr>
                <w:sz w:val="27"/>
                <w:szCs w:val="27"/>
                <w:lang w:eastAsia="en-GB"/>
              </w:rPr>
            </w:pPr>
            <w:r w:rsidRPr="00C33F5F">
              <w:rPr>
                <w:sz w:val="27"/>
                <w:szCs w:val="27"/>
              </w:rPr>
              <w:t>Thành lập, kiện toàn đầu mối, lực lượng chuyên trách về dữ liệu và chuyển đổi số tại các đơn vị là chủ quản cơ sở dữ liệu.</w:t>
            </w:r>
          </w:p>
        </w:tc>
        <w:tc>
          <w:tcPr>
            <w:tcW w:w="2715" w:type="dxa"/>
            <w:vAlign w:val="center"/>
          </w:tcPr>
          <w:p w14:paraId="15595EDE" w14:textId="17F4E411" w:rsidR="000C5086" w:rsidRPr="00C33F5F" w:rsidRDefault="000C5086" w:rsidP="004B08BF">
            <w:pPr>
              <w:jc w:val="both"/>
              <w:rPr>
                <w:sz w:val="27"/>
                <w:szCs w:val="27"/>
                <w:lang w:eastAsia="en-GB"/>
              </w:rPr>
            </w:pPr>
            <w:r w:rsidRPr="00C33F5F">
              <w:rPr>
                <w:sz w:val="27"/>
                <w:szCs w:val="27"/>
              </w:rPr>
              <w:t>Quyết định thành lập/kiện toàn; phương án bố trí lực lượng chuyên trách.</w:t>
            </w:r>
          </w:p>
        </w:tc>
        <w:tc>
          <w:tcPr>
            <w:tcW w:w="1841" w:type="dxa"/>
            <w:vAlign w:val="center"/>
          </w:tcPr>
          <w:p w14:paraId="2099155C" w14:textId="6D5F3FE9" w:rsidR="000C5086" w:rsidRPr="00C33F5F" w:rsidRDefault="000C5086" w:rsidP="000C5086">
            <w:pPr>
              <w:jc w:val="center"/>
              <w:rPr>
                <w:sz w:val="27"/>
                <w:szCs w:val="27"/>
                <w:lang w:eastAsia="en-GB"/>
              </w:rPr>
            </w:pPr>
            <w:r w:rsidRPr="00C33F5F">
              <w:rPr>
                <w:sz w:val="27"/>
                <w:szCs w:val="27"/>
              </w:rPr>
              <w:t>Các bộ, ngành, địa phương</w:t>
            </w:r>
          </w:p>
        </w:tc>
        <w:tc>
          <w:tcPr>
            <w:tcW w:w="2393" w:type="dxa"/>
            <w:vAlign w:val="center"/>
          </w:tcPr>
          <w:p w14:paraId="2BD5326E" w14:textId="49F33722" w:rsidR="000C5086" w:rsidRPr="00C33F5F" w:rsidRDefault="000C5086" w:rsidP="004B08BF">
            <w:pPr>
              <w:jc w:val="center"/>
              <w:rPr>
                <w:sz w:val="27"/>
                <w:szCs w:val="27"/>
                <w:lang w:eastAsia="en-GB"/>
              </w:rPr>
            </w:pPr>
            <w:r w:rsidRPr="00C33F5F">
              <w:rPr>
                <w:sz w:val="27"/>
                <w:szCs w:val="27"/>
              </w:rPr>
              <w:t>Bộ Nội vụ, Bộ Công an.</w:t>
            </w:r>
          </w:p>
        </w:tc>
        <w:tc>
          <w:tcPr>
            <w:tcW w:w="2121" w:type="dxa"/>
            <w:vAlign w:val="center"/>
          </w:tcPr>
          <w:p w14:paraId="2CFC6ECB" w14:textId="44F92CBF"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312D4910" w14:textId="77777777" w:rsidTr="004B08BF">
        <w:tc>
          <w:tcPr>
            <w:tcW w:w="889" w:type="dxa"/>
            <w:vAlign w:val="center"/>
          </w:tcPr>
          <w:p w14:paraId="24F258A7" w14:textId="77777777" w:rsidR="000C5086" w:rsidRPr="00C33F5F" w:rsidRDefault="000C5086" w:rsidP="000C5086">
            <w:pPr>
              <w:pStyle w:val="STT"/>
              <w:rPr>
                <w:sz w:val="27"/>
                <w:szCs w:val="27"/>
                <w:lang w:eastAsia="en-GB"/>
              </w:rPr>
            </w:pPr>
          </w:p>
        </w:tc>
        <w:tc>
          <w:tcPr>
            <w:tcW w:w="5067" w:type="dxa"/>
            <w:vAlign w:val="center"/>
          </w:tcPr>
          <w:p w14:paraId="003FC4BB" w14:textId="11E5C7A0" w:rsidR="000C5086" w:rsidRPr="00C33F5F" w:rsidRDefault="000C5086" w:rsidP="000C5086">
            <w:pPr>
              <w:spacing w:before="40" w:after="40"/>
              <w:jc w:val="both"/>
              <w:rPr>
                <w:sz w:val="27"/>
                <w:szCs w:val="27"/>
                <w:lang w:eastAsia="en-GB"/>
              </w:rPr>
            </w:pPr>
            <w:r w:rsidRPr="00C33F5F">
              <w:rPr>
                <w:sz w:val="27"/>
                <w:szCs w:val="27"/>
              </w:rPr>
              <w:t>Xây dựng và áp dụng cơ chế đặc thù về tiền lương, thu nhập và đãi ngộ đối với lực lượng dữ liệu quốc gia.</w:t>
            </w:r>
          </w:p>
        </w:tc>
        <w:tc>
          <w:tcPr>
            <w:tcW w:w="2715" w:type="dxa"/>
            <w:vAlign w:val="center"/>
          </w:tcPr>
          <w:p w14:paraId="296AE70B" w14:textId="14AF6FA7" w:rsidR="000C5086" w:rsidRPr="00C33F5F" w:rsidRDefault="000C5086" w:rsidP="004B08BF">
            <w:pPr>
              <w:spacing w:before="40" w:after="40"/>
              <w:jc w:val="both"/>
              <w:rPr>
                <w:sz w:val="27"/>
                <w:szCs w:val="27"/>
                <w:lang w:eastAsia="en-GB"/>
              </w:rPr>
            </w:pPr>
            <w:r w:rsidRPr="00C33F5F">
              <w:rPr>
                <w:sz w:val="27"/>
                <w:szCs w:val="27"/>
              </w:rPr>
              <w:t>Đề án/cơ chế đặc thù về tiền lương, thu nhập, đãi ngộ.</w:t>
            </w:r>
          </w:p>
        </w:tc>
        <w:tc>
          <w:tcPr>
            <w:tcW w:w="1841" w:type="dxa"/>
            <w:vAlign w:val="center"/>
          </w:tcPr>
          <w:p w14:paraId="052E51D0" w14:textId="274D3C82" w:rsidR="000C5086" w:rsidRPr="00C33F5F" w:rsidRDefault="000C5086" w:rsidP="000C5086">
            <w:pPr>
              <w:spacing w:before="40" w:after="40"/>
              <w:jc w:val="center"/>
              <w:rPr>
                <w:sz w:val="27"/>
                <w:szCs w:val="27"/>
                <w:lang w:eastAsia="en-GB"/>
              </w:rPr>
            </w:pPr>
            <w:r w:rsidRPr="00C33F5F">
              <w:rPr>
                <w:sz w:val="27"/>
                <w:szCs w:val="27"/>
              </w:rPr>
              <w:t>Bộ Nội vụ</w:t>
            </w:r>
          </w:p>
        </w:tc>
        <w:tc>
          <w:tcPr>
            <w:tcW w:w="2393" w:type="dxa"/>
            <w:vAlign w:val="center"/>
          </w:tcPr>
          <w:p w14:paraId="5D055EFE" w14:textId="65BE6D78" w:rsidR="000C5086" w:rsidRPr="00C33F5F" w:rsidRDefault="000C5086" w:rsidP="004B08BF">
            <w:pPr>
              <w:spacing w:before="40" w:after="40"/>
              <w:jc w:val="center"/>
              <w:rPr>
                <w:sz w:val="27"/>
                <w:szCs w:val="27"/>
                <w:lang w:eastAsia="en-GB"/>
              </w:rPr>
            </w:pPr>
            <w:r w:rsidRPr="00C33F5F">
              <w:rPr>
                <w:sz w:val="27"/>
                <w:szCs w:val="27"/>
              </w:rPr>
              <w:t>Bộ Tài chính, Bộ Công an, các cơ quan liên quan</w:t>
            </w:r>
          </w:p>
        </w:tc>
        <w:tc>
          <w:tcPr>
            <w:tcW w:w="2121" w:type="dxa"/>
            <w:vAlign w:val="center"/>
          </w:tcPr>
          <w:p w14:paraId="321A2C96" w14:textId="578C0BBC" w:rsidR="000C5086" w:rsidRPr="00C33F5F" w:rsidRDefault="000C5086" w:rsidP="000C5086">
            <w:pPr>
              <w:jc w:val="center"/>
              <w:rPr>
                <w:sz w:val="27"/>
                <w:szCs w:val="27"/>
                <w:lang w:eastAsia="en-GB"/>
              </w:rPr>
            </w:pPr>
            <w:r w:rsidRPr="00C33F5F">
              <w:rPr>
                <w:spacing w:val="-6"/>
                <w:sz w:val="27"/>
                <w:szCs w:val="27"/>
              </w:rPr>
              <w:t>2026 - 2028</w:t>
            </w:r>
          </w:p>
        </w:tc>
      </w:tr>
      <w:tr w:rsidR="000C5086" w:rsidRPr="0047230B" w14:paraId="350179D7" w14:textId="77777777" w:rsidTr="004B08BF">
        <w:tc>
          <w:tcPr>
            <w:tcW w:w="889" w:type="dxa"/>
            <w:vAlign w:val="center"/>
          </w:tcPr>
          <w:p w14:paraId="3158CB19" w14:textId="77777777" w:rsidR="000C5086" w:rsidRPr="00C33F5F" w:rsidRDefault="000C5086" w:rsidP="000C5086">
            <w:pPr>
              <w:pStyle w:val="STT"/>
              <w:rPr>
                <w:sz w:val="27"/>
                <w:szCs w:val="27"/>
                <w:lang w:eastAsia="en-GB"/>
              </w:rPr>
            </w:pPr>
          </w:p>
        </w:tc>
        <w:tc>
          <w:tcPr>
            <w:tcW w:w="5067" w:type="dxa"/>
            <w:vAlign w:val="center"/>
            <w:hideMark/>
          </w:tcPr>
          <w:p w14:paraId="36744138" w14:textId="65166B37" w:rsidR="000C5086" w:rsidRPr="00C33F5F" w:rsidRDefault="000C5086" w:rsidP="000C5086">
            <w:pPr>
              <w:spacing w:before="40" w:after="40"/>
              <w:jc w:val="both"/>
              <w:rPr>
                <w:sz w:val="27"/>
                <w:szCs w:val="27"/>
              </w:rPr>
            </w:pPr>
            <w:r w:rsidRPr="00C33F5F">
              <w:rPr>
                <w:color w:val="000000" w:themeColor="text1"/>
                <w:sz w:val="27"/>
                <w:szCs w:val="27"/>
              </w:rPr>
              <w:t>Nghiên cứu cơ chế trao đổi, hợp tác nhân lực giữa khu vực công và khu vực tư nhân trong lĩnh vực dữ liệu, AI và công nghệ số.</w:t>
            </w:r>
          </w:p>
        </w:tc>
        <w:tc>
          <w:tcPr>
            <w:tcW w:w="2715" w:type="dxa"/>
            <w:vAlign w:val="center"/>
            <w:hideMark/>
          </w:tcPr>
          <w:p w14:paraId="24F6D198" w14:textId="54B8DDDF" w:rsidR="000C5086" w:rsidRPr="00C33F5F" w:rsidRDefault="000C5086" w:rsidP="004B08BF">
            <w:pPr>
              <w:spacing w:before="40" w:after="40"/>
              <w:jc w:val="both"/>
              <w:rPr>
                <w:sz w:val="27"/>
                <w:szCs w:val="27"/>
                <w:lang w:eastAsia="en-GB"/>
              </w:rPr>
            </w:pPr>
            <w:r w:rsidRPr="00C33F5F">
              <w:rPr>
                <w:sz w:val="27"/>
                <w:szCs w:val="27"/>
              </w:rPr>
              <w:t>Chương trình trao đổi, hợp tác nhân lực.</w:t>
            </w:r>
          </w:p>
        </w:tc>
        <w:tc>
          <w:tcPr>
            <w:tcW w:w="1841" w:type="dxa"/>
            <w:vAlign w:val="center"/>
            <w:hideMark/>
          </w:tcPr>
          <w:p w14:paraId="2BD37C4D" w14:textId="3FE38D85" w:rsidR="000C5086" w:rsidRPr="00C33F5F" w:rsidRDefault="000C5086" w:rsidP="000C5086">
            <w:pPr>
              <w:spacing w:before="40" w:after="40"/>
              <w:jc w:val="center"/>
              <w:rPr>
                <w:sz w:val="27"/>
                <w:szCs w:val="27"/>
                <w:lang w:val="en-GB" w:eastAsia="en-GB"/>
              </w:rPr>
            </w:pPr>
            <w:r w:rsidRPr="00C33F5F">
              <w:rPr>
                <w:sz w:val="27"/>
                <w:szCs w:val="27"/>
              </w:rPr>
              <w:t>Bộ Công an</w:t>
            </w:r>
          </w:p>
        </w:tc>
        <w:tc>
          <w:tcPr>
            <w:tcW w:w="2393" w:type="dxa"/>
            <w:vAlign w:val="center"/>
            <w:hideMark/>
          </w:tcPr>
          <w:p w14:paraId="6B5465C5" w14:textId="2C66101F" w:rsidR="000C5086" w:rsidRPr="00C33F5F" w:rsidRDefault="000C5086" w:rsidP="004B08BF">
            <w:pPr>
              <w:spacing w:before="40" w:after="40"/>
              <w:jc w:val="center"/>
              <w:rPr>
                <w:sz w:val="27"/>
                <w:szCs w:val="27"/>
                <w:lang w:val="en-GB" w:eastAsia="en-GB"/>
              </w:rPr>
            </w:pPr>
            <w:r w:rsidRPr="00C33F5F">
              <w:rPr>
                <w:sz w:val="27"/>
                <w:szCs w:val="27"/>
              </w:rPr>
              <w:t>Bộ Nội vụ, các cơ quan liên quan.</w:t>
            </w:r>
          </w:p>
        </w:tc>
        <w:tc>
          <w:tcPr>
            <w:tcW w:w="2121" w:type="dxa"/>
            <w:vAlign w:val="center"/>
            <w:hideMark/>
          </w:tcPr>
          <w:p w14:paraId="1FD12191" w14:textId="2F2CEAA3" w:rsidR="000C5086" w:rsidRPr="00C33F5F" w:rsidRDefault="000C5086" w:rsidP="000C5086">
            <w:pPr>
              <w:jc w:val="center"/>
              <w:rPr>
                <w:sz w:val="27"/>
                <w:szCs w:val="27"/>
                <w:lang w:val="en-GB" w:eastAsia="en-GB"/>
              </w:rPr>
            </w:pPr>
            <w:r w:rsidRPr="00C33F5F">
              <w:rPr>
                <w:spacing w:val="-6"/>
                <w:sz w:val="27"/>
                <w:szCs w:val="27"/>
              </w:rPr>
              <w:t>2026 - 2030</w:t>
            </w:r>
          </w:p>
        </w:tc>
      </w:tr>
      <w:tr w:rsidR="000C5086" w:rsidRPr="0047230B" w14:paraId="3A52E0DA" w14:textId="77777777" w:rsidTr="004B08BF">
        <w:tc>
          <w:tcPr>
            <w:tcW w:w="889" w:type="dxa"/>
            <w:vAlign w:val="center"/>
          </w:tcPr>
          <w:p w14:paraId="7FC2B083" w14:textId="77777777" w:rsidR="000C5086" w:rsidRPr="00C33F5F" w:rsidRDefault="000C5086" w:rsidP="000C5086">
            <w:pPr>
              <w:pStyle w:val="STT"/>
              <w:rPr>
                <w:sz w:val="27"/>
                <w:szCs w:val="27"/>
                <w:lang w:eastAsia="en-GB"/>
              </w:rPr>
            </w:pPr>
          </w:p>
        </w:tc>
        <w:tc>
          <w:tcPr>
            <w:tcW w:w="5067" w:type="dxa"/>
            <w:vAlign w:val="center"/>
          </w:tcPr>
          <w:p w14:paraId="6AFA929D" w14:textId="2FA05E74" w:rsidR="000C5086" w:rsidRPr="00C33F5F" w:rsidRDefault="000C5086" w:rsidP="000C5086">
            <w:pPr>
              <w:spacing w:before="40" w:after="40"/>
              <w:jc w:val="both"/>
              <w:rPr>
                <w:color w:val="000000" w:themeColor="text1"/>
                <w:sz w:val="27"/>
                <w:szCs w:val="27"/>
              </w:rPr>
            </w:pPr>
            <w:r w:rsidRPr="00C33F5F">
              <w:rPr>
                <w:sz w:val="27"/>
                <w:szCs w:val="27"/>
              </w:rPr>
              <w:t>Thúc đẩy liên kết Nhà nước - doanh nghiệp - cơ sở đào tạo - viện nghiên cứu</w:t>
            </w:r>
            <w:r w:rsidR="00704683">
              <w:rPr>
                <w:sz w:val="27"/>
                <w:szCs w:val="27"/>
                <w:lang w:val="en-US"/>
              </w:rPr>
              <w:t xml:space="preserve"> và tổ chức khoa học </w:t>
            </w:r>
            <w:r w:rsidR="00723B94">
              <w:rPr>
                <w:sz w:val="27"/>
                <w:szCs w:val="27"/>
                <w:lang w:val="en-US"/>
              </w:rPr>
              <w:t xml:space="preserve">và </w:t>
            </w:r>
            <w:r w:rsidR="00704683">
              <w:rPr>
                <w:sz w:val="27"/>
                <w:szCs w:val="27"/>
                <w:lang w:val="en-US"/>
              </w:rPr>
              <w:t>công nghệ</w:t>
            </w:r>
            <w:r w:rsidRPr="00C33F5F">
              <w:rPr>
                <w:sz w:val="27"/>
                <w:szCs w:val="27"/>
              </w:rPr>
              <w:t xml:space="preserve"> trong phát triển nguồn nhân lực dữ liệu.</w:t>
            </w:r>
          </w:p>
        </w:tc>
        <w:tc>
          <w:tcPr>
            <w:tcW w:w="2715" w:type="dxa"/>
            <w:vAlign w:val="center"/>
          </w:tcPr>
          <w:p w14:paraId="29D78926" w14:textId="6428C544" w:rsidR="000C5086" w:rsidRPr="004B6F60" w:rsidRDefault="000C5086" w:rsidP="004B08BF">
            <w:pPr>
              <w:spacing w:before="40" w:after="40"/>
              <w:jc w:val="both"/>
              <w:rPr>
                <w:sz w:val="27"/>
                <w:szCs w:val="27"/>
                <w:lang w:val="en-US"/>
              </w:rPr>
            </w:pPr>
            <w:r w:rsidRPr="00C33F5F">
              <w:rPr>
                <w:sz w:val="27"/>
                <w:szCs w:val="27"/>
              </w:rPr>
              <w:t>Chương trình truyền thông, đào tạo, liên kết hệ sinh thái dữ liệu</w:t>
            </w:r>
            <w:r w:rsidR="004B6F60">
              <w:rPr>
                <w:sz w:val="27"/>
                <w:szCs w:val="27"/>
                <w:lang w:val="en-US"/>
              </w:rPr>
              <w:t>.</w:t>
            </w:r>
          </w:p>
        </w:tc>
        <w:tc>
          <w:tcPr>
            <w:tcW w:w="1841" w:type="dxa"/>
            <w:vAlign w:val="center"/>
          </w:tcPr>
          <w:p w14:paraId="4CB530E0" w14:textId="0D1F9FB8" w:rsidR="000C5086" w:rsidRPr="00C33F5F" w:rsidRDefault="000C5086" w:rsidP="000C5086">
            <w:pPr>
              <w:spacing w:before="40" w:after="40"/>
              <w:jc w:val="center"/>
              <w:rPr>
                <w:sz w:val="27"/>
                <w:szCs w:val="27"/>
              </w:rPr>
            </w:pPr>
            <w:r w:rsidRPr="00C33F5F">
              <w:rPr>
                <w:sz w:val="27"/>
                <w:szCs w:val="27"/>
              </w:rPr>
              <w:t>Bộ Công an</w:t>
            </w:r>
          </w:p>
        </w:tc>
        <w:tc>
          <w:tcPr>
            <w:tcW w:w="2393" w:type="dxa"/>
            <w:vAlign w:val="center"/>
          </w:tcPr>
          <w:p w14:paraId="5E20D272" w14:textId="433FE7F5" w:rsidR="000C5086" w:rsidRPr="00C33F5F" w:rsidRDefault="000C5086" w:rsidP="004B08BF">
            <w:pPr>
              <w:spacing w:before="40" w:after="40"/>
              <w:jc w:val="center"/>
              <w:rPr>
                <w:sz w:val="27"/>
                <w:szCs w:val="27"/>
              </w:rPr>
            </w:pPr>
            <w:r w:rsidRPr="00C33F5F">
              <w:rPr>
                <w:sz w:val="27"/>
                <w:szCs w:val="27"/>
              </w:rPr>
              <w:t xml:space="preserve">Bộ Giáo dục và </w:t>
            </w:r>
            <w:r w:rsidR="00322EB2" w:rsidRPr="00C33F5F">
              <w:rPr>
                <w:sz w:val="27"/>
                <w:szCs w:val="27"/>
                <w:lang w:val="en-US"/>
              </w:rPr>
              <w:t>Đ</w:t>
            </w:r>
            <w:r w:rsidRPr="00C33F5F">
              <w:rPr>
                <w:sz w:val="27"/>
                <w:szCs w:val="27"/>
              </w:rPr>
              <w:t>ào tạo, Bộ Khoa học và Công nghệ, Hiệp hội Dữ liệu quốc gia, doanh nghiệp.</w:t>
            </w:r>
          </w:p>
        </w:tc>
        <w:tc>
          <w:tcPr>
            <w:tcW w:w="2121" w:type="dxa"/>
            <w:vAlign w:val="center"/>
          </w:tcPr>
          <w:p w14:paraId="2C364DC9" w14:textId="3D26E000" w:rsidR="000C5086" w:rsidRPr="00C33F5F" w:rsidRDefault="000C5086" w:rsidP="000C5086">
            <w:pPr>
              <w:jc w:val="center"/>
              <w:rPr>
                <w:spacing w:val="-6"/>
                <w:sz w:val="27"/>
                <w:szCs w:val="27"/>
              </w:rPr>
            </w:pPr>
            <w:r w:rsidRPr="00C33F5F">
              <w:rPr>
                <w:spacing w:val="-6"/>
                <w:sz w:val="27"/>
                <w:szCs w:val="27"/>
              </w:rPr>
              <w:t>2026 - 2030</w:t>
            </w:r>
          </w:p>
        </w:tc>
      </w:tr>
      <w:tr w:rsidR="000C5086" w:rsidRPr="0047230B" w14:paraId="27BF3602" w14:textId="77777777" w:rsidTr="004B08BF">
        <w:tc>
          <w:tcPr>
            <w:tcW w:w="889" w:type="dxa"/>
            <w:vAlign w:val="center"/>
          </w:tcPr>
          <w:p w14:paraId="59ECAF31" w14:textId="77777777" w:rsidR="000C5086" w:rsidRPr="00C33F5F" w:rsidRDefault="000C5086" w:rsidP="000C5086">
            <w:pPr>
              <w:pStyle w:val="STT"/>
              <w:rPr>
                <w:sz w:val="27"/>
                <w:szCs w:val="27"/>
                <w:lang w:eastAsia="en-GB"/>
              </w:rPr>
            </w:pPr>
          </w:p>
        </w:tc>
        <w:tc>
          <w:tcPr>
            <w:tcW w:w="5067" w:type="dxa"/>
            <w:vAlign w:val="center"/>
          </w:tcPr>
          <w:p w14:paraId="6809D6EC" w14:textId="367F0F27" w:rsidR="000C5086" w:rsidRPr="00C33F5F" w:rsidRDefault="000C5086" w:rsidP="000C5086">
            <w:pPr>
              <w:spacing w:before="40" w:after="40"/>
              <w:jc w:val="both"/>
              <w:rPr>
                <w:color w:val="000000" w:themeColor="text1"/>
                <w:sz w:val="27"/>
                <w:szCs w:val="27"/>
              </w:rPr>
            </w:pPr>
            <w:r w:rsidRPr="00C33F5F">
              <w:rPr>
                <w:sz w:val="27"/>
                <w:szCs w:val="27"/>
              </w:rPr>
              <w:t xml:space="preserve">Hợp tác với các doanh nghiệp và tổ chức quốc tế </w:t>
            </w:r>
            <w:r w:rsidRPr="00AC662C">
              <w:rPr>
                <w:sz w:val="27"/>
                <w:szCs w:val="27"/>
              </w:rPr>
              <w:t xml:space="preserve">để </w:t>
            </w:r>
            <w:r w:rsidR="00BD6040" w:rsidRPr="00AC662C">
              <w:rPr>
                <w:sz w:val="27"/>
                <w:szCs w:val="27"/>
                <w:lang w:val="en-US"/>
              </w:rPr>
              <w:t>tạo cơ hội thực hành, thực tập, trao đổi chuyên gia và kỹ thuật</w:t>
            </w:r>
            <w:r w:rsidRPr="00C33F5F">
              <w:rPr>
                <w:sz w:val="27"/>
                <w:szCs w:val="27"/>
              </w:rPr>
              <w:t>, cũng như tiếp cận với những công nghệ và phương pháp mới, tiên tiến nhất của thế giới về dữ liệu.</w:t>
            </w:r>
          </w:p>
        </w:tc>
        <w:tc>
          <w:tcPr>
            <w:tcW w:w="2715" w:type="dxa"/>
            <w:vAlign w:val="center"/>
          </w:tcPr>
          <w:p w14:paraId="5C86F9B1" w14:textId="2E191D19" w:rsidR="000C5086" w:rsidRPr="00C33F5F" w:rsidRDefault="000C5086" w:rsidP="004B08BF">
            <w:pPr>
              <w:spacing w:before="40" w:after="40"/>
              <w:jc w:val="both"/>
              <w:rPr>
                <w:sz w:val="27"/>
                <w:szCs w:val="27"/>
              </w:rPr>
            </w:pPr>
            <w:r w:rsidRPr="00C33F5F">
              <w:rPr>
                <w:sz w:val="27"/>
                <w:szCs w:val="27"/>
              </w:rPr>
              <w:t>Chương trình, kế hoạch hợp tác quốc tế; biên bản ghi nhớ (MOU), thỏa thuận hợp tác; chương trình đào tạo, trao đổi chuyên gia.</w:t>
            </w:r>
          </w:p>
        </w:tc>
        <w:tc>
          <w:tcPr>
            <w:tcW w:w="1841" w:type="dxa"/>
            <w:vAlign w:val="center"/>
          </w:tcPr>
          <w:p w14:paraId="4125F2F6" w14:textId="147E1244" w:rsidR="000C5086" w:rsidRPr="00C33F5F" w:rsidRDefault="000C5086" w:rsidP="000C5086">
            <w:pPr>
              <w:spacing w:before="40" w:after="40"/>
              <w:jc w:val="center"/>
              <w:rPr>
                <w:sz w:val="27"/>
                <w:szCs w:val="27"/>
              </w:rPr>
            </w:pPr>
            <w:r w:rsidRPr="00C33F5F">
              <w:rPr>
                <w:sz w:val="27"/>
                <w:szCs w:val="27"/>
              </w:rPr>
              <w:t>Các bộ, ngành, địa phương, doanh nghiệp</w:t>
            </w:r>
          </w:p>
        </w:tc>
        <w:tc>
          <w:tcPr>
            <w:tcW w:w="2393" w:type="dxa"/>
            <w:vAlign w:val="center"/>
          </w:tcPr>
          <w:p w14:paraId="67E6A447" w14:textId="438F676F" w:rsidR="000C5086" w:rsidRPr="00C33F5F" w:rsidRDefault="000C5086" w:rsidP="004B08BF">
            <w:pPr>
              <w:spacing w:before="40" w:after="40"/>
              <w:jc w:val="center"/>
              <w:rPr>
                <w:sz w:val="27"/>
                <w:szCs w:val="27"/>
              </w:rPr>
            </w:pPr>
            <w:r w:rsidRPr="00C33F5F">
              <w:rPr>
                <w:sz w:val="27"/>
                <w:szCs w:val="27"/>
              </w:rPr>
              <w:t>Các tổ chức quốc tế và cơ sở đào tạo, nghiên cứu có liên quan.</w:t>
            </w:r>
          </w:p>
        </w:tc>
        <w:tc>
          <w:tcPr>
            <w:tcW w:w="2121" w:type="dxa"/>
            <w:vAlign w:val="center"/>
          </w:tcPr>
          <w:p w14:paraId="16391AA0" w14:textId="6F7FF805" w:rsidR="000C5086" w:rsidRPr="00C33F5F" w:rsidRDefault="000C5086" w:rsidP="000C5086">
            <w:pPr>
              <w:jc w:val="center"/>
              <w:rPr>
                <w:spacing w:val="-6"/>
                <w:sz w:val="27"/>
                <w:szCs w:val="27"/>
              </w:rPr>
            </w:pPr>
            <w:r w:rsidRPr="00C33F5F">
              <w:rPr>
                <w:spacing w:val="-6"/>
                <w:sz w:val="27"/>
                <w:szCs w:val="27"/>
              </w:rPr>
              <w:t>Thường xuyên</w:t>
            </w:r>
          </w:p>
        </w:tc>
      </w:tr>
      <w:tr w:rsidR="000C5086" w:rsidRPr="0047230B" w14:paraId="6D9F6588" w14:textId="77777777" w:rsidTr="004B08BF">
        <w:tc>
          <w:tcPr>
            <w:tcW w:w="889" w:type="dxa"/>
            <w:vAlign w:val="center"/>
            <w:hideMark/>
          </w:tcPr>
          <w:p w14:paraId="14ABEF7F" w14:textId="1B5ACAD5" w:rsidR="000C5086" w:rsidRPr="00C33F5F" w:rsidRDefault="000C5086" w:rsidP="000C5086">
            <w:pPr>
              <w:jc w:val="center"/>
              <w:rPr>
                <w:b/>
                <w:sz w:val="27"/>
                <w:szCs w:val="27"/>
                <w:lang w:val="en-GB" w:eastAsia="en-GB"/>
              </w:rPr>
            </w:pPr>
            <w:r w:rsidRPr="00C33F5F">
              <w:rPr>
                <w:b/>
                <w:sz w:val="27"/>
                <w:szCs w:val="27"/>
                <w:lang w:val="en-GB" w:eastAsia="en-GB"/>
              </w:rPr>
              <w:t>VI.</w:t>
            </w:r>
          </w:p>
        </w:tc>
        <w:tc>
          <w:tcPr>
            <w:tcW w:w="14137" w:type="dxa"/>
            <w:gridSpan w:val="5"/>
            <w:vAlign w:val="center"/>
            <w:hideMark/>
          </w:tcPr>
          <w:p w14:paraId="7B2C4D53" w14:textId="13DF2620" w:rsidR="000C5086" w:rsidRPr="00C33F5F" w:rsidRDefault="000C5086" w:rsidP="004B08BF">
            <w:pPr>
              <w:spacing w:before="40" w:after="40"/>
              <w:rPr>
                <w:b/>
                <w:sz w:val="27"/>
                <w:szCs w:val="27"/>
                <w:lang w:val="en-GB" w:eastAsia="en-GB"/>
              </w:rPr>
            </w:pPr>
            <w:r w:rsidRPr="00C33F5F">
              <w:rPr>
                <w:b/>
                <w:bCs/>
                <w:sz w:val="27"/>
                <w:szCs w:val="27"/>
              </w:rPr>
              <w:t>BẢO ĐẢM AN NINH MẠNG, AN NINH DỮ LIỆU, AN TOÀN DỮ LIỆU VÀ CHỦ QUYỀN DỮ LIỆU QUỐC GIA</w:t>
            </w:r>
          </w:p>
        </w:tc>
      </w:tr>
      <w:tr w:rsidR="000C5086" w:rsidRPr="0047230B" w14:paraId="5CBEB322" w14:textId="77777777" w:rsidTr="004B08BF">
        <w:tc>
          <w:tcPr>
            <w:tcW w:w="889" w:type="dxa"/>
            <w:vAlign w:val="center"/>
          </w:tcPr>
          <w:p w14:paraId="17070054" w14:textId="77777777" w:rsidR="000C5086" w:rsidRPr="00C33F5F" w:rsidRDefault="000C5086" w:rsidP="000C5086">
            <w:pPr>
              <w:pStyle w:val="STT"/>
              <w:rPr>
                <w:sz w:val="27"/>
                <w:szCs w:val="27"/>
                <w:lang w:eastAsia="en-GB"/>
              </w:rPr>
            </w:pPr>
          </w:p>
        </w:tc>
        <w:tc>
          <w:tcPr>
            <w:tcW w:w="5067" w:type="dxa"/>
            <w:vAlign w:val="center"/>
            <w:hideMark/>
          </w:tcPr>
          <w:p w14:paraId="02A45BFA" w14:textId="10DC09EB" w:rsidR="000C5086" w:rsidRPr="00C33F5F" w:rsidRDefault="000C5086" w:rsidP="000C5086">
            <w:pPr>
              <w:spacing w:before="40" w:after="40"/>
              <w:jc w:val="both"/>
              <w:rPr>
                <w:sz w:val="27"/>
                <w:szCs w:val="27"/>
                <w:lang w:eastAsia="en-GB"/>
              </w:rPr>
            </w:pPr>
            <w:r w:rsidRPr="00C33F5F">
              <w:rPr>
                <w:sz w:val="27"/>
                <w:szCs w:val="27"/>
              </w:rPr>
              <w:t xml:space="preserve">Tổ chức triển khai đồng bộ các giải pháp bảo đảm an ninh mạng, </w:t>
            </w:r>
            <w:r w:rsidR="00BD6040" w:rsidRPr="00AC662C">
              <w:rPr>
                <w:sz w:val="27"/>
                <w:szCs w:val="27"/>
                <w:lang w:val="en-US"/>
              </w:rPr>
              <w:t xml:space="preserve">an ninh dữ liệu, </w:t>
            </w:r>
            <w:r w:rsidRPr="00AC662C">
              <w:rPr>
                <w:sz w:val="27"/>
                <w:szCs w:val="27"/>
              </w:rPr>
              <w:t xml:space="preserve">an toàn </w:t>
            </w:r>
            <w:r w:rsidR="00BD6040" w:rsidRPr="00AC662C">
              <w:rPr>
                <w:sz w:val="27"/>
                <w:szCs w:val="27"/>
                <w:lang w:val="en-US"/>
              </w:rPr>
              <w:t>thông tin</w:t>
            </w:r>
            <w:r w:rsidRPr="00C33F5F">
              <w:rPr>
                <w:sz w:val="27"/>
                <w:szCs w:val="27"/>
              </w:rPr>
              <w:t>, bảo vệ dữ liệu cá nhân và chủ quyền dữ liệu quốc gia.</w:t>
            </w:r>
          </w:p>
        </w:tc>
        <w:tc>
          <w:tcPr>
            <w:tcW w:w="2715" w:type="dxa"/>
            <w:vAlign w:val="center"/>
            <w:hideMark/>
          </w:tcPr>
          <w:p w14:paraId="766947E7" w14:textId="20BFFD94" w:rsidR="000C5086" w:rsidRPr="00C33F5F" w:rsidRDefault="000C5086" w:rsidP="004B08BF">
            <w:pPr>
              <w:spacing w:before="40" w:after="40"/>
              <w:jc w:val="both"/>
              <w:rPr>
                <w:sz w:val="27"/>
                <w:szCs w:val="27"/>
                <w:lang w:val="en-GB" w:eastAsia="en-GB"/>
              </w:rPr>
            </w:pPr>
            <w:r w:rsidRPr="00C33F5F">
              <w:rPr>
                <w:sz w:val="27"/>
                <w:szCs w:val="27"/>
              </w:rPr>
              <w:t>Kế hoạch, phương án, quy trình bảo đảm an ninh mạng, an toàn dữ liệu.</w:t>
            </w:r>
          </w:p>
        </w:tc>
        <w:tc>
          <w:tcPr>
            <w:tcW w:w="1841" w:type="dxa"/>
            <w:vAlign w:val="center"/>
            <w:hideMark/>
          </w:tcPr>
          <w:p w14:paraId="3FF87111" w14:textId="5C7A9503" w:rsidR="000C5086" w:rsidRPr="00C33F5F" w:rsidRDefault="000C5086" w:rsidP="000C5086">
            <w:pPr>
              <w:spacing w:before="40" w:after="40"/>
              <w:jc w:val="center"/>
              <w:rPr>
                <w:sz w:val="27"/>
                <w:szCs w:val="27"/>
                <w:lang w:val="en-GB" w:eastAsia="en-GB"/>
              </w:rPr>
            </w:pPr>
            <w:r w:rsidRPr="00C33F5F">
              <w:rPr>
                <w:sz w:val="27"/>
                <w:szCs w:val="27"/>
              </w:rPr>
              <w:t>Bộ Công an</w:t>
            </w:r>
          </w:p>
        </w:tc>
        <w:tc>
          <w:tcPr>
            <w:tcW w:w="2393" w:type="dxa"/>
            <w:vAlign w:val="center"/>
            <w:hideMark/>
          </w:tcPr>
          <w:p w14:paraId="3916653B" w14:textId="31A0E8AC" w:rsidR="000C5086" w:rsidRPr="00C33F5F" w:rsidRDefault="000C5086" w:rsidP="004B08BF">
            <w:pPr>
              <w:spacing w:before="40" w:after="40"/>
              <w:jc w:val="center"/>
              <w:rPr>
                <w:sz w:val="27"/>
                <w:szCs w:val="27"/>
                <w:lang w:val="en-GB" w:eastAsia="en-GB"/>
              </w:rPr>
            </w:pPr>
            <w:r w:rsidRPr="00C33F5F">
              <w:rPr>
                <w:sz w:val="27"/>
                <w:szCs w:val="27"/>
              </w:rPr>
              <w:t>Bộ Quốc phòng, các bộ, ngành, địa phương.</w:t>
            </w:r>
          </w:p>
        </w:tc>
        <w:tc>
          <w:tcPr>
            <w:tcW w:w="2121" w:type="dxa"/>
            <w:vAlign w:val="center"/>
            <w:hideMark/>
          </w:tcPr>
          <w:p w14:paraId="2B3649EC" w14:textId="0DF59009" w:rsidR="000C5086" w:rsidRPr="00C33F5F" w:rsidRDefault="000C5086" w:rsidP="000C5086">
            <w:pPr>
              <w:jc w:val="center"/>
              <w:rPr>
                <w:sz w:val="27"/>
                <w:szCs w:val="27"/>
                <w:lang w:val="en-GB" w:eastAsia="en-GB"/>
              </w:rPr>
            </w:pPr>
            <w:r w:rsidRPr="00C33F5F">
              <w:rPr>
                <w:spacing w:val="-6"/>
                <w:sz w:val="27"/>
                <w:szCs w:val="27"/>
              </w:rPr>
              <w:t>2026 - 2030</w:t>
            </w:r>
          </w:p>
        </w:tc>
      </w:tr>
      <w:tr w:rsidR="000C5086" w:rsidRPr="0047230B" w14:paraId="348FE628" w14:textId="77777777" w:rsidTr="004B08BF">
        <w:tc>
          <w:tcPr>
            <w:tcW w:w="889" w:type="dxa"/>
            <w:vAlign w:val="center"/>
          </w:tcPr>
          <w:p w14:paraId="1AEAF55F" w14:textId="77777777" w:rsidR="000C5086" w:rsidRPr="00C33F5F" w:rsidRDefault="000C5086" w:rsidP="000C5086">
            <w:pPr>
              <w:pStyle w:val="STT"/>
              <w:rPr>
                <w:sz w:val="27"/>
                <w:szCs w:val="27"/>
                <w:lang w:eastAsia="en-GB"/>
              </w:rPr>
            </w:pPr>
          </w:p>
        </w:tc>
        <w:tc>
          <w:tcPr>
            <w:tcW w:w="5067" w:type="dxa"/>
            <w:vAlign w:val="center"/>
            <w:hideMark/>
          </w:tcPr>
          <w:p w14:paraId="42D40512" w14:textId="36FE937D" w:rsidR="000C5086" w:rsidRPr="00C33F5F" w:rsidRDefault="000C5086" w:rsidP="000C5086">
            <w:pPr>
              <w:spacing w:before="60"/>
              <w:rPr>
                <w:sz w:val="27"/>
                <w:szCs w:val="27"/>
              </w:rPr>
            </w:pPr>
            <w:r w:rsidRPr="00C33F5F">
              <w:rPr>
                <w:color w:val="000000" w:themeColor="text1"/>
                <w:spacing w:val="-2"/>
                <w:sz w:val="27"/>
                <w:szCs w:val="27"/>
              </w:rPr>
              <w:t>Xây dựng, vận hành Hệ thống giám sát an ninh dữ liệu quốc gia tại Trung tâm dữ liệu quốc gia, thực hiện giám sát đối với các hệ thống và luồng dữ liệu quan trọng.</w:t>
            </w:r>
          </w:p>
        </w:tc>
        <w:tc>
          <w:tcPr>
            <w:tcW w:w="2715" w:type="dxa"/>
            <w:vAlign w:val="center"/>
            <w:hideMark/>
          </w:tcPr>
          <w:p w14:paraId="5AD348EC" w14:textId="734F7255" w:rsidR="000C5086" w:rsidRPr="00C33F5F" w:rsidRDefault="000C5086" w:rsidP="004B08BF">
            <w:pPr>
              <w:spacing w:before="60"/>
              <w:jc w:val="both"/>
              <w:rPr>
                <w:sz w:val="27"/>
                <w:szCs w:val="27"/>
              </w:rPr>
            </w:pPr>
            <w:r w:rsidRPr="00C33F5F">
              <w:rPr>
                <w:sz w:val="27"/>
                <w:szCs w:val="27"/>
              </w:rPr>
              <w:t>Hệ thống giám sát an ninh dữ liệu được vận hành.</w:t>
            </w:r>
          </w:p>
        </w:tc>
        <w:tc>
          <w:tcPr>
            <w:tcW w:w="1841" w:type="dxa"/>
            <w:vAlign w:val="center"/>
            <w:hideMark/>
          </w:tcPr>
          <w:p w14:paraId="76A16737" w14:textId="77D18439" w:rsidR="000C5086" w:rsidRPr="00AC662C" w:rsidRDefault="003144EB" w:rsidP="000C5086">
            <w:pPr>
              <w:spacing w:before="60"/>
              <w:jc w:val="center"/>
              <w:rPr>
                <w:sz w:val="27"/>
                <w:szCs w:val="27"/>
              </w:rPr>
            </w:pPr>
            <w:r w:rsidRPr="00AC662C">
              <w:rPr>
                <w:sz w:val="27"/>
                <w:szCs w:val="27"/>
              </w:rPr>
              <w:t>Bộ Công an</w:t>
            </w:r>
          </w:p>
        </w:tc>
        <w:tc>
          <w:tcPr>
            <w:tcW w:w="2393" w:type="dxa"/>
            <w:vAlign w:val="center"/>
            <w:hideMark/>
          </w:tcPr>
          <w:p w14:paraId="29018EE2" w14:textId="08442048" w:rsidR="000C5086" w:rsidRPr="00C33F5F" w:rsidRDefault="000C5086" w:rsidP="004B08BF">
            <w:pPr>
              <w:spacing w:before="60"/>
              <w:jc w:val="center"/>
              <w:rPr>
                <w:sz w:val="27"/>
                <w:szCs w:val="27"/>
                <w:lang w:eastAsia="en-GB"/>
              </w:rPr>
            </w:pPr>
            <w:r w:rsidRPr="00C33F5F">
              <w:rPr>
                <w:sz w:val="27"/>
                <w:szCs w:val="27"/>
              </w:rPr>
              <w:t>Các bộ, ngành, địa phương.</w:t>
            </w:r>
          </w:p>
        </w:tc>
        <w:tc>
          <w:tcPr>
            <w:tcW w:w="2121" w:type="dxa"/>
            <w:vAlign w:val="center"/>
            <w:hideMark/>
          </w:tcPr>
          <w:p w14:paraId="3BD34F24" w14:textId="170570C9" w:rsidR="000C5086" w:rsidRPr="00C33F5F" w:rsidRDefault="000C5086" w:rsidP="000C5086">
            <w:pPr>
              <w:jc w:val="center"/>
              <w:rPr>
                <w:sz w:val="27"/>
                <w:szCs w:val="27"/>
                <w:lang w:val="en-GB" w:eastAsia="en-GB"/>
              </w:rPr>
            </w:pPr>
            <w:r w:rsidRPr="00C33F5F">
              <w:rPr>
                <w:spacing w:val="-6"/>
                <w:sz w:val="27"/>
                <w:szCs w:val="27"/>
              </w:rPr>
              <w:t>2026 - 2030</w:t>
            </w:r>
          </w:p>
        </w:tc>
      </w:tr>
      <w:tr w:rsidR="000C5086" w:rsidRPr="0047230B" w14:paraId="25497DC2" w14:textId="77777777" w:rsidTr="004B08BF">
        <w:tc>
          <w:tcPr>
            <w:tcW w:w="889" w:type="dxa"/>
            <w:vAlign w:val="center"/>
          </w:tcPr>
          <w:p w14:paraId="0F7D4A5A" w14:textId="77777777" w:rsidR="000C5086" w:rsidRPr="00C33F5F" w:rsidRDefault="000C5086" w:rsidP="000C5086">
            <w:pPr>
              <w:pStyle w:val="STT"/>
              <w:rPr>
                <w:sz w:val="27"/>
                <w:szCs w:val="27"/>
                <w:lang w:eastAsia="en-GB"/>
              </w:rPr>
            </w:pPr>
          </w:p>
        </w:tc>
        <w:tc>
          <w:tcPr>
            <w:tcW w:w="5067" w:type="dxa"/>
            <w:vAlign w:val="center"/>
          </w:tcPr>
          <w:p w14:paraId="549A0C8D" w14:textId="7FA067D6" w:rsidR="000C5086" w:rsidRPr="00C33F5F" w:rsidRDefault="000C5086" w:rsidP="000C5086">
            <w:pPr>
              <w:spacing w:before="60"/>
              <w:jc w:val="both"/>
              <w:rPr>
                <w:sz w:val="27"/>
                <w:szCs w:val="27"/>
                <w:lang w:eastAsia="en-GB"/>
              </w:rPr>
            </w:pPr>
            <w:r w:rsidRPr="00C33F5F">
              <w:rPr>
                <w:color w:val="000000" w:themeColor="text1"/>
                <w:spacing w:val="-2"/>
                <w:sz w:val="27"/>
                <w:szCs w:val="27"/>
              </w:rPr>
              <w:t>Xây dựng hạ tầng bảo vệ và mã hóa dữ liệu toàn diện, bảo đảm dữ liệu được bảo vệ trong quá trình tạo lập, truyền dẫn, lưu trữ, xử lý, chia sẻ và khai thác.</w:t>
            </w:r>
          </w:p>
        </w:tc>
        <w:tc>
          <w:tcPr>
            <w:tcW w:w="2715" w:type="dxa"/>
            <w:vAlign w:val="center"/>
          </w:tcPr>
          <w:p w14:paraId="34E05D5B" w14:textId="21FE8519" w:rsidR="000C5086" w:rsidRPr="00C33F5F" w:rsidRDefault="000C5086" w:rsidP="004B08BF">
            <w:pPr>
              <w:spacing w:before="60"/>
              <w:jc w:val="both"/>
              <w:rPr>
                <w:sz w:val="27"/>
                <w:szCs w:val="27"/>
                <w:lang w:eastAsia="en-GB"/>
              </w:rPr>
            </w:pPr>
            <w:r w:rsidRPr="00C33F5F">
              <w:rPr>
                <w:sz w:val="27"/>
                <w:szCs w:val="27"/>
              </w:rPr>
              <w:t>Hạ tầng bảo vệ và mã hóa dữ liệu.</w:t>
            </w:r>
          </w:p>
        </w:tc>
        <w:tc>
          <w:tcPr>
            <w:tcW w:w="1841" w:type="dxa"/>
            <w:vAlign w:val="center"/>
          </w:tcPr>
          <w:p w14:paraId="1E6A47A0" w14:textId="38874EA9" w:rsidR="000C5086" w:rsidRPr="00C33F5F" w:rsidRDefault="000C5086" w:rsidP="000C5086">
            <w:pPr>
              <w:spacing w:before="60"/>
              <w:jc w:val="center"/>
              <w:rPr>
                <w:sz w:val="27"/>
                <w:szCs w:val="27"/>
                <w:lang w:eastAsia="en-GB"/>
              </w:rPr>
            </w:pPr>
            <w:r w:rsidRPr="00C33F5F">
              <w:rPr>
                <w:sz w:val="27"/>
                <w:szCs w:val="27"/>
              </w:rPr>
              <w:t>Bộ Công an</w:t>
            </w:r>
          </w:p>
        </w:tc>
        <w:tc>
          <w:tcPr>
            <w:tcW w:w="2393" w:type="dxa"/>
            <w:vAlign w:val="center"/>
          </w:tcPr>
          <w:p w14:paraId="6E4A7740" w14:textId="1A46940D" w:rsidR="000C5086" w:rsidRPr="00C33F5F" w:rsidRDefault="000C5086" w:rsidP="004B08BF">
            <w:pPr>
              <w:spacing w:before="60"/>
              <w:jc w:val="center"/>
              <w:rPr>
                <w:sz w:val="27"/>
                <w:szCs w:val="27"/>
                <w:lang w:eastAsia="en-GB"/>
              </w:rPr>
            </w:pPr>
            <w:r w:rsidRPr="00C33F5F">
              <w:rPr>
                <w:sz w:val="27"/>
                <w:szCs w:val="27"/>
              </w:rPr>
              <w:t>Các bộ, ngành, địa phương.</w:t>
            </w:r>
          </w:p>
        </w:tc>
        <w:tc>
          <w:tcPr>
            <w:tcW w:w="2121" w:type="dxa"/>
            <w:vAlign w:val="center"/>
          </w:tcPr>
          <w:p w14:paraId="39CDBFF2" w14:textId="4642C67B"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26C04751" w14:textId="77777777" w:rsidTr="004B08BF">
        <w:tc>
          <w:tcPr>
            <w:tcW w:w="889" w:type="dxa"/>
            <w:vAlign w:val="center"/>
          </w:tcPr>
          <w:p w14:paraId="0F6A42F6" w14:textId="77777777" w:rsidR="000C5086" w:rsidRPr="00C33F5F" w:rsidRDefault="000C5086" w:rsidP="000C5086">
            <w:pPr>
              <w:pStyle w:val="STT"/>
              <w:rPr>
                <w:sz w:val="27"/>
                <w:szCs w:val="27"/>
                <w:lang w:eastAsia="en-GB"/>
              </w:rPr>
            </w:pPr>
          </w:p>
        </w:tc>
        <w:tc>
          <w:tcPr>
            <w:tcW w:w="5067" w:type="dxa"/>
            <w:vAlign w:val="center"/>
          </w:tcPr>
          <w:p w14:paraId="7A9795C7" w14:textId="4C591260" w:rsidR="000C5086" w:rsidRPr="00C33F5F" w:rsidRDefault="000C5086" w:rsidP="000C5086">
            <w:pPr>
              <w:spacing w:before="60"/>
              <w:jc w:val="both"/>
              <w:rPr>
                <w:sz w:val="27"/>
                <w:szCs w:val="27"/>
                <w:lang w:eastAsia="en-GB"/>
              </w:rPr>
            </w:pPr>
            <w:r w:rsidRPr="00C33F5F">
              <w:rPr>
                <w:color w:val="000000" w:themeColor="text1"/>
                <w:spacing w:val="-2"/>
                <w:sz w:val="27"/>
                <w:szCs w:val="27"/>
              </w:rPr>
              <w:t>Xây dựng phương án bảo đảm tính toàn vẹn, tính sẵn sàng và khả năng phục hồi của dữ liệu trong mọi tình huống.</w:t>
            </w:r>
          </w:p>
        </w:tc>
        <w:tc>
          <w:tcPr>
            <w:tcW w:w="2715" w:type="dxa"/>
            <w:vAlign w:val="center"/>
          </w:tcPr>
          <w:p w14:paraId="2459FF43" w14:textId="531D9C17" w:rsidR="000C5086" w:rsidRPr="00D45098" w:rsidRDefault="000C5086" w:rsidP="004B08BF">
            <w:pPr>
              <w:spacing w:before="60"/>
              <w:jc w:val="both"/>
              <w:rPr>
                <w:sz w:val="27"/>
                <w:szCs w:val="27"/>
                <w:lang w:val="en-US" w:eastAsia="en-GB"/>
              </w:rPr>
            </w:pPr>
            <w:r w:rsidRPr="00C33F5F">
              <w:rPr>
                <w:sz w:val="27"/>
                <w:szCs w:val="27"/>
              </w:rPr>
              <w:t>Phương án được xây dựng</w:t>
            </w:r>
            <w:r w:rsidR="00BD6040">
              <w:rPr>
                <w:sz w:val="27"/>
                <w:szCs w:val="27"/>
                <w:lang w:val="en-US"/>
              </w:rPr>
              <w:t>.</w:t>
            </w:r>
          </w:p>
        </w:tc>
        <w:tc>
          <w:tcPr>
            <w:tcW w:w="1841" w:type="dxa"/>
            <w:vAlign w:val="center"/>
          </w:tcPr>
          <w:p w14:paraId="2BA26C82" w14:textId="0E942B0F" w:rsidR="000C5086" w:rsidRPr="00C33F5F" w:rsidRDefault="000C5086" w:rsidP="000C5086">
            <w:pPr>
              <w:spacing w:before="60"/>
              <w:jc w:val="center"/>
              <w:rPr>
                <w:sz w:val="27"/>
                <w:szCs w:val="27"/>
                <w:lang w:eastAsia="en-GB"/>
              </w:rPr>
            </w:pPr>
            <w:r w:rsidRPr="00C33F5F">
              <w:rPr>
                <w:sz w:val="27"/>
                <w:szCs w:val="27"/>
              </w:rPr>
              <w:t>Bộ Công an</w:t>
            </w:r>
          </w:p>
        </w:tc>
        <w:tc>
          <w:tcPr>
            <w:tcW w:w="2393" w:type="dxa"/>
            <w:vAlign w:val="center"/>
          </w:tcPr>
          <w:p w14:paraId="11296F6D" w14:textId="1273F037" w:rsidR="000C5086" w:rsidRPr="00C33F5F" w:rsidRDefault="000C5086" w:rsidP="004B08BF">
            <w:pPr>
              <w:spacing w:before="60"/>
              <w:jc w:val="center"/>
              <w:rPr>
                <w:sz w:val="27"/>
                <w:szCs w:val="27"/>
                <w:lang w:eastAsia="en-GB"/>
              </w:rPr>
            </w:pPr>
            <w:r w:rsidRPr="00C33F5F">
              <w:rPr>
                <w:sz w:val="27"/>
                <w:szCs w:val="27"/>
              </w:rPr>
              <w:t>Các bộ, ngành, địa phương.</w:t>
            </w:r>
          </w:p>
        </w:tc>
        <w:tc>
          <w:tcPr>
            <w:tcW w:w="2121" w:type="dxa"/>
            <w:vAlign w:val="center"/>
          </w:tcPr>
          <w:p w14:paraId="7DA464E9" w14:textId="329D7857"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2DD1F0B9" w14:textId="77777777" w:rsidTr="004B08BF">
        <w:tc>
          <w:tcPr>
            <w:tcW w:w="889" w:type="dxa"/>
            <w:vAlign w:val="center"/>
          </w:tcPr>
          <w:p w14:paraId="397CADE4" w14:textId="77777777" w:rsidR="000C5086" w:rsidRPr="00C33F5F" w:rsidRDefault="000C5086" w:rsidP="000C5086">
            <w:pPr>
              <w:pStyle w:val="STT"/>
              <w:rPr>
                <w:sz w:val="27"/>
                <w:szCs w:val="27"/>
                <w:lang w:eastAsia="en-GB"/>
              </w:rPr>
            </w:pPr>
          </w:p>
        </w:tc>
        <w:tc>
          <w:tcPr>
            <w:tcW w:w="5067" w:type="dxa"/>
            <w:vAlign w:val="center"/>
          </w:tcPr>
          <w:p w14:paraId="7F27D7E5" w14:textId="5230790F" w:rsidR="000C5086" w:rsidRPr="00C33F5F" w:rsidRDefault="000C5086" w:rsidP="000C5086">
            <w:pPr>
              <w:spacing w:before="40"/>
              <w:jc w:val="both"/>
              <w:rPr>
                <w:sz w:val="27"/>
                <w:szCs w:val="27"/>
                <w:lang w:eastAsia="en-GB"/>
              </w:rPr>
            </w:pPr>
            <w:r w:rsidRPr="00C33F5F">
              <w:rPr>
                <w:spacing w:val="-2"/>
                <w:sz w:val="27"/>
                <w:szCs w:val="27"/>
              </w:rPr>
              <w:t>Thực hiện nghiên cứu, xây dựng công cụ kiểm thử, đánh giá kỹ thuật và an toàn đối với mô hình AI.</w:t>
            </w:r>
          </w:p>
        </w:tc>
        <w:tc>
          <w:tcPr>
            <w:tcW w:w="2715" w:type="dxa"/>
            <w:vAlign w:val="center"/>
          </w:tcPr>
          <w:p w14:paraId="369264C0" w14:textId="4851802A" w:rsidR="000C5086" w:rsidRPr="00C33F5F" w:rsidRDefault="000C5086" w:rsidP="004B08BF">
            <w:pPr>
              <w:spacing w:before="40"/>
              <w:jc w:val="both"/>
              <w:rPr>
                <w:sz w:val="27"/>
                <w:szCs w:val="27"/>
                <w:lang w:eastAsia="en-GB"/>
              </w:rPr>
            </w:pPr>
            <w:r w:rsidRPr="00C33F5F">
              <w:rPr>
                <w:spacing w:val="-2"/>
                <w:sz w:val="27"/>
                <w:szCs w:val="27"/>
              </w:rPr>
              <w:t>Công cụ kiểm thử, đánh giá kỹ thuật và an toàn đối với mô hình AI.</w:t>
            </w:r>
          </w:p>
        </w:tc>
        <w:tc>
          <w:tcPr>
            <w:tcW w:w="1841" w:type="dxa"/>
            <w:vAlign w:val="center"/>
          </w:tcPr>
          <w:p w14:paraId="292FFDA2" w14:textId="3A87F2B2" w:rsidR="000C5086" w:rsidRPr="00C33F5F" w:rsidRDefault="000C5086" w:rsidP="000C5086">
            <w:pPr>
              <w:spacing w:before="40"/>
              <w:jc w:val="center"/>
              <w:rPr>
                <w:sz w:val="27"/>
                <w:szCs w:val="27"/>
                <w:lang w:eastAsia="en-GB"/>
              </w:rPr>
            </w:pPr>
            <w:r w:rsidRPr="00C33F5F">
              <w:rPr>
                <w:sz w:val="27"/>
                <w:szCs w:val="27"/>
              </w:rPr>
              <w:t>Bộ Công an</w:t>
            </w:r>
          </w:p>
        </w:tc>
        <w:tc>
          <w:tcPr>
            <w:tcW w:w="2393" w:type="dxa"/>
            <w:vAlign w:val="center"/>
          </w:tcPr>
          <w:p w14:paraId="3121E833" w14:textId="3722D266" w:rsidR="000C5086" w:rsidRPr="00C33F5F" w:rsidRDefault="000C5086" w:rsidP="004B08BF">
            <w:pPr>
              <w:spacing w:before="40"/>
              <w:jc w:val="center"/>
              <w:rPr>
                <w:sz w:val="27"/>
                <w:szCs w:val="27"/>
                <w:lang w:eastAsia="en-GB"/>
              </w:rPr>
            </w:pPr>
            <w:r w:rsidRPr="00C33F5F">
              <w:rPr>
                <w:sz w:val="27"/>
                <w:szCs w:val="27"/>
              </w:rPr>
              <w:t>Bộ Khoa học và Công nghệ, các bộ, ngành, địa phương.</w:t>
            </w:r>
          </w:p>
        </w:tc>
        <w:tc>
          <w:tcPr>
            <w:tcW w:w="2121" w:type="dxa"/>
            <w:vAlign w:val="center"/>
          </w:tcPr>
          <w:p w14:paraId="7CD5B6C7" w14:textId="4C3F3C9C" w:rsidR="000C5086" w:rsidRPr="00C33F5F" w:rsidRDefault="000C5086" w:rsidP="000C5086">
            <w:pPr>
              <w:jc w:val="center"/>
              <w:rPr>
                <w:sz w:val="27"/>
                <w:szCs w:val="27"/>
                <w:lang w:eastAsia="en-GB"/>
              </w:rPr>
            </w:pPr>
            <w:r w:rsidRPr="00C33F5F">
              <w:rPr>
                <w:spacing w:val="-6"/>
                <w:sz w:val="27"/>
                <w:szCs w:val="27"/>
              </w:rPr>
              <w:t>2026 - 2030</w:t>
            </w:r>
          </w:p>
        </w:tc>
      </w:tr>
      <w:tr w:rsidR="000C5086" w:rsidRPr="0047230B" w14:paraId="37B53262" w14:textId="77777777" w:rsidTr="004B08BF">
        <w:tc>
          <w:tcPr>
            <w:tcW w:w="889" w:type="dxa"/>
            <w:vAlign w:val="center"/>
          </w:tcPr>
          <w:p w14:paraId="4A4C84E3" w14:textId="77777777" w:rsidR="000C5086" w:rsidRPr="00C33F5F" w:rsidRDefault="000C5086" w:rsidP="000C5086">
            <w:pPr>
              <w:pStyle w:val="STT"/>
              <w:rPr>
                <w:sz w:val="27"/>
                <w:szCs w:val="27"/>
                <w:lang w:eastAsia="en-GB"/>
              </w:rPr>
            </w:pPr>
          </w:p>
        </w:tc>
        <w:tc>
          <w:tcPr>
            <w:tcW w:w="5067" w:type="dxa"/>
            <w:vAlign w:val="center"/>
          </w:tcPr>
          <w:p w14:paraId="7492D67F" w14:textId="350F6C6B" w:rsidR="000C5086" w:rsidRPr="00C33F5F" w:rsidRDefault="000C5086" w:rsidP="000C5086">
            <w:pPr>
              <w:spacing w:before="40"/>
              <w:jc w:val="both"/>
              <w:rPr>
                <w:spacing w:val="-2"/>
                <w:sz w:val="27"/>
                <w:szCs w:val="27"/>
              </w:rPr>
            </w:pPr>
            <w:r w:rsidRPr="00C33F5F">
              <w:rPr>
                <w:color w:val="000000" w:themeColor="text1"/>
                <w:spacing w:val="-2"/>
                <w:sz w:val="27"/>
                <w:szCs w:val="27"/>
              </w:rPr>
              <w:t xml:space="preserve">Xây dựng cơ chế kiểm soát, giám sát và minh bạch hóa hoạt động khai thác dữ liệu; tích hợp chức năng nhật ký truy cập và quản lý ủy quyền dữ liệu trên nền tảng VNeID hoặc nền tảng định danh số phù hợp. </w:t>
            </w:r>
          </w:p>
        </w:tc>
        <w:tc>
          <w:tcPr>
            <w:tcW w:w="2715" w:type="dxa"/>
            <w:vAlign w:val="center"/>
          </w:tcPr>
          <w:p w14:paraId="403BC4C4" w14:textId="2BBF1186" w:rsidR="000C5086" w:rsidRPr="00C33F5F" w:rsidRDefault="000C5086" w:rsidP="004B08BF">
            <w:pPr>
              <w:spacing w:before="40"/>
              <w:jc w:val="both"/>
              <w:rPr>
                <w:spacing w:val="-2"/>
                <w:sz w:val="27"/>
                <w:szCs w:val="27"/>
              </w:rPr>
            </w:pPr>
            <w:r w:rsidRPr="00C33F5F">
              <w:rPr>
                <w:sz w:val="27"/>
                <w:szCs w:val="27"/>
              </w:rPr>
              <w:t xml:space="preserve">Cơ chế kiểm soát, </w:t>
            </w:r>
            <w:r w:rsidRPr="00C33F5F">
              <w:rPr>
                <w:color w:val="000000" w:themeColor="text1"/>
                <w:spacing w:val="-2"/>
                <w:sz w:val="27"/>
                <w:szCs w:val="27"/>
              </w:rPr>
              <w:t>giám sát và minh bạch hóa hoạt động khai thác dữ liệu được xây dựng.</w:t>
            </w:r>
          </w:p>
        </w:tc>
        <w:tc>
          <w:tcPr>
            <w:tcW w:w="1841" w:type="dxa"/>
            <w:vAlign w:val="center"/>
          </w:tcPr>
          <w:p w14:paraId="4FF86C24" w14:textId="5C10148D" w:rsidR="000C5086" w:rsidRPr="00C33F5F" w:rsidRDefault="000C5086" w:rsidP="000C5086">
            <w:pPr>
              <w:spacing w:before="40"/>
              <w:jc w:val="center"/>
              <w:rPr>
                <w:sz w:val="27"/>
                <w:szCs w:val="27"/>
              </w:rPr>
            </w:pPr>
            <w:r w:rsidRPr="00C33F5F">
              <w:rPr>
                <w:sz w:val="27"/>
                <w:szCs w:val="27"/>
              </w:rPr>
              <w:t>Bộ Công an</w:t>
            </w:r>
          </w:p>
        </w:tc>
        <w:tc>
          <w:tcPr>
            <w:tcW w:w="2393" w:type="dxa"/>
            <w:vAlign w:val="center"/>
          </w:tcPr>
          <w:p w14:paraId="08599239" w14:textId="6FF13B03" w:rsidR="000C5086" w:rsidRPr="00C33F5F" w:rsidRDefault="000C5086" w:rsidP="004B08BF">
            <w:pPr>
              <w:spacing w:before="40"/>
              <w:jc w:val="center"/>
              <w:rPr>
                <w:sz w:val="27"/>
                <w:szCs w:val="27"/>
              </w:rPr>
            </w:pPr>
            <w:r w:rsidRPr="00C33F5F">
              <w:rPr>
                <w:sz w:val="27"/>
                <w:szCs w:val="27"/>
              </w:rPr>
              <w:t>Bộ Khoa học và Công nghệ, các bộ, ngành, địa phương.</w:t>
            </w:r>
          </w:p>
        </w:tc>
        <w:tc>
          <w:tcPr>
            <w:tcW w:w="2121" w:type="dxa"/>
            <w:vAlign w:val="center"/>
          </w:tcPr>
          <w:p w14:paraId="6F4B52D2" w14:textId="1471E179" w:rsidR="000C5086" w:rsidRPr="00C33F5F" w:rsidRDefault="000C5086" w:rsidP="000C5086">
            <w:pPr>
              <w:jc w:val="center"/>
              <w:rPr>
                <w:spacing w:val="-6"/>
                <w:sz w:val="27"/>
                <w:szCs w:val="27"/>
              </w:rPr>
            </w:pPr>
            <w:r w:rsidRPr="00C33F5F">
              <w:rPr>
                <w:spacing w:val="-6"/>
                <w:sz w:val="27"/>
                <w:szCs w:val="27"/>
              </w:rPr>
              <w:t>2026 - 2030</w:t>
            </w:r>
          </w:p>
        </w:tc>
      </w:tr>
      <w:tr w:rsidR="000C5086" w:rsidRPr="0047230B" w14:paraId="3E29496D" w14:textId="77777777" w:rsidTr="004B08BF">
        <w:tc>
          <w:tcPr>
            <w:tcW w:w="889" w:type="dxa"/>
            <w:vAlign w:val="center"/>
          </w:tcPr>
          <w:p w14:paraId="3D5AA940" w14:textId="77777777" w:rsidR="000C5086" w:rsidRPr="00C33F5F" w:rsidRDefault="000C5086" w:rsidP="000C5086">
            <w:pPr>
              <w:pStyle w:val="STT"/>
              <w:rPr>
                <w:sz w:val="27"/>
                <w:szCs w:val="27"/>
                <w:lang w:eastAsia="en-GB"/>
              </w:rPr>
            </w:pPr>
          </w:p>
        </w:tc>
        <w:tc>
          <w:tcPr>
            <w:tcW w:w="5067" w:type="dxa"/>
            <w:vAlign w:val="center"/>
          </w:tcPr>
          <w:p w14:paraId="5A1BD94F" w14:textId="6FE38A57" w:rsidR="000C5086" w:rsidRPr="00C33F5F" w:rsidRDefault="000C5086" w:rsidP="000C5086">
            <w:pPr>
              <w:spacing w:before="40"/>
              <w:jc w:val="both"/>
              <w:rPr>
                <w:spacing w:val="-2"/>
                <w:sz w:val="27"/>
                <w:szCs w:val="27"/>
              </w:rPr>
            </w:pPr>
            <w:r w:rsidRPr="00C33F5F">
              <w:rPr>
                <w:color w:val="000000" w:themeColor="text1"/>
                <w:spacing w:val="-2"/>
                <w:sz w:val="27"/>
                <w:szCs w:val="27"/>
              </w:rPr>
              <w:t>Nghiên cứu, phát triển và ứng dụng các công nghệ tăng cường bảo vệ quyền riêng tư trong xử lý, chia sẻ và khai thác dữ liệu.</w:t>
            </w:r>
          </w:p>
        </w:tc>
        <w:tc>
          <w:tcPr>
            <w:tcW w:w="2715" w:type="dxa"/>
            <w:vAlign w:val="center"/>
          </w:tcPr>
          <w:p w14:paraId="796C9C77" w14:textId="073F0BF8" w:rsidR="000C5086" w:rsidRPr="00C33F5F" w:rsidRDefault="000C5086" w:rsidP="004B08BF">
            <w:pPr>
              <w:spacing w:before="40"/>
              <w:jc w:val="both"/>
              <w:rPr>
                <w:spacing w:val="-2"/>
                <w:sz w:val="27"/>
                <w:szCs w:val="27"/>
              </w:rPr>
            </w:pPr>
            <w:r w:rsidRPr="00C33F5F">
              <w:rPr>
                <w:color w:val="000000" w:themeColor="text1"/>
                <w:spacing w:val="-2"/>
                <w:sz w:val="27"/>
                <w:szCs w:val="27"/>
              </w:rPr>
              <w:t>Các công nghệ tăng cường bảo vệ quyền riêng tư trong xử lý, chia sẻ và khai thác dữ liệu.</w:t>
            </w:r>
          </w:p>
        </w:tc>
        <w:tc>
          <w:tcPr>
            <w:tcW w:w="1841" w:type="dxa"/>
            <w:vAlign w:val="center"/>
          </w:tcPr>
          <w:p w14:paraId="56BB693B" w14:textId="18BACCFD" w:rsidR="000C5086" w:rsidRPr="00C33F5F" w:rsidRDefault="000C5086" w:rsidP="000C5086">
            <w:pPr>
              <w:spacing w:before="40"/>
              <w:jc w:val="center"/>
              <w:rPr>
                <w:sz w:val="27"/>
                <w:szCs w:val="27"/>
              </w:rPr>
            </w:pPr>
            <w:r w:rsidRPr="00C33F5F">
              <w:rPr>
                <w:sz w:val="27"/>
                <w:szCs w:val="27"/>
              </w:rPr>
              <w:t>Bộ Công an</w:t>
            </w:r>
          </w:p>
        </w:tc>
        <w:tc>
          <w:tcPr>
            <w:tcW w:w="2393" w:type="dxa"/>
            <w:vAlign w:val="center"/>
          </w:tcPr>
          <w:p w14:paraId="6EC0DAC4" w14:textId="5156B99C" w:rsidR="000C5086" w:rsidRPr="00C33F5F" w:rsidRDefault="000C5086" w:rsidP="004B08BF">
            <w:pPr>
              <w:spacing w:before="40"/>
              <w:jc w:val="center"/>
              <w:rPr>
                <w:sz w:val="27"/>
                <w:szCs w:val="27"/>
              </w:rPr>
            </w:pPr>
            <w:r w:rsidRPr="00C33F5F">
              <w:rPr>
                <w:sz w:val="27"/>
                <w:szCs w:val="27"/>
              </w:rPr>
              <w:t>Bộ Khoa học và Công nghệ, các doanh nghiệp công nghệ.</w:t>
            </w:r>
          </w:p>
        </w:tc>
        <w:tc>
          <w:tcPr>
            <w:tcW w:w="2121" w:type="dxa"/>
            <w:vAlign w:val="center"/>
          </w:tcPr>
          <w:p w14:paraId="77958557" w14:textId="071B7C41" w:rsidR="000C5086" w:rsidRPr="00C33F5F" w:rsidRDefault="000C5086" w:rsidP="000C5086">
            <w:pPr>
              <w:jc w:val="center"/>
              <w:rPr>
                <w:spacing w:val="-6"/>
                <w:sz w:val="27"/>
                <w:szCs w:val="27"/>
              </w:rPr>
            </w:pPr>
            <w:r w:rsidRPr="00C33F5F">
              <w:rPr>
                <w:spacing w:val="-6"/>
                <w:sz w:val="27"/>
                <w:szCs w:val="27"/>
              </w:rPr>
              <w:t>2026 - 2030</w:t>
            </w:r>
          </w:p>
        </w:tc>
      </w:tr>
      <w:tr w:rsidR="000C5086" w:rsidRPr="0047230B" w14:paraId="39BA8B88" w14:textId="77777777" w:rsidTr="004B08BF">
        <w:tc>
          <w:tcPr>
            <w:tcW w:w="889" w:type="dxa"/>
            <w:vAlign w:val="center"/>
          </w:tcPr>
          <w:p w14:paraId="50F2A6F3" w14:textId="77777777" w:rsidR="000C5086" w:rsidRPr="00C33F5F" w:rsidRDefault="000C5086" w:rsidP="000C5086">
            <w:pPr>
              <w:pStyle w:val="STT"/>
              <w:rPr>
                <w:sz w:val="27"/>
                <w:szCs w:val="27"/>
                <w:lang w:eastAsia="en-GB"/>
              </w:rPr>
            </w:pPr>
          </w:p>
        </w:tc>
        <w:tc>
          <w:tcPr>
            <w:tcW w:w="5067" w:type="dxa"/>
            <w:vAlign w:val="center"/>
          </w:tcPr>
          <w:p w14:paraId="07FB95A4" w14:textId="447A7047" w:rsidR="000C5086" w:rsidRPr="00C33F5F" w:rsidRDefault="000C5086" w:rsidP="000C5086">
            <w:pPr>
              <w:spacing w:before="40"/>
              <w:jc w:val="both"/>
              <w:rPr>
                <w:spacing w:val="-2"/>
                <w:sz w:val="27"/>
                <w:szCs w:val="27"/>
              </w:rPr>
            </w:pPr>
            <w:r w:rsidRPr="00C33F5F">
              <w:rPr>
                <w:color w:val="000000" w:themeColor="text1"/>
                <w:spacing w:val="-2"/>
                <w:sz w:val="27"/>
                <w:szCs w:val="27"/>
              </w:rPr>
              <w:t>Kiện toàn lực lượng chuyên trách, nâng cao năng lực kỹ thuật và thiết lập cơ chế phối hợp giữa cơ quan trung ương, địa phương, doanh nghiệp và các đơn vị vận hành hạ tầng dữ liệu trong bảo đảm an ninh mạng, an ninh dữ liệu và ứng cứu sự cố.</w:t>
            </w:r>
          </w:p>
        </w:tc>
        <w:tc>
          <w:tcPr>
            <w:tcW w:w="2715" w:type="dxa"/>
            <w:vAlign w:val="center"/>
          </w:tcPr>
          <w:p w14:paraId="59A8747E" w14:textId="28322325" w:rsidR="000C5086" w:rsidRPr="00C33F5F" w:rsidRDefault="000C5086" w:rsidP="004B08BF">
            <w:pPr>
              <w:spacing w:before="40"/>
              <w:jc w:val="both"/>
              <w:rPr>
                <w:spacing w:val="-2"/>
                <w:sz w:val="27"/>
                <w:szCs w:val="27"/>
              </w:rPr>
            </w:pPr>
            <w:r w:rsidRPr="00C33F5F">
              <w:rPr>
                <w:color w:val="000000" w:themeColor="text1"/>
                <w:spacing w:val="-2"/>
                <w:sz w:val="27"/>
                <w:szCs w:val="27"/>
              </w:rPr>
              <w:t>Lực lượng chuyên trách được kiện toàn.</w:t>
            </w:r>
          </w:p>
        </w:tc>
        <w:tc>
          <w:tcPr>
            <w:tcW w:w="1841" w:type="dxa"/>
            <w:vAlign w:val="center"/>
          </w:tcPr>
          <w:p w14:paraId="2E89DD4B" w14:textId="267B03A2" w:rsidR="000C5086" w:rsidRPr="00C33F5F" w:rsidRDefault="000C5086" w:rsidP="000C5086">
            <w:pPr>
              <w:spacing w:before="40"/>
              <w:jc w:val="center"/>
              <w:rPr>
                <w:sz w:val="27"/>
                <w:szCs w:val="27"/>
              </w:rPr>
            </w:pPr>
            <w:r w:rsidRPr="00C33F5F">
              <w:rPr>
                <w:sz w:val="27"/>
                <w:szCs w:val="27"/>
              </w:rPr>
              <w:t>Các bộ, ngành, địa phương</w:t>
            </w:r>
          </w:p>
        </w:tc>
        <w:tc>
          <w:tcPr>
            <w:tcW w:w="2393" w:type="dxa"/>
            <w:vAlign w:val="center"/>
          </w:tcPr>
          <w:p w14:paraId="79FB3FB6" w14:textId="58471260" w:rsidR="000C5086" w:rsidRPr="00C33F5F" w:rsidRDefault="000C5086" w:rsidP="004B08BF">
            <w:pPr>
              <w:spacing w:before="40"/>
              <w:jc w:val="center"/>
              <w:rPr>
                <w:sz w:val="27"/>
                <w:szCs w:val="27"/>
              </w:rPr>
            </w:pPr>
            <w:r w:rsidRPr="00C33F5F">
              <w:rPr>
                <w:sz w:val="27"/>
                <w:szCs w:val="27"/>
              </w:rPr>
              <w:t>Bộ Công an, Bộ Khoa học và Công nghệ, Bộ Nội vụ.</w:t>
            </w:r>
          </w:p>
        </w:tc>
        <w:tc>
          <w:tcPr>
            <w:tcW w:w="2121" w:type="dxa"/>
            <w:vAlign w:val="center"/>
          </w:tcPr>
          <w:p w14:paraId="36C83589" w14:textId="3998D361" w:rsidR="000C5086" w:rsidRPr="00C33F5F" w:rsidRDefault="000C5086" w:rsidP="000C5086">
            <w:pPr>
              <w:jc w:val="center"/>
              <w:rPr>
                <w:spacing w:val="-6"/>
                <w:sz w:val="27"/>
                <w:szCs w:val="27"/>
              </w:rPr>
            </w:pPr>
            <w:r w:rsidRPr="00C33F5F">
              <w:rPr>
                <w:spacing w:val="-6"/>
                <w:sz w:val="27"/>
                <w:szCs w:val="27"/>
              </w:rPr>
              <w:t>Thường xuyên</w:t>
            </w:r>
          </w:p>
        </w:tc>
      </w:tr>
      <w:tr w:rsidR="000C5086" w:rsidRPr="0047230B" w14:paraId="11A99C57" w14:textId="77777777" w:rsidTr="004B08BF">
        <w:tc>
          <w:tcPr>
            <w:tcW w:w="889" w:type="dxa"/>
            <w:vAlign w:val="center"/>
            <w:hideMark/>
          </w:tcPr>
          <w:p w14:paraId="6A0CA991" w14:textId="36F1F64C" w:rsidR="000C5086" w:rsidRPr="00C33F5F" w:rsidRDefault="000C5086" w:rsidP="000C5086">
            <w:pPr>
              <w:jc w:val="center"/>
              <w:rPr>
                <w:b/>
                <w:sz w:val="27"/>
                <w:szCs w:val="27"/>
                <w:lang w:val="en-GB" w:eastAsia="en-GB"/>
              </w:rPr>
            </w:pPr>
            <w:r w:rsidRPr="00C33F5F">
              <w:rPr>
                <w:b/>
                <w:sz w:val="27"/>
                <w:szCs w:val="27"/>
                <w:lang w:val="en-GB" w:eastAsia="en-GB"/>
              </w:rPr>
              <w:t>VII</w:t>
            </w:r>
            <w:r w:rsidRPr="00C33F5F">
              <w:rPr>
                <w:b/>
                <w:sz w:val="27"/>
                <w:szCs w:val="27"/>
                <w:lang w:eastAsia="en-GB"/>
              </w:rPr>
              <w:t>.</w:t>
            </w:r>
          </w:p>
        </w:tc>
        <w:tc>
          <w:tcPr>
            <w:tcW w:w="14137" w:type="dxa"/>
            <w:gridSpan w:val="5"/>
            <w:vAlign w:val="center"/>
            <w:hideMark/>
          </w:tcPr>
          <w:p w14:paraId="6432F338" w14:textId="10B151F1" w:rsidR="000C5086" w:rsidRPr="00C33F5F" w:rsidRDefault="004B08BF" w:rsidP="004B08BF">
            <w:pPr>
              <w:spacing w:before="40"/>
              <w:rPr>
                <w:b/>
                <w:sz w:val="27"/>
                <w:szCs w:val="27"/>
                <w:lang w:val="en-US" w:eastAsia="en-GB"/>
              </w:rPr>
            </w:pPr>
            <w:r w:rsidRPr="00C33F5F">
              <w:rPr>
                <w:b/>
                <w:bCs/>
                <w:sz w:val="27"/>
                <w:szCs w:val="27"/>
              </w:rPr>
              <w:t>ỨNG DỤNG CƠ SỞ DỮ LIỆU TỔNG HỢP QUỐC GIA</w:t>
            </w:r>
          </w:p>
        </w:tc>
      </w:tr>
      <w:tr w:rsidR="000C5086" w:rsidRPr="0047230B" w14:paraId="555D5480" w14:textId="77777777" w:rsidTr="004B08BF">
        <w:tc>
          <w:tcPr>
            <w:tcW w:w="889" w:type="dxa"/>
            <w:vAlign w:val="center"/>
          </w:tcPr>
          <w:p w14:paraId="32DF65C9" w14:textId="77777777" w:rsidR="000C5086" w:rsidRPr="00C33F5F" w:rsidRDefault="000C5086" w:rsidP="000C5086">
            <w:pPr>
              <w:pStyle w:val="STT"/>
              <w:rPr>
                <w:sz w:val="27"/>
                <w:szCs w:val="27"/>
                <w:lang w:eastAsia="en-GB"/>
              </w:rPr>
            </w:pPr>
          </w:p>
        </w:tc>
        <w:tc>
          <w:tcPr>
            <w:tcW w:w="5067" w:type="dxa"/>
            <w:vAlign w:val="center"/>
            <w:hideMark/>
          </w:tcPr>
          <w:p w14:paraId="3F50A1FE" w14:textId="48D9DAC3" w:rsidR="000C5086" w:rsidRPr="00C33F5F" w:rsidRDefault="000C5086" w:rsidP="000C5086">
            <w:pPr>
              <w:spacing w:before="40"/>
              <w:jc w:val="both"/>
              <w:rPr>
                <w:sz w:val="27"/>
                <w:szCs w:val="27"/>
                <w:lang w:val="vi-VN" w:eastAsia="en-GB"/>
              </w:rPr>
            </w:pPr>
            <w:r w:rsidRPr="00C33F5F">
              <w:rPr>
                <w:sz w:val="27"/>
                <w:szCs w:val="27"/>
              </w:rPr>
              <w:t xml:space="preserve">Tập trung khai thác Cơ sở dữ liệu tổng hợp quốc gia phục vụ cải cách thủ tục hành chính, nâng cao chất lượng phục vụ người dân và doanh nghiệp; triển khai cơ chế “dữ liệu thay giấy tờ”, </w:t>
            </w:r>
            <w:r w:rsidRPr="00C33F5F">
              <w:rPr>
                <w:color w:val="000000" w:themeColor="text1"/>
                <w:sz w:val="27"/>
                <w:szCs w:val="27"/>
              </w:rPr>
              <w:t xml:space="preserve">“khai một lần, sử dụng nhiều lần”; </w:t>
            </w:r>
            <w:r w:rsidRPr="00C33F5F">
              <w:rPr>
                <w:sz w:val="27"/>
                <w:szCs w:val="27"/>
              </w:rPr>
              <w:t>phát triển dịch vụ công trực tuyến toàn trình và dịch vụ công chủ động trên cơ sở dữ liệu được kết nối, chia sẻ, xác thực và sử dụng thống nhất.</w:t>
            </w:r>
          </w:p>
        </w:tc>
        <w:tc>
          <w:tcPr>
            <w:tcW w:w="2715" w:type="dxa"/>
            <w:vAlign w:val="center"/>
            <w:hideMark/>
          </w:tcPr>
          <w:p w14:paraId="13635C2D" w14:textId="66C63CA2" w:rsidR="000C5086" w:rsidRPr="00C33F5F" w:rsidRDefault="000C5086" w:rsidP="004B08BF">
            <w:pPr>
              <w:spacing w:before="40"/>
              <w:jc w:val="both"/>
              <w:rPr>
                <w:sz w:val="27"/>
                <w:szCs w:val="27"/>
                <w:lang w:val="en-GB" w:eastAsia="en-GB"/>
              </w:rPr>
            </w:pPr>
            <w:r w:rsidRPr="00C33F5F">
              <w:rPr>
                <w:sz w:val="27"/>
                <w:szCs w:val="27"/>
              </w:rPr>
              <w:t>Cơ sở dữ liệu tổng hợp quốc gia được đưa vào khai thác; các dịch vụ công trực tuyến toàn trình và dịch vụ công chủ động được triển khai.</w:t>
            </w:r>
          </w:p>
        </w:tc>
        <w:tc>
          <w:tcPr>
            <w:tcW w:w="1841" w:type="dxa"/>
            <w:vAlign w:val="center"/>
            <w:hideMark/>
          </w:tcPr>
          <w:p w14:paraId="65D3E816" w14:textId="4AED6D1E" w:rsidR="000C5086" w:rsidRPr="00C33F5F" w:rsidRDefault="000C5086" w:rsidP="000C5086">
            <w:pPr>
              <w:spacing w:before="40"/>
              <w:jc w:val="center"/>
              <w:rPr>
                <w:sz w:val="27"/>
                <w:szCs w:val="27"/>
                <w:lang w:val="en-GB" w:eastAsia="en-GB"/>
              </w:rPr>
            </w:pPr>
            <w:r w:rsidRPr="00C33F5F">
              <w:rPr>
                <w:sz w:val="27"/>
                <w:szCs w:val="27"/>
              </w:rPr>
              <w:t>Bộ Công an</w:t>
            </w:r>
          </w:p>
        </w:tc>
        <w:tc>
          <w:tcPr>
            <w:tcW w:w="2393" w:type="dxa"/>
            <w:vAlign w:val="center"/>
            <w:hideMark/>
          </w:tcPr>
          <w:p w14:paraId="0D7B879C" w14:textId="761BBDCD" w:rsidR="000C5086" w:rsidRPr="00C33F5F" w:rsidRDefault="000C5086" w:rsidP="004B08BF">
            <w:pPr>
              <w:spacing w:before="40"/>
              <w:jc w:val="center"/>
              <w:rPr>
                <w:sz w:val="27"/>
                <w:szCs w:val="27"/>
                <w:lang w:val="en-GB" w:eastAsia="en-GB"/>
              </w:rPr>
            </w:pPr>
            <w:r w:rsidRPr="00C33F5F">
              <w:rPr>
                <w:sz w:val="27"/>
                <w:szCs w:val="27"/>
              </w:rPr>
              <w:t>Các bộ, ngành, địa phương.</w:t>
            </w:r>
          </w:p>
        </w:tc>
        <w:tc>
          <w:tcPr>
            <w:tcW w:w="2121" w:type="dxa"/>
            <w:vAlign w:val="center"/>
            <w:hideMark/>
          </w:tcPr>
          <w:p w14:paraId="570E2990" w14:textId="2F52EAE9" w:rsidR="000C5086" w:rsidRPr="00C33F5F" w:rsidRDefault="000C5086" w:rsidP="000C5086">
            <w:pPr>
              <w:jc w:val="center"/>
              <w:rPr>
                <w:sz w:val="27"/>
                <w:szCs w:val="27"/>
                <w:lang w:val="en-GB" w:eastAsia="en-GB"/>
              </w:rPr>
            </w:pPr>
            <w:r w:rsidRPr="00C33F5F">
              <w:rPr>
                <w:spacing w:val="-6"/>
                <w:sz w:val="27"/>
                <w:szCs w:val="27"/>
              </w:rPr>
              <w:t>2026 - 2027</w:t>
            </w:r>
          </w:p>
        </w:tc>
      </w:tr>
      <w:tr w:rsidR="000C5086" w:rsidRPr="0047230B" w14:paraId="4AEE80E3" w14:textId="77777777" w:rsidTr="004B08BF">
        <w:tc>
          <w:tcPr>
            <w:tcW w:w="889" w:type="dxa"/>
            <w:vAlign w:val="center"/>
          </w:tcPr>
          <w:p w14:paraId="787F8E82" w14:textId="77777777" w:rsidR="000C5086" w:rsidRPr="00C33F5F" w:rsidRDefault="000C5086" w:rsidP="000C5086">
            <w:pPr>
              <w:pStyle w:val="STT"/>
              <w:rPr>
                <w:sz w:val="27"/>
                <w:szCs w:val="27"/>
                <w:lang w:eastAsia="en-GB"/>
              </w:rPr>
            </w:pPr>
          </w:p>
        </w:tc>
        <w:tc>
          <w:tcPr>
            <w:tcW w:w="5067" w:type="dxa"/>
            <w:vAlign w:val="center"/>
            <w:hideMark/>
          </w:tcPr>
          <w:p w14:paraId="508B1387" w14:textId="646B99A4" w:rsidR="000C5086" w:rsidRPr="00C33F5F" w:rsidRDefault="000C5086" w:rsidP="000C5086">
            <w:pPr>
              <w:spacing w:before="40"/>
              <w:jc w:val="both"/>
              <w:rPr>
                <w:sz w:val="27"/>
                <w:szCs w:val="27"/>
                <w:lang w:val="en-US" w:eastAsia="en-GB"/>
              </w:rPr>
            </w:pPr>
            <w:r w:rsidRPr="00C33F5F">
              <w:rPr>
                <w:spacing w:val="-2"/>
                <w:sz w:val="27"/>
                <w:szCs w:val="27"/>
              </w:rPr>
              <w:t xml:space="preserve">Tập trung khai thác, phân tích và sử dụng Cơ sở dữ liệu tổng hợp quốc gia phục vụ công tác quản lý nhà nước, </w:t>
            </w:r>
            <w:r w:rsidRPr="00C33F5F">
              <w:rPr>
                <w:color w:val="000000" w:themeColor="text1"/>
                <w:spacing w:val="-2"/>
                <w:sz w:val="27"/>
                <w:szCs w:val="27"/>
              </w:rPr>
              <w:t>bảo đảm an ninh, trật tự, phòng, chống tội phạm, vi phạm pháp luật và điều hành quốc gia</w:t>
            </w:r>
            <w:r w:rsidR="00322EB2" w:rsidRPr="00C33F5F">
              <w:rPr>
                <w:color w:val="000000" w:themeColor="text1"/>
                <w:spacing w:val="-2"/>
                <w:sz w:val="27"/>
                <w:szCs w:val="27"/>
                <w:lang w:val="en-US"/>
              </w:rPr>
              <w:t>.</w:t>
            </w:r>
          </w:p>
        </w:tc>
        <w:tc>
          <w:tcPr>
            <w:tcW w:w="2715" w:type="dxa"/>
            <w:vAlign w:val="center"/>
            <w:hideMark/>
          </w:tcPr>
          <w:p w14:paraId="0278F717" w14:textId="2EC7544D" w:rsidR="000C5086" w:rsidRPr="00C33F5F" w:rsidRDefault="000C5086" w:rsidP="004B08BF">
            <w:pPr>
              <w:spacing w:before="40"/>
              <w:jc w:val="both"/>
              <w:rPr>
                <w:sz w:val="27"/>
                <w:szCs w:val="27"/>
                <w:lang w:val="en-GB" w:eastAsia="en-GB"/>
              </w:rPr>
            </w:pPr>
            <w:r w:rsidRPr="00C33F5F">
              <w:rPr>
                <w:sz w:val="27"/>
                <w:szCs w:val="27"/>
              </w:rPr>
              <w:t>Dịch vụ khai thác dữ liệu; nền tảng chia sẻ dữ liệu.</w:t>
            </w:r>
          </w:p>
        </w:tc>
        <w:tc>
          <w:tcPr>
            <w:tcW w:w="1841" w:type="dxa"/>
            <w:vAlign w:val="center"/>
            <w:hideMark/>
          </w:tcPr>
          <w:p w14:paraId="75ABE70C" w14:textId="1DA431C0" w:rsidR="000C5086" w:rsidRPr="00C33F5F" w:rsidRDefault="000C5086" w:rsidP="000C5086">
            <w:pPr>
              <w:spacing w:before="40"/>
              <w:jc w:val="center"/>
              <w:rPr>
                <w:sz w:val="27"/>
                <w:szCs w:val="27"/>
                <w:lang w:val="en-GB" w:eastAsia="en-GB"/>
              </w:rPr>
            </w:pPr>
            <w:r w:rsidRPr="00C33F5F">
              <w:rPr>
                <w:sz w:val="27"/>
                <w:szCs w:val="27"/>
              </w:rPr>
              <w:t>Bộ Công an</w:t>
            </w:r>
          </w:p>
        </w:tc>
        <w:tc>
          <w:tcPr>
            <w:tcW w:w="2393" w:type="dxa"/>
            <w:vAlign w:val="center"/>
            <w:hideMark/>
          </w:tcPr>
          <w:p w14:paraId="5ECBB251" w14:textId="30E8B193" w:rsidR="000C5086" w:rsidRPr="00C33F5F" w:rsidRDefault="000C5086" w:rsidP="004B08BF">
            <w:pPr>
              <w:spacing w:before="40"/>
              <w:jc w:val="center"/>
              <w:rPr>
                <w:sz w:val="27"/>
                <w:szCs w:val="27"/>
                <w:lang w:val="en-GB" w:eastAsia="en-GB"/>
              </w:rPr>
            </w:pPr>
            <w:r w:rsidRPr="00C33F5F">
              <w:rPr>
                <w:sz w:val="27"/>
                <w:szCs w:val="27"/>
              </w:rPr>
              <w:t>Các bộ, ngành, địa phương.</w:t>
            </w:r>
          </w:p>
        </w:tc>
        <w:tc>
          <w:tcPr>
            <w:tcW w:w="2121" w:type="dxa"/>
            <w:vAlign w:val="center"/>
            <w:hideMark/>
          </w:tcPr>
          <w:p w14:paraId="4784C10A" w14:textId="651A6B99" w:rsidR="000C5086" w:rsidRPr="00C33F5F" w:rsidRDefault="000C5086" w:rsidP="000C5086">
            <w:pPr>
              <w:jc w:val="center"/>
              <w:rPr>
                <w:sz w:val="27"/>
                <w:szCs w:val="27"/>
                <w:lang w:val="en-GB" w:eastAsia="en-GB"/>
              </w:rPr>
            </w:pPr>
            <w:r w:rsidRPr="00C33F5F">
              <w:rPr>
                <w:spacing w:val="-6"/>
                <w:sz w:val="27"/>
                <w:szCs w:val="27"/>
              </w:rPr>
              <w:t>2027 - 2028</w:t>
            </w:r>
          </w:p>
        </w:tc>
      </w:tr>
      <w:tr w:rsidR="000C5086" w:rsidRPr="0047230B" w14:paraId="751220A4" w14:textId="77777777" w:rsidTr="004B08BF">
        <w:tc>
          <w:tcPr>
            <w:tcW w:w="889" w:type="dxa"/>
            <w:vAlign w:val="center"/>
          </w:tcPr>
          <w:p w14:paraId="3AD35FA7" w14:textId="77777777" w:rsidR="000C5086" w:rsidRPr="00C33F5F" w:rsidRDefault="000C5086" w:rsidP="000C5086">
            <w:pPr>
              <w:pStyle w:val="STT"/>
              <w:rPr>
                <w:sz w:val="27"/>
                <w:szCs w:val="27"/>
                <w:lang w:eastAsia="en-GB"/>
              </w:rPr>
            </w:pPr>
          </w:p>
        </w:tc>
        <w:tc>
          <w:tcPr>
            <w:tcW w:w="5067" w:type="dxa"/>
            <w:vAlign w:val="center"/>
            <w:hideMark/>
          </w:tcPr>
          <w:p w14:paraId="5A0965AE" w14:textId="3A9243EE" w:rsidR="000C5086" w:rsidRPr="00D45098" w:rsidRDefault="000C5086" w:rsidP="000C5086">
            <w:pPr>
              <w:spacing w:before="40"/>
              <w:jc w:val="both"/>
              <w:rPr>
                <w:sz w:val="27"/>
                <w:szCs w:val="27"/>
                <w:lang w:val="en-US" w:eastAsia="en-GB"/>
              </w:rPr>
            </w:pPr>
            <w:r w:rsidRPr="00C33F5F">
              <w:rPr>
                <w:sz w:val="27"/>
                <w:szCs w:val="27"/>
              </w:rPr>
              <w:t xml:space="preserve">Đẩy mạnh khai thác, sử dụng lại Cơ sở dữ liệu tổng hợp quốc gia phục vụ phát triển kinh tế số, xã hội số và </w:t>
            </w:r>
            <w:r w:rsidRPr="00C33F5F">
              <w:rPr>
                <w:color w:val="000000" w:themeColor="text1"/>
                <w:sz w:val="27"/>
                <w:szCs w:val="27"/>
              </w:rPr>
              <w:t>các mô hình kinh doanh mới dựa trên dữ liệu; hỗ trợ phát triển thị trường dữ liệu, sàn giao dịch dữ liệu, các dịch vụ dữ liệu và hệ sinh thái doanh nghiệp dữ liệu</w:t>
            </w:r>
            <w:r w:rsidR="00BD6040">
              <w:rPr>
                <w:color w:val="000000" w:themeColor="text1"/>
                <w:sz w:val="27"/>
                <w:szCs w:val="27"/>
                <w:lang w:val="en-US"/>
              </w:rPr>
              <w:t>.</w:t>
            </w:r>
          </w:p>
        </w:tc>
        <w:tc>
          <w:tcPr>
            <w:tcW w:w="2715" w:type="dxa"/>
            <w:vAlign w:val="center"/>
            <w:hideMark/>
          </w:tcPr>
          <w:p w14:paraId="358EA026" w14:textId="281CA0A2" w:rsidR="000C5086" w:rsidRPr="00C33F5F" w:rsidRDefault="000C5086" w:rsidP="004B08BF">
            <w:pPr>
              <w:spacing w:before="40"/>
              <w:jc w:val="both"/>
              <w:rPr>
                <w:sz w:val="27"/>
                <w:szCs w:val="27"/>
                <w:lang w:val="vi-VN" w:eastAsia="en-GB"/>
              </w:rPr>
            </w:pPr>
            <w:r w:rsidRPr="00C33F5F">
              <w:rPr>
                <w:sz w:val="27"/>
                <w:szCs w:val="27"/>
              </w:rPr>
              <w:t xml:space="preserve">Dịch vụ khai thác dữ liệu; thị trường dữ liệu, sàn giao dịch dữ liệu, </w:t>
            </w:r>
            <w:r w:rsidRPr="00C33F5F">
              <w:rPr>
                <w:color w:val="000000" w:themeColor="text1"/>
                <w:sz w:val="27"/>
                <w:szCs w:val="27"/>
              </w:rPr>
              <w:t>các dịch vụ dữ liệu và hệ sinh thái doanh nghiệp dữ liệu được phát triển.</w:t>
            </w:r>
          </w:p>
        </w:tc>
        <w:tc>
          <w:tcPr>
            <w:tcW w:w="1841" w:type="dxa"/>
            <w:vAlign w:val="center"/>
            <w:hideMark/>
          </w:tcPr>
          <w:p w14:paraId="3BA2A6C6" w14:textId="7AD6C9B7" w:rsidR="000C5086" w:rsidRPr="00C33F5F" w:rsidRDefault="000C5086" w:rsidP="000C5086">
            <w:pPr>
              <w:spacing w:before="40"/>
              <w:jc w:val="center"/>
              <w:rPr>
                <w:sz w:val="27"/>
                <w:szCs w:val="27"/>
                <w:lang w:val="en-GB" w:eastAsia="en-GB"/>
              </w:rPr>
            </w:pPr>
            <w:r w:rsidRPr="00C33F5F">
              <w:rPr>
                <w:sz w:val="27"/>
                <w:szCs w:val="27"/>
              </w:rPr>
              <w:t>Bộ Công an</w:t>
            </w:r>
          </w:p>
        </w:tc>
        <w:tc>
          <w:tcPr>
            <w:tcW w:w="2393" w:type="dxa"/>
            <w:vAlign w:val="center"/>
            <w:hideMark/>
          </w:tcPr>
          <w:p w14:paraId="69E4D304" w14:textId="7490DC33" w:rsidR="000C5086" w:rsidRPr="00C33F5F" w:rsidRDefault="000C5086" w:rsidP="004B08BF">
            <w:pPr>
              <w:spacing w:before="40"/>
              <w:jc w:val="center"/>
              <w:rPr>
                <w:sz w:val="27"/>
                <w:szCs w:val="27"/>
                <w:lang w:val="en-GB" w:eastAsia="en-GB"/>
              </w:rPr>
            </w:pPr>
            <w:r w:rsidRPr="00C33F5F">
              <w:rPr>
                <w:sz w:val="27"/>
                <w:szCs w:val="27"/>
              </w:rPr>
              <w:t>Các bộ, ngành, địa phương.</w:t>
            </w:r>
          </w:p>
        </w:tc>
        <w:tc>
          <w:tcPr>
            <w:tcW w:w="2121" w:type="dxa"/>
            <w:vAlign w:val="center"/>
            <w:hideMark/>
          </w:tcPr>
          <w:p w14:paraId="0A803F89" w14:textId="1AAB2FD4" w:rsidR="000C5086" w:rsidRPr="00C33F5F" w:rsidRDefault="000C5086" w:rsidP="000C5086">
            <w:pPr>
              <w:jc w:val="center"/>
              <w:rPr>
                <w:sz w:val="27"/>
                <w:szCs w:val="27"/>
                <w:lang w:val="en-GB" w:eastAsia="en-GB"/>
              </w:rPr>
            </w:pPr>
            <w:r w:rsidRPr="00C33F5F">
              <w:rPr>
                <w:spacing w:val="-6"/>
                <w:sz w:val="27"/>
                <w:szCs w:val="27"/>
              </w:rPr>
              <w:t>2028 - 2030</w:t>
            </w:r>
          </w:p>
        </w:tc>
      </w:tr>
      <w:tr w:rsidR="000C5086" w:rsidRPr="0047230B" w14:paraId="35043CED" w14:textId="77777777" w:rsidTr="004B08BF">
        <w:tc>
          <w:tcPr>
            <w:tcW w:w="889" w:type="dxa"/>
            <w:vAlign w:val="center"/>
          </w:tcPr>
          <w:p w14:paraId="537B246B" w14:textId="77777777" w:rsidR="000C5086" w:rsidRPr="00C33F5F" w:rsidRDefault="000C5086" w:rsidP="000C5086">
            <w:pPr>
              <w:pStyle w:val="STT"/>
              <w:rPr>
                <w:sz w:val="27"/>
                <w:szCs w:val="27"/>
                <w:lang w:eastAsia="en-GB"/>
              </w:rPr>
            </w:pPr>
          </w:p>
        </w:tc>
        <w:tc>
          <w:tcPr>
            <w:tcW w:w="5067" w:type="dxa"/>
            <w:vAlign w:val="center"/>
            <w:hideMark/>
          </w:tcPr>
          <w:p w14:paraId="36310BFE" w14:textId="797C980F" w:rsidR="000C5086" w:rsidRPr="00C33F5F" w:rsidRDefault="000C5086" w:rsidP="000C5086">
            <w:pPr>
              <w:spacing w:before="40"/>
              <w:jc w:val="both"/>
              <w:rPr>
                <w:sz w:val="27"/>
                <w:szCs w:val="27"/>
                <w:lang w:eastAsia="en-GB"/>
              </w:rPr>
            </w:pPr>
            <w:r w:rsidRPr="00C33F5F">
              <w:rPr>
                <w:color w:val="000000" w:themeColor="text1"/>
                <w:sz w:val="27"/>
                <w:szCs w:val="27"/>
              </w:rPr>
              <w:t>Tổ chức khai thác, quản trị và sử dụng hiệu quả các bộ dữ liệu lớn, dữ liệu mở, dữ liệu dùng chung và dữ liệu chuyên ngành phục vụ phát triển, huấn luyện, kiểm thử và ứng dụng AI.</w:t>
            </w:r>
          </w:p>
        </w:tc>
        <w:tc>
          <w:tcPr>
            <w:tcW w:w="2715" w:type="dxa"/>
            <w:vAlign w:val="center"/>
            <w:hideMark/>
          </w:tcPr>
          <w:p w14:paraId="12A5D110" w14:textId="7A824E7F" w:rsidR="000C5086" w:rsidRPr="00C33F5F" w:rsidRDefault="000C5086" w:rsidP="004B08BF">
            <w:pPr>
              <w:spacing w:before="40"/>
              <w:jc w:val="both"/>
              <w:rPr>
                <w:sz w:val="27"/>
                <w:szCs w:val="27"/>
                <w:lang w:val="en-GB" w:eastAsia="en-GB"/>
              </w:rPr>
            </w:pPr>
            <w:r w:rsidRPr="00C33F5F">
              <w:rPr>
                <w:sz w:val="27"/>
                <w:szCs w:val="27"/>
              </w:rPr>
              <w:t>Các bộ dữ liệu lớn, dữ liệu mở, dữ liệu dùng chung và dữ liệu chuyên ngành được khai thác, quản trị và sử dụng hiệu quả.</w:t>
            </w:r>
          </w:p>
        </w:tc>
        <w:tc>
          <w:tcPr>
            <w:tcW w:w="1841" w:type="dxa"/>
            <w:vAlign w:val="center"/>
            <w:hideMark/>
          </w:tcPr>
          <w:p w14:paraId="7E5218B8" w14:textId="4D535B75" w:rsidR="000C5086" w:rsidRPr="00C33F5F" w:rsidRDefault="000C5086" w:rsidP="000C5086">
            <w:pPr>
              <w:spacing w:before="40"/>
              <w:jc w:val="center"/>
              <w:rPr>
                <w:sz w:val="27"/>
                <w:szCs w:val="27"/>
                <w:lang w:val="en-GB" w:eastAsia="en-GB"/>
              </w:rPr>
            </w:pPr>
            <w:r w:rsidRPr="00C33F5F">
              <w:rPr>
                <w:sz w:val="27"/>
                <w:szCs w:val="27"/>
              </w:rPr>
              <w:t>Bộ Công an</w:t>
            </w:r>
          </w:p>
        </w:tc>
        <w:tc>
          <w:tcPr>
            <w:tcW w:w="2393" w:type="dxa"/>
            <w:vAlign w:val="center"/>
            <w:hideMark/>
          </w:tcPr>
          <w:p w14:paraId="2E8B36BE" w14:textId="755D3D8D" w:rsidR="000C5086" w:rsidRPr="00C33F5F" w:rsidRDefault="000C5086" w:rsidP="004B08BF">
            <w:pPr>
              <w:spacing w:before="40"/>
              <w:jc w:val="center"/>
              <w:rPr>
                <w:sz w:val="27"/>
                <w:szCs w:val="27"/>
                <w:lang w:eastAsia="en-GB"/>
              </w:rPr>
            </w:pPr>
            <w:r w:rsidRPr="00C33F5F">
              <w:rPr>
                <w:sz w:val="27"/>
                <w:szCs w:val="27"/>
              </w:rPr>
              <w:t>Bộ Khoa học và Công nghệ và các cơ quan liên quan.</w:t>
            </w:r>
          </w:p>
        </w:tc>
        <w:tc>
          <w:tcPr>
            <w:tcW w:w="2121" w:type="dxa"/>
            <w:vAlign w:val="center"/>
            <w:hideMark/>
          </w:tcPr>
          <w:p w14:paraId="2DBFE014" w14:textId="5BA5428A" w:rsidR="000C5086" w:rsidRPr="00C33F5F" w:rsidRDefault="000C5086" w:rsidP="000C5086">
            <w:pPr>
              <w:jc w:val="center"/>
              <w:rPr>
                <w:sz w:val="27"/>
                <w:szCs w:val="27"/>
                <w:lang w:val="en-GB" w:eastAsia="en-GB"/>
              </w:rPr>
            </w:pPr>
            <w:r w:rsidRPr="00C33F5F">
              <w:rPr>
                <w:spacing w:val="-6"/>
                <w:sz w:val="27"/>
                <w:szCs w:val="27"/>
              </w:rPr>
              <w:t>2028 - 2030 và các năm tiếp theo.</w:t>
            </w:r>
          </w:p>
        </w:tc>
      </w:tr>
      <w:tr w:rsidR="004B08BF" w:rsidRPr="0047230B" w14:paraId="2BBBFC08" w14:textId="77777777" w:rsidTr="004B08BF">
        <w:tc>
          <w:tcPr>
            <w:tcW w:w="889" w:type="dxa"/>
            <w:vAlign w:val="center"/>
          </w:tcPr>
          <w:p w14:paraId="5A1DCF29" w14:textId="2D03EA79" w:rsidR="004B08BF" w:rsidRPr="00D45098" w:rsidRDefault="004B08BF" w:rsidP="004B08BF">
            <w:pPr>
              <w:pStyle w:val="STT"/>
              <w:numPr>
                <w:ilvl w:val="0"/>
                <w:numId w:val="0"/>
              </w:numPr>
              <w:ind w:left="142"/>
              <w:rPr>
                <w:sz w:val="27"/>
                <w:szCs w:val="27"/>
                <w:lang w:val="en-US" w:eastAsia="en-GB"/>
              </w:rPr>
            </w:pPr>
            <w:r w:rsidRPr="00C33F5F">
              <w:rPr>
                <w:b/>
                <w:bCs/>
                <w:sz w:val="27"/>
                <w:szCs w:val="27"/>
              </w:rPr>
              <w:t>VIII</w:t>
            </w:r>
            <w:r w:rsidR="00BD6040">
              <w:rPr>
                <w:b/>
                <w:bCs/>
                <w:sz w:val="27"/>
                <w:szCs w:val="27"/>
                <w:lang w:val="en-US"/>
              </w:rPr>
              <w:t>.</w:t>
            </w:r>
          </w:p>
        </w:tc>
        <w:tc>
          <w:tcPr>
            <w:tcW w:w="12016" w:type="dxa"/>
            <w:gridSpan w:val="4"/>
            <w:vAlign w:val="center"/>
          </w:tcPr>
          <w:p w14:paraId="795F3578" w14:textId="0E7102A2" w:rsidR="004B08BF" w:rsidRPr="00C33F5F" w:rsidRDefault="004B08BF" w:rsidP="004B08BF">
            <w:pPr>
              <w:spacing w:before="40"/>
              <w:rPr>
                <w:sz w:val="27"/>
                <w:szCs w:val="27"/>
              </w:rPr>
            </w:pPr>
            <w:r w:rsidRPr="00C33F5F">
              <w:rPr>
                <w:b/>
                <w:bCs/>
                <w:color w:val="000000" w:themeColor="text1"/>
                <w:sz w:val="27"/>
                <w:szCs w:val="27"/>
              </w:rPr>
              <w:t>TĂNG CƯỜNG HỢP TÁC QUỐC TẾ VỀ DỮ LIỆU</w:t>
            </w:r>
          </w:p>
        </w:tc>
        <w:tc>
          <w:tcPr>
            <w:tcW w:w="2121" w:type="dxa"/>
            <w:vAlign w:val="center"/>
          </w:tcPr>
          <w:p w14:paraId="5493233F" w14:textId="77777777" w:rsidR="004B08BF" w:rsidRPr="00C33F5F" w:rsidRDefault="004B08BF" w:rsidP="004B08BF">
            <w:pPr>
              <w:jc w:val="center"/>
              <w:rPr>
                <w:spacing w:val="-6"/>
                <w:sz w:val="27"/>
                <w:szCs w:val="27"/>
              </w:rPr>
            </w:pPr>
          </w:p>
        </w:tc>
      </w:tr>
      <w:tr w:rsidR="004B08BF" w:rsidRPr="0047230B" w14:paraId="5587A4B3" w14:textId="77777777" w:rsidTr="004B08BF">
        <w:tc>
          <w:tcPr>
            <w:tcW w:w="889" w:type="dxa"/>
            <w:vAlign w:val="center"/>
          </w:tcPr>
          <w:p w14:paraId="7EA22BE2" w14:textId="77777777" w:rsidR="004B08BF" w:rsidRPr="00C33F5F" w:rsidRDefault="004B08BF" w:rsidP="004B08BF">
            <w:pPr>
              <w:pStyle w:val="STT"/>
              <w:rPr>
                <w:sz w:val="27"/>
                <w:szCs w:val="27"/>
                <w:lang w:eastAsia="en-GB"/>
              </w:rPr>
            </w:pPr>
          </w:p>
        </w:tc>
        <w:tc>
          <w:tcPr>
            <w:tcW w:w="5067" w:type="dxa"/>
            <w:vAlign w:val="center"/>
            <w:hideMark/>
          </w:tcPr>
          <w:p w14:paraId="2E7A6A80" w14:textId="38784AAD" w:rsidR="004B08BF" w:rsidRPr="00C33F5F" w:rsidRDefault="004B08BF" w:rsidP="004B08BF">
            <w:pPr>
              <w:jc w:val="both"/>
              <w:rPr>
                <w:sz w:val="27"/>
                <w:szCs w:val="27"/>
                <w:lang w:val="vi-VN" w:eastAsia="en-GB"/>
              </w:rPr>
            </w:pPr>
            <w:r w:rsidRPr="00C33F5F">
              <w:rPr>
                <w:color w:val="000000" w:themeColor="text1"/>
                <w:sz w:val="27"/>
                <w:szCs w:val="27"/>
              </w:rPr>
              <w:t>Hoàn thiện và tổ chức thực thi hiệu quả cơ chế hợp tác, kết nối, chia sẻ và chuyển dữ liệu xuyên biên giới.</w:t>
            </w:r>
          </w:p>
        </w:tc>
        <w:tc>
          <w:tcPr>
            <w:tcW w:w="2715" w:type="dxa"/>
            <w:vAlign w:val="center"/>
            <w:hideMark/>
          </w:tcPr>
          <w:p w14:paraId="29546B78" w14:textId="13312B12" w:rsidR="004B08BF" w:rsidRPr="00C33F5F" w:rsidRDefault="004B08BF" w:rsidP="004B08BF">
            <w:pPr>
              <w:jc w:val="both"/>
              <w:rPr>
                <w:sz w:val="27"/>
                <w:szCs w:val="27"/>
                <w:lang w:val="vi-VN" w:eastAsia="en-GB"/>
              </w:rPr>
            </w:pPr>
            <w:r w:rsidRPr="00C33F5F">
              <w:rPr>
                <w:sz w:val="27"/>
                <w:szCs w:val="27"/>
              </w:rPr>
              <w:t>Cơ chế, chính sách, văn bản hướng dẫn về kết nối, chia sẻ và chuyển dữ liệu xuyên biên giới được ban hành, hoàn thiện.</w:t>
            </w:r>
          </w:p>
        </w:tc>
        <w:tc>
          <w:tcPr>
            <w:tcW w:w="1841" w:type="dxa"/>
            <w:vAlign w:val="center"/>
            <w:hideMark/>
          </w:tcPr>
          <w:p w14:paraId="26ABB290" w14:textId="2EF79B89" w:rsidR="004B08BF" w:rsidRPr="00C33F5F" w:rsidRDefault="004B08BF" w:rsidP="004B08BF">
            <w:pPr>
              <w:jc w:val="center"/>
              <w:rPr>
                <w:sz w:val="27"/>
                <w:szCs w:val="27"/>
                <w:lang w:val="en-GB" w:eastAsia="en-GB"/>
              </w:rPr>
            </w:pPr>
            <w:r w:rsidRPr="00C33F5F">
              <w:rPr>
                <w:sz w:val="27"/>
                <w:szCs w:val="27"/>
              </w:rPr>
              <w:t>Bộ Công an</w:t>
            </w:r>
          </w:p>
        </w:tc>
        <w:tc>
          <w:tcPr>
            <w:tcW w:w="2393" w:type="dxa"/>
            <w:vAlign w:val="center"/>
            <w:hideMark/>
          </w:tcPr>
          <w:p w14:paraId="23EDFB3B" w14:textId="3D0967C7" w:rsidR="004B08BF" w:rsidRPr="00C33F5F" w:rsidRDefault="004B08BF" w:rsidP="004B08BF">
            <w:pPr>
              <w:jc w:val="center"/>
              <w:rPr>
                <w:sz w:val="27"/>
                <w:szCs w:val="27"/>
                <w:lang w:val="en-GB" w:eastAsia="en-GB"/>
              </w:rPr>
            </w:pPr>
            <w:r w:rsidRPr="00C33F5F">
              <w:rPr>
                <w:sz w:val="27"/>
                <w:szCs w:val="27"/>
              </w:rPr>
              <w:t>Bộ Khoa học và Công nghệ, Bộ Ngoại giao, Bộ Tư pháp và các bộ, ngành liên quan.</w:t>
            </w:r>
          </w:p>
        </w:tc>
        <w:tc>
          <w:tcPr>
            <w:tcW w:w="2121" w:type="dxa"/>
            <w:vAlign w:val="center"/>
            <w:hideMark/>
          </w:tcPr>
          <w:p w14:paraId="7BCBD3C2" w14:textId="02A76623" w:rsidR="004B08BF" w:rsidRPr="00C33F5F" w:rsidRDefault="004B08BF" w:rsidP="004B08BF">
            <w:pPr>
              <w:jc w:val="center"/>
              <w:rPr>
                <w:sz w:val="27"/>
                <w:szCs w:val="27"/>
                <w:lang w:eastAsia="en-GB"/>
              </w:rPr>
            </w:pPr>
            <w:r w:rsidRPr="00C33F5F">
              <w:rPr>
                <w:spacing w:val="-6"/>
                <w:sz w:val="27"/>
                <w:szCs w:val="27"/>
              </w:rPr>
              <w:t>2026 - 2030</w:t>
            </w:r>
          </w:p>
        </w:tc>
      </w:tr>
      <w:tr w:rsidR="004B08BF" w:rsidRPr="0047230B" w14:paraId="15BFB4E0" w14:textId="77777777" w:rsidTr="004B08BF">
        <w:tc>
          <w:tcPr>
            <w:tcW w:w="889" w:type="dxa"/>
            <w:vAlign w:val="center"/>
          </w:tcPr>
          <w:p w14:paraId="4FC63E2B" w14:textId="77777777" w:rsidR="004B08BF" w:rsidRPr="00C33F5F" w:rsidRDefault="004B08BF" w:rsidP="004B08BF">
            <w:pPr>
              <w:pStyle w:val="STT"/>
              <w:rPr>
                <w:sz w:val="27"/>
                <w:szCs w:val="27"/>
                <w:lang w:eastAsia="en-GB"/>
              </w:rPr>
            </w:pPr>
          </w:p>
        </w:tc>
        <w:tc>
          <w:tcPr>
            <w:tcW w:w="5067" w:type="dxa"/>
            <w:vAlign w:val="center"/>
          </w:tcPr>
          <w:p w14:paraId="034BDAFB" w14:textId="5D510B5B" w:rsidR="004B08BF" w:rsidRPr="00C33F5F" w:rsidRDefault="004B08BF" w:rsidP="004B08BF">
            <w:pPr>
              <w:jc w:val="both"/>
              <w:rPr>
                <w:sz w:val="27"/>
                <w:szCs w:val="27"/>
                <w:lang w:eastAsia="en-GB"/>
              </w:rPr>
            </w:pPr>
            <w:r w:rsidRPr="00C33F5F">
              <w:rPr>
                <w:color w:val="000000" w:themeColor="text1"/>
                <w:sz w:val="27"/>
                <w:szCs w:val="27"/>
              </w:rPr>
              <w:t>Thiết lập, mở rộng quan hệ đối tác chiến lược với các quốc gia, tổ chức quốc tế và tập đoàn công nghệ có thế mạnh về dữ liệu.</w:t>
            </w:r>
          </w:p>
        </w:tc>
        <w:tc>
          <w:tcPr>
            <w:tcW w:w="2715" w:type="dxa"/>
            <w:vAlign w:val="center"/>
          </w:tcPr>
          <w:p w14:paraId="101C7D1E" w14:textId="352FC79A" w:rsidR="004B08BF" w:rsidRPr="00C33F5F" w:rsidRDefault="004B08BF" w:rsidP="004B08BF">
            <w:pPr>
              <w:jc w:val="both"/>
              <w:rPr>
                <w:sz w:val="27"/>
                <w:szCs w:val="27"/>
                <w:lang w:eastAsia="en-GB"/>
              </w:rPr>
            </w:pPr>
            <w:r w:rsidRPr="00C33F5F">
              <w:rPr>
                <w:sz w:val="27"/>
                <w:szCs w:val="27"/>
              </w:rPr>
              <w:t>Chương trình, thỏa thuận hợp tác quốc tế; các chương trình chuyển giao công nghệ, đào tạo và phát triển nguồn nhân lực về dữ liệu được triển khai.</w:t>
            </w:r>
          </w:p>
        </w:tc>
        <w:tc>
          <w:tcPr>
            <w:tcW w:w="1841" w:type="dxa"/>
            <w:vAlign w:val="center"/>
          </w:tcPr>
          <w:p w14:paraId="2FF8A8A4" w14:textId="4B842355" w:rsidR="004B08BF" w:rsidRPr="00C33F5F" w:rsidRDefault="004B08BF" w:rsidP="004B08BF">
            <w:pPr>
              <w:jc w:val="center"/>
              <w:rPr>
                <w:sz w:val="27"/>
                <w:szCs w:val="27"/>
                <w:lang w:eastAsia="en-GB"/>
              </w:rPr>
            </w:pPr>
            <w:r w:rsidRPr="00C33F5F">
              <w:rPr>
                <w:sz w:val="27"/>
                <w:szCs w:val="27"/>
              </w:rPr>
              <w:t>Bộ Ngoại giao</w:t>
            </w:r>
          </w:p>
        </w:tc>
        <w:tc>
          <w:tcPr>
            <w:tcW w:w="2393" w:type="dxa"/>
            <w:vAlign w:val="center"/>
          </w:tcPr>
          <w:p w14:paraId="716A63A8" w14:textId="35FAD5C2" w:rsidR="004B08BF" w:rsidRPr="00C33F5F" w:rsidRDefault="004B08BF" w:rsidP="004B08BF">
            <w:pPr>
              <w:jc w:val="center"/>
              <w:rPr>
                <w:sz w:val="27"/>
                <w:szCs w:val="27"/>
                <w:lang w:eastAsia="en-GB"/>
              </w:rPr>
            </w:pPr>
            <w:r w:rsidRPr="00C33F5F">
              <w:rPr>
                <w:sz w:val="27"/>
                <w:szCs w:val="27"/>
              </w:rPr>
              <w:t>Bộ Công an, Bộ Giáo dục và Đào tạo, các bộ, ngành liên quan.</w:t>
            </w:r>
          </w:p>
        </w:tc>
        <w:tc>
          <w:tcPr>
            <w:tcW w:w="2121" w:type="dxa"/>
            <w:vAlign w:val="center"/>
          </w:tcPr>
          <w:p w14:paraId="197E1A32" w14:textId="2BED4C5D" w:rsidR="004B08BF" w:rsidRPr="00C33F5F" w:rsidRDefault="004B08BF" w:rsidP="004B08BF">
            <w:pPr>
              <w:jc w:val="center"/>
              <w:rPr>
                <w:sz w:val="27"/>
                <w:szCs w:val="27"/>
                <w:lang w:eastAsia="en-GB"/>
              </w:rPr>
            </w:pPr>
            <w:r w:rsidRPr="00C33F5F">
              <w:rPr>
                <w:spacing w:val="-6"/>
                <w:sz w:val="27"/>
                <w:szCs w:val="27"/>
              </w:rPr>
              <w:t>Thường xuyên</w:t>
            </w:r>
          </w:p>
        </w:tc>
      </w:tr>
      <w:tr w:rsidR="004B08BF" w:rsidRPr="0047230B" w14:paraId="33B5606C" w14:textId="77777777" w:rsidTr="004B08BF">
        <w:tc>
          <w:tcPr>
            <w:tcW w:w="889" w:type="dxa"/>
            <w:vAlign w:val="center"/>
          </w:tcPr>
          <w:p w14:paraId="45FDAFAC" w14:textId="77777777" w:rsidR="004B08BF" w:rsidRPr="00C33F5F" w:rsidRDefault="004B08BF" w:rsidP="004B08BF">
            <w:pPr>
              <w:pStyle w:val="STT"/>
              <w:rPr>
                <w:sz w:val="27"/>
                <w:szCs w:val="27"/>
                <w:lang w:eastAsia="en-GB"/>
              </w:rPr>
            </w:pPr>
          </w:p>
        </w:tc>
        <w:tc>
          <w:tcPr>
            <w:tcW w:w="5067" w:type="dxa"/>
            <w:vAlign w:val="center"/>
          </w:tcPr>
          <w:p w14:paraId="304945FB" w14:textId="14064A75" w:rsidR="004B08BF" w:rsidRPr="00C33F5F" w:rsidRDefault="004B08BF" w:rsidP="004B08BF">
            <w:pPr>
              <w:jc w:val="both"/>
              <w:rPr>
                <w:color w:val="000000" w:themeColor="text1"/>
                <w:sz w:val="27"/>
                <w:szCs w:val="27"/>
              </w:rPr>
            </w:pPr>
            <w:r w:rsidRPr="00C33F5F">
              <w:rPr>
                <w:color w:val="000000" w:themeColor="text1"/>
                <w:sz w:val="27"/>
                <w:szCs w:val="27"/>
              </w:rPr>
              <w:t>Tham gia các diễn đàn, tổ chức và sáng kiến quốc tế về dữ liệu; tham gia xây dựng các nguyên tắc, tiêu chuẩn và cơ chế quản trị dữ liệu.</w:t>
            </w:r>
          </w:p>
        </w:tc>
        <w:tc>
          <w:tcPr>
            <w:tcW w:w="2715" w:type="dxa"/>
            <w:vAlign w:val="center"/>
          </w:tcPr>
          <w:p w14:paraId="060E88A0" w14:textId="50633907" w:rsidR="004B08BF" w:rsidRPr="00C33F5F" w:rsidRDefault="004B08BF" w:rsidP="004B08BF">
            <w:pPr>
              <w:jc w:val="both"/>
              <w:rPr>
                <w:sz w:val="27"/>
                <w:szCs w:val="27"/>
              </w:rPr>
            </w:pPr>
            <w:r w:rsidRPr="00C33F5F">
              <w:rPr>
                <w:sz w:val="27"/>
                <w:szCs w:val="27"/>
              </w:rPr>
              <w:t>Tham gia các diễn đàn, sáng kiến quốc tế.</w:t>
            </w:r>
          </w:p>
        </w:tc>
        <w:tc>
          <w:tcPr>
            <w:tcW w:w="1841" w:type="dxa"/>
            <w:vAlign w:val="center"/>
          </w:tcPr>
          <w:p w14:paraId="769C1ED0" w14:textId="098FA92C" w:rsidR="004B08BF" w:rsidRPr="00C33F5F" w:rsidRDefault="004B08BF" w:rsidP="004B08BF">
            <w:pPr>
              <w:jc w:val="center"/>
              <w:rPr>
                <w:sz w:val="27"/>
                <w:szCs w:val="27"/>
              </w:rPr>
            </w:pPr>
            <w:r w:rsidRPr="00C33F5F">
              <w:rPr>
                <w:sz w:val="27"/>
                <w:szCs w:val="27"/>
              </w:rPr>
              <w:t>Bộ Công an</w:t>
            </w:r>
          </w:p>
        </w:tc>
        <w:tc>
          <w:tcPr>
            <w:tcW w:w="2393" w:type="dxa"/>
            <w:vAlign w:val="center"/>
          </w:tcPr>
          <w:p w14:paraId="5E5716B5" w14:textId="6759B87A" w:rsidR="004B08BF" w:rsidRPr="00C33F5F" w:rsidRDefault="004B08BF" w:rsidP="004B08BF">
            <w:pPr>
              <w:jc w:val="center"/>
              <w:rPr>
                <w:sz w:val="27"/>
                <w:szCs w:val="27"/>
              </w:rPr>
            </w:pPr>
            <w:r w:rsidRPr="00C33F5F">
              <w:rPr>
                <w:sz w:val="27"/>
                <w:szCs w:val="27"/>
              </w:rPr>
              <w:t>Bộ Khoa học và Công nghệ, Bộ Ngoại giao, các bộ, ngành liên quan.</w:t>
            </w:r>
          </w:p>
        </w:tc>
        <w:tc>
          <w:tcPr>
            <w:tcW w:w="2121" w:type="dxa"/>
            <w:vAlign w:val="center"/>
          </w:tcPr>
          <w:p w14:paraId="4E0F156A" w14:textId="780702B3" w:rsidR="004B08BF" w:rsidRPr="00C33F5F" w:rsidRDefault="004B08BF" w:rsidP="004B08BF">
            <w:pPr>
              <w:jc w:val="center"/>
              <w:rPr>
                <w:spacing w:val="-6"/>
                <w:sz w:val="27"/>
                <w:szCs w:val="27"/>
              </w:rPr>
            </w:pPr>
            <w:r w:rsidRPr="00C33F5F">
              <w:rPr>
                <w:spacing w:val="-6"/>
                <w:sz w:val="27"/>
                <w:szCs w:val="27"/>
              </w:rPr>
              <w:t xml:space="preserve">Thường xuyên  </w:t>
            </w:r>
          </w:p>
        </w:tc>
      </w:tr>
      <w:tr w:rsidR="004B08BF" w:rsidRPr="0047230B" w14:paraId="57F5EC8C" w14:textId="77777777" w:rsidTr="004B08BF">
        <w:tc>
          <w:tcPr>
            <w:tcW w:w="889" w:type="dxa"/>
            <w:vAlign w:val="center"/>
          </w:tcPr>
          <w:p w14:paraId="02A1FE8F" w14:textId="77777777" w:rsidR="004B08BF" w:rsidRPr="00C33F5F" w:rsidRDefault="004B08BF" w:rsidP="004B08BF">
            <w:pPr>
              <w:pStyle w:val="STT"/>
              <w:rPr>
                <w:sz w:val="27"/>
                <w:szCs w:val="27"/>
                <w:lang w:eastAsia="en-GB"/>
              </w:rPr>
            </w:pPr>
          </w:p>
        </w:tc>
        <w:tc>
          <w:tcPr>
            <w:tcW w:w="5067" w:type="dxa"/>
            <w:vAlign w:val="center"/>
          </w:tcPr>
          <w:p w14:paraId="1BAF5F1C" w14:textId="3FFF79D3" w:rsidR="004B08BF" w:rsidRPr="00C33F5F" w:rsidRDefault="004B08BF" w:rsidP="004B08BF">
            <w:pPr>
              <w:jc w:val="both"/>
              <w:rPr>
                <w:color w:val="000000" w:themeColor="text1"/>
                <w:sz w:val="27"/>
                <w:szCs w:val="27"/>
              </w:rPr>
            </w:pPr>
            <w:r w:rsidRPr="00C33F5F">
              <w:rPr>
                <w:color w:val="000000" w:themeColor="text1"/>
                <w:sz w:val="27"/>
                <w:szCs w:val="27"/>
              </w:rPr>
              <w:t>Xây dựng cơ chế, chính sách thu hút đầu tư nước ngoài, các tập đoàn công nghệ toàn cầu và chuyên gia quốc tế hàng đầu.</w:t>
            </w:r>
          </w:p>
        </w:tc>
        <w:tc>
          <w:tcPr>
            <w:tcW w:w="2715" w:type="dxa"/>
            <w:vAlign w:val="center"/>
          </w:tcPr>
          <w:p w14:paraId="31E080A1" w14:textId="46F1639A" w:rsidR="004B08BF" w:rsidRPr="00C33F5F" w:rsidRDefault="004B08BF" w:rsidP="004B08BF">
            <w:pPr>
              <w:jc w:val="both"/>
              <w:rPr>
                <w:sz w:val="27"/>
                <w:szCs w:val="27"/>
              </w:rPr>
            </w:pPr>
            <w:r w:rsidRPr="00C33F5F">
              <w:rPr>
                <w:sz w:val="27"/>
                <w:szCs w:val="27"/>
              </w:rPr>
              <w:t>Cơ chế, chính sách thu hút đầu tư và nguồn nhân lực chất lượng cao trong lĩnh vực dữ liệu, AI và hạ tầng số được ban hành, triển khai.</w:t>
            </w:r>
          </w:p>
        </w:tc>
        <w:tc>
          <w:tcPr>
            <w:tcW w:w="1841" w:type="dxa"/>
            <w:vAlign w:val="center"/>
          </w:tcPr>
          <w:p w14:paraId="0CB36799" w14:textId="3586DD84" w:rsidR="004B08BF" w:rsidRPr="00C33F5F" w:rsidRDefault="004B08BF" w:rsidP="004B08BF">
            <w:pPr>
              <w:jc w:val="center"/>
              <w:rPr>
                <w:sz w:val="27"/>
                <w:szCs w:val="27"/>
              </w:rPr>
            </w:pPr>
            <w:r w:rsidRPr="00C33F5F">
              <w:rPr>
                <w:sz w:val="27"/>
                <w:szCs w:val="27"/>
              </w:rPr>
              <w:t>Bộ Nội vụ</w:t>
            </w:r>
          </w:p>
        </w:tc>
        <w:tc>
          <w:tcPr>
            <w:tcW w:w="2393" w:type="dxa"/>
            <w:vAlign w:val="center"/>
          </w:tcPr>
          <w:p w14:paraId="599A1A85" w14:textId="11ECF13D" w:rsidR="004B08BF" w:rsidRPr="00C33F5F" w:rsidRDefault="004B08BF" w:rsidP="004B08BF">
            <w:pPr>
              <w:jc w:val="center"/>
              <w:rPr>
                <w:sz w:val="27"/>
                <w:szCs w:val="27"/>
              </w:rPr>
            </w:pPr>
            <w:r w:rsidRPr="00C33F5F">
              <w:rPr>
                <w:sz w:val="27"/>
                <w:szCs w:val="27"/>
              </w:rPr>
              <w:t>Bộ Khoa học và Công nghệ, Bộ Công an.</w:t>
            </w:r>
          </w:p>
        </w:tc>
        <w:tc>
          <w:tcPr>
            <w:tcW w:w="2121" w:type="dxa"/>
            <w:vAlign w:val="center"/>
          </w:tcPr>
          <w:p w14:paraId="07F8342A" w14:textId="49EF744C" w:rsidR="004B08BF" w:rsidRPr="00C33F5F" w:rsidRDefault="004B08BF" w:rsidP="004B08BF">
            <w:pPr>
              <w:jc w:val="center"/>
              <w:rPr>
                <w:spacing w:val="-6"/>
                <w:sz w:val="27"/>
                <w:szCs w:val="27"/>
              </w:rPr>
            </w:pPr>
            <w:r w:rsidRPr="00C33F5F">
              <w:rPr>
                <w:spacing w:val="-6"/>
                <w:sz w:val="27"/>
                <w:szCs w:val="27"/>
              </w:rPr>
              <w:t>2026 - 2030</w:t>
            </w:r>
          </w:p>
        </w:tc>
      </w:tr>
      <w:tr w:rsidR="004B08BF" w:rsidRPr="0047230B" w14:paraId="159493E0" w14:textId="77777777" w:rsidTr="004B08BF">
        <w:tc>
          <w:tcPr>
            <w:tcW w:w="889" w:type="dxa"/>
            <w:vAlign w:val="center"/>
          </w:tcPr>
          <w:p w14:paraId="551947C1" w14:textId="77777777" w:rsidR="004B08BF" w:rsidRPr="00C33F5F" w:rsidRDefault="004B08BF" w:rsidP="004B08BF">
            <w:pPr>
              <w:pStyle w:val="STT"/>
              <w:rPr>
                <w:sz w:val="27"/>
                <w:szCs w:val="27"/>
                <w:lang w:eastAsia="en-GB"/>
              </w:rPr>
            </w:pPr>
          </w:p>
        </w:tc>
        <w:tc>
          <w:tcPr>
            <w:tcW w:w="5067" w:type="dxa"/>
            <w:vAlign w:val="center"/>
          </w:tcPr>
          <w:p w14:paraId="45E2942D" w14:textId="024D57DD" w:rsidR="004B08BF" w:rsidRPr="00C33F5F" w:rsidRDefault="004B08BF" w:rsidP="004B08BF">
            <w:pPr>
              <w:jc w:val="both"/>
              <w:rPr>
                <w:color w:val="000000" w:themeColor="text1"/>
                <w:sz w:val="27"/>
                <w:szCs w:val="27"/>
              </w:rPr>
            </w:pPr>
            <w:r w:rsidRPr="00C33F5F">
              <w:rPr>
                <w:color w:val="000000" w:themeColor="text1"/>
                <w:sz w:val="27"/>
                <w:szCs w:val="27"/>
              </w:rPr>
              <w:t>Nghiên cứu, triển khai các giải pháp đưa Việt Nam trở thành trung tâm dữ liệu của khu vực ASEAN.</w:t>
            </w:r>
          </w:p>
        </w:tc>
        <w:tc>
          <w:tcPr>
            <w:tcW w:w="2715" w:type="dxa"/>
            <w:vAlign w:val="center"/>
          </w:tcPr>
          <w:p w14:paraId="205B4CC1" w14:textId="6C305B00" w:rsidR="004B08BF" w:rsidRPr="00C33F5F" w:rsidRDefault="004B08BF" w:rsidP="004B08BF">
            <w:pPr>
              <w:jc w:val="both"/>
              <w:rPr>
                <w:sz w:val="27"/>
                <w:szCs w:val="27"/>
              </w:rPr>
            </w:pPr>
            <w:r w:rsidRPr="00C33F5F">
              <w:rPr>
                <w:sz w:val="27"/>
                <w:szCs w:val="27"/>
              </w:rPr>
              <w:t>Đề án phát triển Việt Nam trở thành trung tâm dữ liệu khu vực ASEAN; các chương trình, dự án thu hút đầu tư trung tâm dữ liệu và dịch vụ dữ liệu khu vực được triển khai.</w:t>
            </w:r>
          </w:p>
        </w:tc>
        <w:tc>
          <w:tcPr>
            <w:tcW w:w="1841" w:type="dxa"/>
            <w:vAlign w:val="center"/>
          </w:tcPr>
          <w:p w14:paraId="699C49C0" w14:textId="1620052B" w:rsidR="004B08BF" w:rsidRPr="00C33F5F" w:rsidRDefault="004B08BF" w:rsidP="004B08BF">
            <w:pPr>
              <w:jc w:val="center"/>
              <w:rPr>
                <w:sz w:val="27"/>
                <w:szCs w:val="27"/>
              </w:rPr>
            </w:pPr>
            <w:r w:rsidRPr="00C33F5F">
              <w:rPr>
                <w:sz w:val="27"/>
                <w:szCs w:val="27"/>
              </w:rPr>
              <w:t>Bộ Công an</w:t>
            </w:r>
          </w:p>
        </w:tc>
        <w:tc>
          <w:tcPr>
            <w:tcW w:w="2393" w:type="dxa"/>
            <w:vAlign w:val="center"/>
          </w:tcPr>
          <w:p w14:paraId="2BC62916" w14:textId="150F3406" w:rsidR="004B08BF" w:rsidRPr="00C33F5F" w:rsidRDefault="004B08BF" w:rsidP="004B08BF">
            <w:pPr>
              <w:jc w:val="center"/>
              <w:rPr>
                <w:sz w:val="27"/>
                <w:szCs w:val="27"/>
              </w:rPr>
            </w:pPr>
            <w:r w:rsidRPr="00C33F5F">
              <w:rPr>
                <w:sz w:val="27"/>
                <w:szCs w:val="27"/>
              </w:rPr>
              <w:t>Bộ Khoa học và Công nghệ, Bộ Ngoại giao, các bộ, ngành liên quan.</w:t>
            </w:r>
          </w:p>
        </w:tc>
        <w:tc>
          <w:tcPr>
            <w:tcW w:w="2121" w:type="dxa"/>
            <w:vAlign w:val="center"/>
          </w:tcPr>
          <w:p w14:paraId="6C22FEC4" w14:textId="069CEBA7" w:rsidR="004B08BF" w:rsidRPr="00C33F5F" w:rsidRDefault="004B08BF" w:rsidP="004B08BF">
            <w:pPr>
              <w:jc w:val="center"/>
              <w:rPr>
                <w:spacing w:val="-6"/>
                <w:sz w:val="27"/>
                <w:szCs w:val="27"/>
              </w:rPr>
            </w:pPr>
            <w:r w:rsidRPr="00C33F5F">
              <w:rPr>
                <w:spacing w:val="-6"/>
                <w:sz w:val="27"/>
                <w:szCs w:val="27"/>
              </w:rPr>
              <w:t>2026 - 2030</w:t>
            </w:r>
          </w:p>
        </w:tc>
      </w:tr>
    </w:tbl>
    <w:p w14:paraId="768ABE81" w14:textId="77777777" w:rsidR="00FF6470" w:rsidRPr="0047230B" w:rsidRDefault="00FF6470" w:rsidP="00FF6470">
      <w:pPr>
        <w:rPr>
          <w:rFonts w:cs="Times New Roman"/>
        </w:rPr>
      </w:pPr>
    </w:p>
    <w:p w14:paraId="0B9E6C79" w14:textId="0181028E" w:rsidR="00ED204A" w:rsidRPr="0047230B" w:rsidRDefault="00ED204A" w:rsidP="00837BA4">
      <w:pPr>
        <w:rPr>
          <w:rFonts w:cs="Times New Roman"/>
        </w:rPr>
      </w:pPr>
    </w:p>
    <w:sectPr w:rsidR="00ED204A" w:rsidRPr="0047230B" w:rsidSect="00E250FF">
      <w:headerReference w:type="default" r:id="rId8"/>
      <w:pgSz w:w="16838" w:h="11906" w:orient="landscape" w:code="9"/>
      <w:pgMar w:top="1191" w:right="851" w:bottom="1134" w:left="102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3899" w14:textId="77777777" w:rsidR="0079752F" w:rsidRDefault="0079752F" w:rsidP="005C682B">
      <w:pPr>
        <w:spacing w:after="0" w:line="240" w:lineRule="auto"/>
      </w:pPr>
      <w:r>
        <w:separator/>
      </w:r>
    </w:p>
  </w:endnote>
  <w:endnote w:type="continuationSeparator" w:id="0">
    <w:p w14:paraId="6AE9B3DE" w14:textId="77777777" w:rsidR="0079752F" w:rsidRDefault="0079752F" w:rsidP="005C6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98EE" w14:textId="77777777" w:rsidR="0079752F" w:rsidRDefault="0079752F" w:rsidP="005C682B">
      <w:pPr>
        <w:spacing w:after="0" w:line="240" w:lineRule="auto"/>
      </w:pPr>
      <w:r>
        <w:separator/>
      </w:r>
    </w:p>
  </w:footnote>
  <w:footnote w:type="continuationSeparator" w:id="0">
    <w:p w14:paraId="2A4354D7" w14:textId="77777777" w:rsidR="0079752F" w:rsidRDefault="0079752F" w:rsidP="005C6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728922"/>
      <w:docPartObj>
        <w:docPartGallery w:val="Page Numbers (Top of Page)"/>
        <w:docPartUnique/>
      </w:docPartObj>
    </w:sdtPr>
    <w:sdtEndPr>
      <w:rPr>
        <w:noProof/>
      </w:rPr>
    </w:sdtEndPr>
    <w:sdtContent>
      <w:p w14:paraId="6D8C388A" w14:textId="77777777" w:rsidR="00957863" w:rsidRDefault="00957863">
        <w:pP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4F424D2"/>
    <w:multiLevelType w:val="multilevel"/>
    <w:tmpl w:val="9E06B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DB7508"/>
    <w:multiLevelType w:val="hybridMultilevel"/>
    <w:tmpl w:val="4BE63E86"/>
    <w:lvl w:ilvl="0" w:tplc="73922FFC">
      <w:start w:val="1"/>
      <w:numFmt w:val="decimal"/>
      <w:pStyle w:val="STT"/>
      <w:lvlText w:val="%1. "/>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0CB81328"/>
    <w:multiLevelType w:val="hybridMultilevel"/>
    <w:tmpl w:val="25F81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1642F2"/>
    <w:multiLevelType w:val="multilevel"/>
    <w:tmpl w:val="E214C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74E2F"/>
    <w:multiLevelType w:val="multilevel"/>
    <w:tmpl w:val="4692C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2C2B33"/>
    <w:multiLevelType w:val="multilevel"/>
    <w:tmpl w:val="0E669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8F15EB"/>
    <w:multiLevelType w:val="multilevel"/>
    <w:tmpl w:val="321E0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EC232F"/>
    <w:multiLevelType w:val="multilevel"/>
    <w:tmpl w:val="F9B05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A56714"/>
    <w:multiLevelType w:val="multilevel"/>
    <w:tmpl w:val="54E6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DB3117"/>
    <w:multiLevelType w:val="hybridMultilevel"/>
    <w:tmpl w:val="2E6685BE"/>
    <w:lvl w:ilvl="0" w:tplc="68FA95D8">
      <w:start w:val="2026"/>
      <w:numFmt w:val="decimal"/>
      <w:lvlText w:val="%1"/>
      <w:lvlJc w:val="left"/>
      <w:pPr>
        <w:ind w:left="840" w:hanging="48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A5394F"/>
    <w:multiLevelType w:val="hybridMultilevel"/>
    <w:tmpl w:val="761A41E8"/>
    <w:lvl w:ilvl="0" w:tplc="914CB530">
      <w:start w:val="2"/>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4D52DDF"/>
    <w:multiLevelType w:val="hybridMultilevel"/>
    <w:tmpl w:val="C8EC9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9E4845"/>
    <w:multiLevelType w:val="multilevel"/>
    <w:tmpl w:val="A7060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C111F8"/>
    <w:multiLevelType w:val="multilevel"/>
    <w:tmpl w:val="F88A6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054A85"/>
    <w:multiLevelType w:val="multilevel"/>
    <w:tmpl w:val="1E3EB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25798D"/>
    <w:multiLevelType w:val="multilevel"/>
    <w:tmpl w:val="DAF44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7106AF"/>
    <w:multiLevelType w:val="multilevel"/>
    <w:tmpl w:val="460EF5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007D4B"/>
    <w:multiLevelType w:val="multilevel"/>
    <w:tmpl w:val="EE722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546EDC"/>
    <w:multiLevelType w:val="multilevel"/>
    <w:tmpl w:val="8012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53286D"/>
    <w:multiLevelType w:val="multilevel"/>
    <w:tmpl w:val="2A4E3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BE5B01"/>
    <w:multiLevelType w:val="hybridMultilevel"/>
    <w:tmpl w:val="F8EAC5E0"/>
    <w:lvl w:ilvl="0" w:tplc="30B60200">
      <w:start w:val="2026"/>
      <w:numFmt w:val="decimal"/>
      <w:lvlText w:val="%1"/>
      <w:lvlJc w:val="left"/>
      <w:pPr>
        <w:ind w:left="900" w:hanging="54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FE5E6C"/>
    <w:multiLevelType w:val="multilevel"/>
    <w:tmpl w:val="47FAA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6E0158"/>
    <w:multiLevelType w:val="multilevel"/>
    <w:tmpl w:val="8F229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091014"/>
    <w:multiLevelType w:val="multilevel"/>
    <w:tmpl w:val="EB94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4B2DA7"/>
    <w:multiLevelType w:val="multilevel"/>
    <w:tmpl w:val="42C8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2E386C"/>
    <w:multiLevelType w:val="multilevel"/>
    <w:tmpl w:val="793A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E00D79"/>
    <w:multiLevelType w:val="multilevel"/>
    <w:tmpl w:val="3E5E21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5B57F3"/>
    <w:multiLevelType w:val="multilevel"/>
    <w:tmpl w:val="7AACA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1F764E"/>
    <w:multiLevelType w:val="multilevel"/>
    <w:tmpl w:val="9CFCF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A57F50"/>
    <w:multiLevelType w:val="hybridMultilevel"/>
    <w:tmpl w:val="1452044E"/>
    <w:lvl w:ilvl="0" w:tplc="38023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24142">
    <w:abstractNumId w:val="5"/>
  </w:num>
  <w:num w:numId="2" w16cid:durableId="40791054">
    <w:abstractNumId w:val="3"/>
  </w:num>
  <w:num w:numId="3" w16cid:durableId="1441685669">
    <w:abstractNumId w:val="2"/>
  </w:num>
  <w:num w:numId="4" w16cid:durableId="428309997">
    <w:abstractNumId w:val="4"/>
  </w:num>
  <w:num w:numId="5" w16cid:durableId="579825694">
    <w:abstractNumId w:val="1"/>
  </w:num>
  <w:num w:numId="6" w16cid:durableId="7290931">
    <w:abstractNumId w:val="0"/>
  </w:num>
  <w:num w:numId="7" w16cid:durableId="217128970">
    <w:abstractNumId w:val="20"/>
  </w:num>
  <w:num w:numId="8" w16cid:durableId="84887337">
    <w:abstractNumId w:val="25"/>
  </w:num>
  <w:num w:numId="9" w16cid:durableId="1044017094">
    <w:abstractNumId w:val="24"/>
  </w:num>
  <w:num w:numId="10" w16cid:durableId="1149860367">
    <w:abstractNumId w:val="33"/>
  </w:num>
  <w:num w:numId="11" w16cid:durableId="1394813811">
    <w:abstractNumId w:val="31"/>
  </w:num>
  <w:num w:numId="12" w16cid:durableId="1310548692">
    <w:abstractNumId w:val="6"/>
  </w:num>
  <w:num w:numId="13" w16cid:durableId="2001687193">
    <w:abstractNumId w:val="29"/>
  </w:num>
  <w:num w:numId="14" w16cid:durableId="403770142">
    <w:abstractNumId w:val="11"/>
  </w:num>
  <w:num w:numId="15" w16cid:durableId="840504423">
    <w:abstractNumId w:val="10"/>
  </w:num>
  <w:num w:numId="16" w16cid:durableId="1785609602">
    <w:abstractNumId w:val="28"/>
  </w:num>
  <w:num w:numId="17" w16cid:durableId="1134643181">
    <w:abstractNumId w:val="27"/>
  </w:num>
  <w:num w:numId="18" w16cid:durableId="1506893650">
    <w:abstractNumId w:val="34"/>
  </w:num>
  <w:num w:numId="19" w16cid:durableId="281615216">
    <w:abstractNumId w:val="19"/>
  </w:num>
  <w:num w:numId="20" w16cid:durableId="1559433527">
    <w:abstractNumId w:val="18"/>
  </w:num>
  <w:num w:numId="21" w16cid:durableId="2032758683">
    <w:abstractNumId w:val="14"/>
  </w:num>
  <w:num w:numId="22" w16cid:durableId="912542807">
    <w:abstractNumId w:val="9"/>
  </w:num>
  <w:num w:numId="23" w16cid:durableId="1913392789">
    <w:abstractNumId w:val="30"/>
  </w:num>
  <w:num w:numId="24" w16cid:durableId="1205797045">
    <w:abstractNumId w:val="21"/>
  </w:num>
  <w:num w:numId="25" w16cid:durableId="1966890783">
    <w:abstractNumId w:val="23"/>
  </w:num>
  <w:num w:numId="26" w16cid:durableId="871042695">
    <w:abstractNumId w:val="13"/>
  </w:num>
  <w:num w:numId="27" w16cid:durableId="809908315">
    <w:abstractNumId w:val="12"/>
  </w:num>
  <w:num w:numId="28" w16cid:durableId="1607538397">
    <w:abstractNumId w:val="32"/>
  </w:num>
  <w:num w:numId="29" w16cid:durableId="1503280649">
    <w:abstractNumId w:val="16"/>
  </w:num>
  <w:num w:numId="30" w16cid:durableId="1374430334">
    <w:abstractNumId w:val="7"/>
  </w:num>
  <w:num w:numId="31" w16cid:durableId="518665471">
    <w:abstractNumId w:val="35"/>
  </w:num>
  <w:num w:numId="32" w16cid:durableId="1188056453">
    <w:abstractNumId w:val="17"/>
  </w:num>
  <w:num w:numId="33" w16cid:durableId="2141265777">
    <w:abstractNumId w:val="22"/>
  </w:num>
  <w:num w:numId="34" w16cid:durableId="867722063">
    <w:abstractNumId w:val="7"/>
    <w:lvlOverride w:ilvl="0">
      <w:startOverride w:val="1"/>
    </w:lvlOverride>
  </w:num>
  <w:num w:numId="35" w16cid:durableId="24527391">
    <w:abstractNumId w:val="7"/>
    <w:lvlOverride w:ilvl="0">
      <w:startOverride w:val="1"/>
    </w:lvlOverride>
  </w:num>
  <w:num w:numId="36" w16cid:durableId="1437676591">
    <w:abstractNumId w:val="7"/>
    <w:lvlOverride w:ilvl="0">
      <w:startOverride w:val="1"/>
    </w:lvlOverride>
  </w:num>
  <w:num w:numId="37" w16cid:durableId="420492081">
    <w:abstractNumId w:val="8"/>
  </w:num>
  <w:num w:numId="38" w16cid:durableId="1826126272">
    <w:abstractNumId w:val="26"/>
  </w:num>
  <w:num w:numId="39" w16cid:durableId="95810194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gutterAtTop/>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387"/>
    <w:rsid w:val="0000083B"/>
    <w:rsid w:val="00000E91"/>
    <w:rsid w:val="00000FCF"/>
    <w:rsid w:val="00002AD6"/>
    <w:rsid w:val="00005B7C"/>
    <w:rsid w:val="000124D4"/>
    <w:rsid w:val="000142D6"/>
    <w:rsid w:val="000160A7"/>
    <w:rsid w:val="000166ED"/>
    <w:rsid w:val="000200A1"/>
    <w:rsid w:val="00020695"/>
    <w:rsid w:val="00021825"/>
    <w:rsid w:val="000251FD"/>
    <w:rsid w:val="00025BE8"/>
    <w:rsid w:val="000263D6"/>
    <w:rsid w:val="00027246"/>
    <w:rsid w:val="000303DC"/>
    <w:rsid w:val="00030860"/>
    <w:rsid w:val="00032B4E"/>
    <w:rsid w:val="000343F6"/>
    <w:rsid w:val="00034616"/>
    <w:rsid w:val="00034D17"/>
    <w:rsid w:val="000350AC"/>
    <w:rsid w:val="00035CDA"/>
    <w:rsid w:val="00036127"/>
    <w:rsid w:val="000361EF"/>
    <w:rsid w:val="00036DFA"/>
    <w:rsid w:val="000370D3"/>
    <w:rsid w:val="00041592"/>
    <w:rsid w:val="000416C3"/>
    <w:rsid w:val="00042340"/>
    <w:rsid w:val="00044A70"/>
    <w:rsid w:val="0004675A"/>
    <w:rsid w:val="000467C5"/>
    <w:rsid w:val="0005135B"/>
    <w:rsid w:val="000515C9"/>
    <w:rsid w:val="000520F5"/>
    <w:rsid w:val="00052650"/>
    <w:rsid w:val="000532CF"/>
    <w:rsid w:val="00054ED9"/>
    <w:rsid w:val="00056FF8"/>
    <w:rsid w:val="000572D3"/>
    <w:rsid w:val="000575D6"/>
    <w:rsid w:val="00057B48"/>
    <w:rsid w:val="00057EF7"/>
    <w:rsid w:val="0006063C"/>
    <w:rsid w:val="000606AD"/>
    <w:rsid w:val="0006189D"/>
    <w:rsid w:val="0006263E"/>
    <w:rsid w:val="000629DB"/>
    <w:rsid w:val="00062A1C"/>
    <w:rsid w:val="0006340A"/>
    <w:rsid w:val="00066F16"/>
    <w:rsid w:val="0007048B"/>
    <w:rsid w:val="000714F5"/>
    <w:rsid w:val="000729E5"/>
    <w:rsid w:val="00076328"/>
    <w:rsid w:val="00083BC0"/>
    <w:rsid w:val="00085C96"/>
    <w:rsid w:val="00085CCE"/>
    <w:rsid w:val="00085DBE"/>
    <w:rsid w:val="000868D7"/>
    <w:rsid w:val="00086D90"/>
    <w:rsid w:val="000878A3"/>
    <w:rsid w:val="00094CE8"/>
    <w:rsid w:val="00097EA8"/>
    <w:rsid w:val="000A1B5D"/>
    <w:rsid w:val="000A1D30"/>
    <w:rsid w:val="000A2B39"/>
    <w:rsid w:val="000A7875"/>
    <w:rsid w:val="000B052F"/>
    <w:rsid w:val="000B16BB"/>
    <w:rsid w:val="000B584C"/>
    <w:rsid w:val="000B6152"/>
    <w:rsid w:val="000B77F8"/>
    <w:rsid w:val="000C1094"/>
    <w:rsid w:val="000C4E11"/>
    <w:rsid w:val="000C5086"/>
    <w:rsid w:val="000C6E40"/>
    <w:rsid w:val="000C6EB0"/>
    <w:rsid w:val="000C74A7"/>
    <w:rsid w:val="000C7BCB"/>
    <w:rsid w:val="000D07ED"/>
    <w:rsid w:val="000D0872"/>
    <w:rsid w:val="000D0C2C"/>
    <w:rsid w:val="000D1671"/>
    <w:rsid w:val="000D19B4"/>
    <w:rsid w:val="000D40CC"/>
    <w:rsid w:val="000D46F6"/>
    <w:rsid w:val="000D4E95"/>
    <w:rsid w:val="000E0D99"/>
    <w:rsid w:val="000E2EF2"/>
    <w:rsid w:val="000E4345"/>
    <w:rsid w:val="000E4AA3"/>
    <w:rsid w:val="000E543C"/>
    <w:rsid w:val="000E7244"/>
    <w:rsid w:val="000F043D"/>
    <w:rsid w:val="000F0528"/>
    <w:rsid w:val="000F0F5F"/>
    <w:rsid w:val="000F199C"/>
    <w:rsid w:val="000F524F"/>
    <w:rsid w:val="000F7836"/>
    <w:rsid w:val="00100A89"/>
    <w:rsid w:val="00101232"/>
    <w:rsid w:val="00104CA4"/>
    <w:rsid w:val="00107C15"/>
    <w:rsid w:val="00111876"/>
    <w:rsid w:val="00112881"/>
    <w:rsid w:val="0011296A"/>
    <w:rsid w:val="00113DCD"/>
    <w:rsid w:val="00114105"/>
    <w:rsid w:val="00122FC1"/>
    <w:rsid w:val="001230A0"/>
    <w:rsid w:val="001251E1"/>
    <w:rsid w:val="001266B4"/>
    <w:rsid w:val="00126C3E"/>
    <w:rsid w:val="0012773C"/>
    <w:rsid w:val="001305E7"/>
    <w:rsid w:val="0013109D"/>
    <w:rsid w:val="001311E7"/>
    <w:rsid w:val="0013466C"/>
    <w:rsid w:val="0013657C"/>
    <w:rsid w:val="00136877"/>
    <w:rsid w:val="00136A87"/>
    <w:rsid w:val="001419D4"/>
    <w:rsid w:val="00141D65"/>
    <w:rsid w:val="00142384"/>
    <w:rsid w:val="001434B9"/>
    <w:rsid w:val="00144182"/>
    <w:rsid w:val="00146992"/>
    <w:rsid w:val="0014767E"/>
    <w:rsid w:val="0015074B"/>
    <w:rsid w:val="001523C9"/>
    <w:rsid w:val="00152BDB"/>
    <w:rsid w:val="001530F1"/>
    <w:rsid w:val="00154048"/>
    <w:rsid w:val="00155ECD"/>
    <w:rsid w:val="00157ADD"/>
    <w:rsid w:val="001617D4"/>
    <w:rsid w:val="00163D25"/>
    <w:rsid w:val="00164FF8"/>
    <w:rsid w:val="0016666A"/>
    <w:rsid w:val="00166EB9"/>
    <w:rsid w:val="001672D2"/>
    <w:rsid w:val="00167627"/>
    <w:rsid w:val="00172BB3"/>
    <w:rsid w:val="00173767"/>
    <w:rsid w:val="00173D18"/>
    <w:rsid w:val="0017721D"/>
    <w:rsid w:val="00180AF2"/>
    <w:rsid w:val="00181135"/>
    <w:rsid w:val="00181463"/>
    <w:rsid w:val="00183802"/>
    <w:rsid w:val="00184151"/>
    <w:rsid w:val="001851EB"/>
    <w:rsid w:val="00185A37"/>
    <w:rsid w:val="001867F1"/>
    <w:rsid w:val="00191641"/>
    <w:rsid w:val="00191DA8"/>
    <w:rsid w:val="00194ABB"/>
    <w:rsid w:val="00196630"/>
    <w:rsid w:val="00196B7C"/>
    <w:rsid w:val="0019758C"/>
    <w:rsid w:val="001A43F2"/>
    <w:rsid w:val="001A491E"/>
    <w:rsid w:val="001A4A5C"/>
    <w:rsid w:val="001B0199"/>
    <w:rsid w:val="001B0634"/>
    <w:rsid w:val="001B0AC7"/>
    <w:rsid w:val="001B0DCD"/>
    <w:rsid w:val="001B1AC4"/>
    <w:rsid w:val="001B228B"/>
    <w:rsid w:val="001B5E6A"/>
    <w:rsid w:val="001B65B4"/>
    <w:rsid w:val="001C0066"/>
    <w:rsid w:val="001C12C1"/>
    <w:rsid w:val="001C2041"/>
    <w:rsid w:val="001C2E03"/>
    <w:rsid w:val="001C4F37"/>
    <w:rsid w:val="001C5138"/>
    <w:rsid w:val="001C55E9"/>
    <w:rsid w:val="001D06ED"/>
    <w:rsid w:val="001D15D8"/>
    <w:rsid w:val="001D200C"/>
    <w:rsid w:val="001D3BF9"/>
    <w:rsid w:val="001D3D7D"/>
    <w:rsid w:val="001D46B3"/>
    <w:rsid w:val="001E089C"/>
    <w:rsid w:val="001E249B"/>
    <w:rsid w:val="001E2606"/>
    <w:rsid w:val="001E7BE6"/>
    <w:rsid w:val="001F3E60"/>
    <w:rsid w:val="001F4087"/>
    <w:rsid w:val="001F4813"/>
    <w:rsid w:val="001F75A9"/>
    <w:rsid w:val="0020055D"/>
    <w:rsid w:val="00203321"/>
    <w:rsid w:val="00203497"/>
    <w:rsid w:val="00206BC9"/>
    <w:rsid w:val="00207CA6"/>
    <w:rsid w:val="002150BD"/>
    <w:rsid w:val="002153CB"/>
    <w:rsid w:val="00215634"/>
    <w:rsid w:val="00217644"/>
    <w:rsid w:val="0021793B"/>
    <w:rsid w:val="00217D01"/>
    <w:rsid w:val="00220888"/>
    <w:rsid w:val="00221B41"/>
    <w:rsid w:val="002236BE"/>
    <w:rsid w:val="0022470E"/>
    <w:rsid w:val="002300CD"/>
    <w:rsid w:val="002316E0"/>
    <w:rsid w:val="00232283"/>
    <w:rsid w:val="002375EB"/>
    <w:rsid w:val="00241406"/>
    <w:rsid w:val="00241E97"/>
    <w:rsid w:val="0024348B"/>
    <w:rsid w:val="00243982"/>
    <w:rsid w:val="00251766"/>
    <w:rsid w:val="002523E9"/>
    <w:rsid w:val="002533DA"/>
    <w:rsid w:val="002533ED"/>
    <w:rsid w:val="0025421B"/>
    <w:rsid w:val="0025436C"/>
    <w:rsid w:val="0025508F"/>
    <w:rsid w:val="00255D35"/>
    <w:rsid w:val="00256288"/>
    <w:rsid w:val="00260C4C"/>
    <w:rsid w:val="0026597A"/>
    <w:rsid w:val="00266B78"/>
    <w:rsid w:val="00267BC3"/>
    <w:rsid w:val="002725DF"/>
    <w:rsid w:val="00272D3D"/>
    <w:rsid w:val="002735BD"/>
    <w:rsid w:val="0027487A"/>
    <w:rsid w:val="00275758"/>
    <w:rsid w:val="002768F0"/>
    <w:rsid w:val="0028266A"/>
    <w:rsid w:val="0028341F"/>
    <w:rsid w:val="002836A5"/>
    <w:rsid w:val="00284C88"/>
    <w:rsid w:val="00287F7A"/>
    <w:rsid w:val="00290799"/>
    <w:rsid w:val="00292C4F"/>
    <w:rsid w:val="00293077"/>
    <w:rsid w:val="002933BE"/>
    <w:rsid w:val="00293738"/>
    <w:rsid w:val="0029401F"/>
    <w:rsid w:val="002949AA"/>
    <w:rsid w:val="0029639D"/>
    <w:rsid w:val="002967FE"/>
    <w:rsid w:val="00296F9F"/>
    <w:rsid w:val="0029782B"/>
    <w:rsid w:val="002A0F33"/>
    <w:rsid w:val="002A3622"/>
    <w:rsid w:val="002A71D0"/>
    <w:rsid w:val="002B0022"/>
    <w:rsid w:val="002B53B0"/>
    <w:rsid w:val="002B6259"/>
    <w:rsid w:val="002B6856"/>
    <w:rsid w:val="002B761B"/>
    <w:rsid w:val="002C0A8A"/>
    <w:rsid w:val="002C12AC"/>
    <w:rsid w:val="002C17F2"/>
    <w:rsid w:val="002C1DD1"/>
    <w:rsid w:val="002C1F37"/>
    <w:rsid w:val="002C22AC"/>
    <w:rsid w:val="002C30DE"/>
    <w:rsid w:val="002C3776"/>
    <w:rsid w:val="002C3F9A"/>
    <w:rsid w:val="002C6674"/>
    <w:rsid w:val="002C670F"/>
    <w:rsid w:val="002C78F6"/>
    <w:rsid w:val="002D20D2"/>
    <w:rsid w:val="002D3FDD"/>
    <w:rsid w:val="002E3068"/>
    <w:rsid w:val="002E54FF"/>
    <w:rsid w:val="002E5BCE"/>
    <w:rsid w:val="002E6254"/>
    <w:rsid w:val="002E6C6C"/>
    <w:rsid w:val="002F21BC"/>
    <w:rsid w:val="002F2E81"/>
    <w:rsid w:val="002F3E79"/>
    <w:rsid w:val="002F6353"/>
    <w:rsid w:val="002F79B9"/>
    <w:rsid w:val="00300E99"/>
    <w:rsid w:val="003036D4"/>
    <w:rsid w:val="00303C6E"/>
    <w:rsid w:val="00305D2F"/>
    <w:rsid w:val="003103D2"/>
    <w:rsid w:val="003115CE"/>
    <w:rsid w:val="00312C81"/>
    <w:rsid w:val="003144EB"/>
    <w:rsid w:val="00317E2F"/>
    <w:rsid w:val="00322EB2"/>
    <w:rsid w:val="00323A34"/>
    <w:rsid w:val="00323D2E"/>
    <w:rsid w:val="00324D74"/>
    <w:rsid w:val="00325DC7"/>
    <w:rsid w:val="00326F90"/>
    <w:rsid w:val="00331912"/>
    <w:rsid w:val="0033267B"/>
    <w:rsid w:val="00333277"/>
    <w:rsid w:val="003341F4"/>
    <w:rsid w:val="00334432"/>
    <w:rsid w:val="00337A20"/>
    <w:rsid w:val="00343A81"/>
    <w:rsid w:val="0034499C"/>
    <w:rsid w:val="00344F2F"/>
    <w:rsid w:val="003451FF"/>
    <w:rsid w:val="00347293"/>
    <w:rsid w:val="00347451"/>
    <w:rsid w:val="003478E0"/>
    <w:rsid w:val="00350510"/>
    <w:rsid w:val="0035074B"/>
    <w:rsid w:val="00350755"/>
    <w:rsid w:val="00351123"/>
    <w:rsid w:val="00352BC9"/>
    <w:rsid w:val="00353763"/>
    <w:rsid w:val="003558E1"/>
    <w:rsid w:val="003576A7"/>
    <w:rsid w:val="00361F49"/>
    <w:rsid w:val="003628C3"/>
    <w:rsid w:val="00362B2C"/>
    <w:rsid w:val="0036382E"/>
    <w:rsid w:val="00364A4D"/>
    <w:rsid w:val="00367E7E"/>
    <w:rsid w:val="003702FE"/>
    <w:rsid w:val="00371208"/>
    <w:rsid w:val="00373CBC"/>
    <w:rsid w:val="00373ED4"/>
    <w:rsid w:val="00373F8C"/>
    <w:rsid w:val="003741AB"/>
    <w:rsid w:val="00374B00"/>
    <w:rsid w:val="003756B0"/>
    <w:rsid w:val="003767F2"/>
    <w:rsid w:val="00377908"/>
    <w:rsid w:val="00377B06"/>
    <w:rsid w:val="00381940"/>
    <w:rsid w:val="00383492"/>
    <w:rsid w:val="0038444E"/>
    <w:rsid w:val="00384B77"/>
    <w:rsid w:val="00386419"/>
    <w:rsid w:val="00386594"/>
    <w:rsid w:val="00392234"/>
    <w:rsid w:val="00393C6F"/>
    <w:rsid w:val="00393F64"/>
    <w:rsid w:val="003949E4"/>
    <w:rsid w:val="00394C71"/>
    <w:rsid w:val="003963C7"/>
    <w:rsid w:val="00397E7B"/>
    <w:rsid w:val="003A0EF7"/>
    <w:rsid w:val="003A258A"/>
    <w:rsid w:val="003A2BC3"/>
    <w:rsid w:val="003A2CF7"/>
    <w:rsid w:val="003A3174"/>
    <w:rsid w:val="003A393B"/>
    <w:rsid w:val="003A4160"/>
    <w:rsid w:val="003A49D6"/>
    <w:rsid w:val="003A6771"/>
    <w:rsid w:val="003B140F"/>
    <w:rsid w:val="003B32A2"/>
    <w:rsid w:val="003B3D3F"/>
    <w:rsid w:val="003B4041"/>
    <w:rsid w:val="003B45F9"/>
    <w:rsid w:val="003B49CC"/>
    <w:rsid w:val="003B5948"/>
    <w:rsid w:val="003B6144"/>
    <w:rsid w:val="003C1969"/>
    <w:rsid w:val="003C1D17"/>
    <w:rsid w:val="003C246E"/>
    <w:rsid w:val="003C6518"/>
    <w:rsid w:val="003C6C15"/>
    <w:rsid w:val="003C6D63"/>
    <w:rsid w:val="003C717A"/>
    <w:rsid w:val="003C76D5"/>
    <w:rsid w:val="003C785F"/>
    <w:rsid w:val="003D21BA"/>
    <w:rsid w:val="003D28B0"/>
    <w:rsid w:val="003D2D8F"/>
    <w:rsid w:val="003D3DF2"/>
    <w:rsid w:val="003D4460"/>
    <w:rsid w:val="003D4953"/>
    <w:rsid w:val="003D5E46"/>
    <w:rsid w:val="003D64E6"/>
    <w:rsid w:val="003D7683"/>
    <w:rsid w:val="003D7FCF"/>
    <w:rsid w:val="003E387A"/>
    <w:rsid w:val="003E4749"/>
    <w:rsid w:val="003E6A01"/>
    <w:rsid w:val="003E6CA2"/>
    <w:rsid w:val="003F06BB"/>
    <w:rsid w:val="003F0B4F"/>
    <w:rsid w:val="003F1554"/>
    <w:rsid w:val="003F1D4C"/>
    <w:rsid w:val="003F244A"/>
    <w:rsid w:val="003F3A19"/>
    <w:rsid w:val="003F4617"/>
    <w:rsid w:val="003F5B8D"/>
    <w:rsid w:val="003F623F"/>
    <w:rsid w:val="003F7BEF"/>
    <w:rsid w:val="00402F97"/>
    <w:rsid w:val="00403144"/>
    <w:rsid w:val="00404C22"/>
    <w:rsid w:val="00406076"/>
    <w:rsid w:val="004158E7"/>
    <w:rsid w:val="00416009"/>
    <w:rsid w:val="0041613F"/>
    <w:rsid w:val="0041768E"/>
    <w:rsid w:val="004203E0"/>
    <w:rsid w:val="004206E0"/>
    <w:rsid w:val="0042199F"/>
    <w:rsid w:val="00422E84"/>
    <w:rsid w:val="00423646"/>
    <w:rsid w:val="004246AB"/>
    <w:rsid w:val="00424F58"/>
    <w:rsid w:val="0042510A"/>
    <w:rsid w:val="00425E5D"/>
    <w:rsid w:val="004303FE"/>
    <w:rsid w:val="004339C4"/>
    <w:rsid w:val="0043489E"/>
    <w:rsid w:val="00441393"/>
    <w:rsid w:val="00441441"/>
    <w:rsid w:val="004422D1"/>
    <w:rsid w:val="00442A48"/>
    <w:rsid w:val="004431B0"/>
    <w:rsid w:val="0044373D"/>
    <w:rsid w:val="00443C79"/>
    <w:rsid w:val="004443EA"/>
    <w:rsid w:val="004457B6"/>
    <w:rsid w:val="0044594E"/>
    <w:rsid w:val="00446011"/>
    <w:rsid w:val="004552BF"/>
    <w:rsid w:val="004570C1"/>
    <w:rsid w:val="004612AC"/>
    <w:rsid w:val="004627F2"/>
    <w:rsid w:val="0047230B"/>
    <w:rsid w:val="00473B9E"/>
    <w:rsid w:val="00473D81"/>
    <w:rsid w:val="004748BF"/>
    <w:rsid w:val="00476FC0"/>
    <w:rsid w:val="00477890"/>
    <w:rsid w:val="00481B87"/>
    <w:rsid w:val="004823E6"/>
    <w:rsid w:val="00482FAC"/>
    <w:rsid w:val="00486AAD"/>
    <w:rsid w:val="00493223"/>
    <w:rsid w:val="00493A36"/>
    <w:rsid w:val="00493BEE"/>
    <w:rsid w:val="00493F54"/>
    <w:rsid w:val="00497737"/>
    <w:rsid w:val="004A1106"/>
    <w:rsid w:val="004A1ECA"/>
    <w:rsid w:val="004A7112"/>
    <w:rsid w:val="004A7FF0"/>
    <w:rsid w:val="004B0736"/>
    <w:rsid w:val="004B08BF"/>
    <w:rsid w:val="004B0B64"/>
    <w:rsid w:val="004B1B7C"/>
    <w:rsid w:val="004B453A"/>
    <w:rsid w:val="004B6F60"/>
    <w:rsid w:val="004B73A4"/>
    <w:rsid w:val="004C250B"/>
    <w:rsid w:val="004C2CE2"/>
    <w:rsid w:val="004C5C9A"/>
    <w:rsid w:val="004C6283"/>
    <w:rsid w:val="004D0C32"/>
    <w:rsid w:val="004D3C7D"/>
    <w:rsid w:val="004D6CC7"/>
    <w:rsid w:val="004D7B19"/>
    <w:rsid w:val="004E1E2D"/>
    <w:rsid w:val="004E3574"/>
    <w:rsid w:val="004E39AE"/>
    <w:rsid w:val="004E3A2C"/>
    <w:rsid w:val="004E49AA"/>
    <w:rsid w:val="004E5B49"/>
    <w:rsid w:val="004F0BBE"/>
    <w:rsid w:val="004F165F"/>
    <w:rsid w:val="004F209B"/>
    <w:rsid w:val="004F3C4B"/>
    <w:rsid w:val="004F4979"/>
    <w:rsid w:val="004F5127"/>
    <w:rsid w:val="004F573C"/>
    <w:rsid w:val="004F5894"/>
    <w:rsid w:val="004F6C67"/>
    <w:rsid w:val="004F7310"/>
    <w:rsid w:val="0050091A"/>
    <w:rsid w:val="00500E2C"/>
    <w:rsid w:val="00503386"/>
    <w:rsid w:val="00503416"/>
    <w:rsid w:val="00503FFD"/>
    <w:rsid w:val="0050599E"/>
    <w:rsid w:val="00506770"/>
    <w:rsid w:val="00507C5C"/>
    <w:rsid w:val="0051119B"/>
    <w:rsid w:val="00511247"/>
    <w:rsid w:val="00511F21"/>
    <w:rsid w:val="005129A0"/>
    <w:rsid w:val="005130AA"/>
    <w:rsid w:val="005146CE"/>
    <w:rsid w:val="00515342"/>
    <w:rsid w:val="00516B42"/>
    <w:rsid w:val="00516CF8"/>
    <w:rsid w:val="00520A5F"/>
    <w:rsid w:val="00523489"/>
    <w:rsid w:val="00523F2C"/>
    <w:rsid w:val="005243CE"/>
    <w:rsid w:val="00526333"/>
    <w:rsid w:val="005301C4"/>
    <w:rsid w:val="0053135E"/>
    <w:rsid w:val="00532558"/>
    <w:rsid w:val="00533401"/>
    <w:rsid w:val="0053342E"/>
    <w:rsid w:val="00534888"/>
    <w:rsid w:val="00541439"/>
    <w:rsid w:val="005416CF"/>
    <w:rsid w:val="005437B9"/>
    <w:rsid w:val="00550277"/>
    <w:rsid w:val="00550AB9"/>
    <w:rsid w:val="00552213"/>
    <w:rsid w:val="00554A5B"/>
    <w:rsid w:val="00555456"/>
    <w:rsid w:val="00556551"/>
    <w:rsid w:val="00560B8E"/>
    <w:rsid w:val="00561CC5"/>
    <w:rsid w:val="00562025"/>
    <w:rsid w:val="00565073"/>
    <w:rsid w:val="00570AE1"/>
    <w:rsid w:val="00574240"/>
    <w:rsid w:val="005822A6"/>
    <w:rsid w:val="0058326F"/>
    <w:rsid w:val="00583E2A"/>
    <w:rsid w:val="00584000"/>
    <w:rsid w:val="005914D6"/>
    <w:rsid w:val="00592E4E"/>
    <w:rsid w:val="00594B29"/>
    <w:rsid w:val="0059595D"/>
    <w:rsid w:val="00595FFA"/>
    <w:rsid w:val="00597604"/>
    <w:rsid w:val="005A06E1"/>
    <w:rsid w:val="005A0996"/>
    <w:rsid w:val="005A0F98"/>
    <w:rsid w:val="005A2BE8"/>
    <w:rsid w:val="005A2DBB"/>
    <w:rsid w:val="005A30F6"/>
    <w:rsid w:val="005A607F"/>
    <w:rsid w:val="005A7867"/>
    <w:rsid w:val="005B15D4"/>
    <w:rsid w:val="005B21CC"/>
    <w:rsid w:val="005B2C4C"/>
    <w:rsid w:val="005B3B67"/>
    <w:rsid w:val="005B4829"/>
    <w:rsid w:val="005B69F9"/>
    <w:rsid w:val="005B7B8A"/>
    <w:rsid w:val="005B7BEB"/>
    <w:rsid w:val="005C0356"/>
    <w:rsid w:val="005C2E1C"/>
    <w:rsid w:val="005C3C4A"/>
    <w:rsid w:val="005C42C9"/>
    <w:rsid w:val="005C5300"/>
    <w:rsid w:val="005C67C2"/>
    <w:rsid w:val="005C6809"/>
    <w:rsid w:val="005C682B"/>
    <w:rsid w:val="005D1D7B"/>
    <w:rsid w:val="005D23B0"/>
    <w:rsid w:val="005D2530"/>
    <w:rsid w:val="005D2AAD"/>
    <w:rsid w:val="005D3412"/>
    <w:rsid w:val="005D5DD5"/>
    <w:rsid w:val="005E0DD2"/>
    <w:rsid w:val="005E1177"/>
    <w:rsid w:val="005E11D8"/>
    <w:rsid w:val="005E151C"/>
    <w:rsid w:val="005E29F3"/>
    <w:rsid w:val="005E3091"/>
    <w:rsid w:val="005E4E21"/>
    <w:rsid w:val="005E520C"/>
    <w:rsid w:val="005E5884"/>
    <w:rsid w:val="005F1301"/>
    <w:rsid w:val="005F428A"/>
    <w:rsid w:val="005F69B7"/>
    <w:rsid w:val="005F744D"/>
    <w:rsid w:val="0060114D"/>
    <w:rsid w:val="00602019"/>
    <w:rsid w:val="00603ED0"/>
    <w:rsid w:val="00605451"/>
    <w:rsid w:val="006076F5"/>
    <w:rsid w:val="00610D48"/>
    <w:rsid w:val="00613890"/>
    <w:rsid w:val="00614B34"/>
    <w:rsid w:val="00616694"/>
    <w:rsid w:val="0062081C"/>
    <w:rsid w:val="006221F5"/>
    <w:rsid w:val="00622404"/>
    <w:rsid w:val="006233F1"/>
    <w:rsid w:val="0062769B"/>
    <w:rsid w:val="006278E8"/>
    <w:rsid w:val="00632CF0"/>
    <w:rsid w:val="006331B2"/>
    <w:rsid w:val="00634DAB"/>
    <w:rsid w:val="00635D15"/>
    <w:rsid w:val="00637506"/>
    <w:rsid w:val="00637713"/>
    <w:rsid w:val="00637D12"/>
    <w:rsid w:val="006404E8"/>
    <w:rsid w:val="00640609"/>
    <w:rsid w:val="006421E0"/>
    <w:rsid w:val="006433B5"/>
    <w:rsid w:val="006439C6"/>
    <w:rsid w:val="00643E4C"/>
    <w:rsid w:val="006458DE"/>
    <w:rsid w:val="0064791F"/>
    <w:rsid w:val="0064795C"/>
    <w:rsid w:val="00650C80"/>
    <w:rsid w:val="00650FF8"/>
    <w:rsid w:val="00652E38"/>
    <w:rsid w:val="006531D9"/>
    <w:rsid w:val="0065391B"/>
    <w:rsid w:val="006540B4"/>
    <w:rsid w:val="00654B65"/>
    <w:rsid w:val="00655C2E"/>
    <w:rsid w:val="0065751F"/>
    <w:rsid w:val="00660446"/>
    <w:rsid w:val="006622D1"/>
    <w:rsid w:val="006632B8"/>
    <w:rsid w:val="006638A2"/>
    <w:rsid w:val="00664E2C"/>
    <w:rsid w:val="00664EE4"/>
    <w:rsid w:val="00665BEE"/>
    <w:rsid w:val="00666C38"/>
    <w:rsid w:val="00667344"/>
    <w:rsid w:val="00667575"/>
    <w:rsid w:val="0067040F"/>
    <w:rsid w:val="00671FFF"/>
    <w:rsid w:val="006724CE"/>
    <w:rsid w:val="00674100"/>
    <w:rsid w:val="006756DB"/>
    <w:rsid w:val="006756FE"/>
    <w:rsid w:val="0067599E"/>
    <w:rsid w:val="006767ED"/>
    <w:rsid w:val="00680535"/>
    <w:rsid w:val="00680694"/>
    <w:rsid w:val="00680898"/>
    <w:rsid w:val="00682B4C"/>
    <w:rsid w:val="00683CB1"/>
    <w:rsid w:val="00691DAF"/>
    <w:rsid w:val="006923FE"/>
    <w:rsid w:val="006928D1"/>
    <w:rsid w:val="006938D5"/>
    <w:rsid w:val="00694717"/>
    <w:rsid w:val="006965B0"/>
    <w:rsid w:val="00696745"/>
    <w:rsid w:val="006975CD"/>
    <w:rsid w:val="006977A8"/>
    <w:rsid w:val="00697F3F"/>
    <w:rsid w:val="006A09E6"/>
    <w:rsid w:val="006A0E50"/>
    <w:rsid w:val="006A5089"/>
    <w:rsid w:val="006A59A1"/>
    <w:rsid w:val="006A745E"/>
    <w:rsid w:val="006A7C2F"/>
    <w:rsid w:val="006B0111"/>
    <w:rsid w:val="006B0637"/>
    <w:rsid w:val="006B1246"/>
    <w:rsid w:val="006B2224"/>
    <w:rsid w:val="006B31CF"/>
    <w:rsid w:val="006B4DDA"/>
    <w:rsid w:val="006B5867"/>
    <w:rsid w:val="006B5BBA"/>
    <w:rsid w:val="006B74BD"/>
    <w:rsid w:val="006B78F4"/>
    <w:rsid w:val="006B7F7B"/>
    <w:rsid w:val="006C53ED"/>
    <w:rsid w:val="006C56AF"/>
    <w:rsid w:val="006C760A"/>
    <w:rsid w:val="006D0459"/>
    <w:rsid w:val="006D0665"/>
    <w:rsid w:val="006D188A"/>
    <w:rsid w:val="006D2879"/>
    <w:rsid w:val="006D3083"/>
    <w:rsid w:val="006D334D"/>
    <w:rsid w:val="006D3CE2"/>
    <w:rsid w:val="006D47B3"/>
    <w:rsid w:val="006E1914"/>
    <w:rsid w:val="006E1D6B"/>
    <w:rsid w:val="006E2027"/>
    <w:rsid w:val="006E4A67"/>
    <w:rsid w:val="006E6B8A"/>
    <w:rsid w:val="006E7EBF"/>
    <w:rsid w:val="006F032C"/>
    <w:rsid w:val="006F081E"/>
    <w:rsid w:val="006F1DA8"/>
    <w:rsid w:val="006F2441"/>
    <w:rsid w:val="006F24C0"/>
    <w:rsid w:val="006F579E"/>
    <w:rsid w:val="006F6783"/>
    <w:rsid w:val="006F6C8C"/>
    <w:rsid w:val="006F73F7"/>
    <w:rsid w:val="00704570"/>
    <w:rsid w:val="00704683"/>
    <w:rsid w:val="00704717"/>
    <w:rsid w:val="0070642F"/>
    <w:rsid w:val="00710757"/>
    <w:rsid w:val="007110AF"/>
    <w:rsid w:val="00712162"/>
    <w:rsid w:val="00712C5B"/>
    <w:rsid w:val="00716212"/>
    <w:rsid w:val="007177E8"/>
    <w:rsid w:val="00721BF8"/>
    <w:rsid w:val="00723492"/>
    <w:rsid w:val="00723B94"/>
    <w:rsid w:val="00723D8F"/>
    <w:rsid w:val="00724C1A"/>
    <w:rsid w:val="00725F54"/>
    <w:rsid w:val="00726BC6"/>
    <w:rsid w:val="0072708C"/>
    <w:rsid w:val="00730D35"/>
    <w:rsid w:val="00730E94"/>
    <w:rsid w:val="0073188B"/>
    <w:rsid w:val="0073668E"/>
    <w:rsid w:val="00736A7C"/>
    <w:rsid w:val="00736E1D"/>
    <w:rsid w:val="00736E43"/>
    <w:rsid w:val="00741F2B"/>
    <w:rsid w:val="007420F9"/>
    <w:rsid w:val="0074527A"/>
    <w:rsid w:val="007459C7"/>
    <w:rsid w:val="00747030"/>
    <w:rsid w:val="00747CA8"/>
    <w:rsid w:val="00751F5D"/>
    <w:rsid w:val="00754B2F"/>
    <w:rsid w:val="00755250"/>
    <w:rsid w:val="00755E74"/>
    <w:rsid w:val="0075708E"/>
    <w:rsid w:val="007611FF"/>
    <w:rsid w:val="00761688"/>
    <w:rsid w:val="00763AB7"/>
    <w:rsid w:val="00764D9D"/>
    <w:rsid w:val="00770D25"/>
    <w:rsid w:val="00770E58"/>
    <w:rsid w:val="007728DE"/>
    <w:rsid w:val="0077384B"/>
    <w:rsid w:val="00773DAA"/>
    <w:rsid w:val="007756A3"/>
    <w:rsid w:val="007809F5"/>
    <w:rsid w:val="0078111A"/>
    <w:rsid w:val="00783BB8"/>
    <w:rsid w:val="00784688"/>
    <w:rsid w:val="007854EA"/>
    <w:rsid w:val="007856DB"/>
    <w:rsid w:val="00786988"/>
    <w:rsid w:val="00786B56"/>
    <w:rsid w:val="00791C61"/>
    <w:rsid w:val="007928F4"/>
    <w:rsid w:val="0079295A"/>
    <w:rsid w:val="00793D1C"/>
    <w:rsid w:val="00794484"/>
    <w:rsid w:val="00795C91"/>
    <w:rsid w:val="00796948"/>
    <w:rsid w:val="0079752F"/>
    <w:rsid w:val="007A06EE"/>
    <w:rsid w:val="007A321F"/>
    <w:rsid w:val="007A5DA3"/>
    <w:rsid w:val="007A760D"/>
    <w:rsid w:val="007B062C"/>
    <w:rsid w:val="007B2EBE"/>
    <w:rsid w:val="007B3073"/>
    <w:rsid w:val="007B3562"/>
    <w:rsid w:val="007B4002"/>
    <w:rsid w:val="007B6845"/>
    <w:rsid w:val="007B6D0E"/>
    <w:rsid w:val="007C06A4"/>
    <w:rsid w:val="007C19EA"/>
    <w:rsid w:val="007C1B59"/>
    <w:rsid w:val="007C3CF7"/>
    <w:rsid w:val="007C5FB0"/>
    <w:rsid w:val="007D0071"/>
    <w:rsid w:val="007D0739"/>
    <w:rsid w:val="007D25F5"/>
    <w:rsid w:val="007D4701"/>
    <w:rsid w:val="007D5FC2"/>
    <w:rsid w:val="007D6085"/>
    <w:rsid w:val="007D6940"/>
    <w:rsid w:val="007E03BC"/>
    <w:rsid w:val="007E14C3"/>
    <w:rsid w:val="007E226D"/>
    <w:rsid w:val="007E3039"/>
    <w:rsid w:val="007E413E"/>
    <w:rsid w:val="007E424C"/>
    <w:rsid w:val="007E5926"/>
    <w:rsid w:val="007E749F"/>
    <w:rsid w:val="007F00D9"/>
    <w:rsid w:val="007F10BD"/>
    <w:rsid w:val="007F2AE7"/>
    <w:rsid w:val="007F3875"/>
    <w:rsid w:val="007F6842"/>
    <w:rsid w:val="0080034E"/>
    <w:rsid w:val="00800EF6"/>
    <w:rsid w:val="00801DA7"/>
    <w:rsid w:val="008021DF"/>
    <w:rsid w:val="008038EB"/>
    <w:rsid w:val="00804019"/>
    <w:rsid w:val="00805CC7"/>
    <w:rsid w:val="00807426"/>
    <w:rsid w:val="00810A8A"/>
    <w:rsid w:val="00812D6A"/>
    <w:rsid w:val="00814319"/>
    <w:rsid w:val="00814824"/>
    <w:rsid w:val="00815FB7"/>
    <w:rsid w:val="008167FB"/>
    <w:rsid w:val="0081689A"/>
    <w:rsid w:val="00817408"/>
    <w:rsid w:val="00821617"/>
    <w:rsid w:val="00821662"/>
    <w:rsid w:val="008225B3"/>
    <w:rsid w:val="00823B6F"/>
    <w:rsid w:val="0082565D"/>
    <w:rsid w:val="00826F16"/>
    <w:rsid w:val="00827C5D"/>
    <w:rsid w:val="008308BA"/>
    <w:rsid w:val="00830CE2"/>
    <w:rsid w:val="00830EC5"/>
    <w:rsid w:val="008348DB"/>
    <w:rsid w:val="00835438"/>
    <w:rsid w:val="00836192"/>
    <w:rsid w:val="00837BA4"/>
    <w:rsid w:val="00840BC3"/>
    <w:rsid w:val="00842F4C"/>
    <w:rsid w:val="008440A1"/>
    <w:rsid w:val="0084626D"/>
    <w:rsid w:val="0084649F"/>
    <w:rsid w:val="00847979"/>
    <w:rsid w:val="00850FDC"/>
    <w:rsid w:val="008511A7"/>
    <w:rsid w:val="0085634F"/>
    <w:rsid w:val="00857821"/>
    <w:rsid w:val="00860D8F"/>
    <w:rsid w:val="00860D9D"/>
    <w:rsid w:val="00862358"/>
    <w:rsid w:val="00865F2C"/>
    <w:rsid w:val="008665CA"/>
    <w:rsid w:val="00866777"/>
    <w:rsid w:val="00866908"/>
    <w:rsid w:val="00870ED3"/>
    <w:rsid w:val="00871761"/>
    <w:rsid w:val="00871FA2"/>
    <w:rsid w:val="00873249"/>
    <w:rsid w:val="00875A49"/>
    <w:rsid w:val="0088114B"/>
    <w:rsid w:val="0088114D"/>
    <w:rsid w:val="00882054"/>
    <w:rsid w:val="008824E1"/>
    <w:rsid w:val="008834E3"/>
    <w:rsid w:val="0088356D"/>
    <w:rsid w:val="008871A1"/>
    <w:rsid w:val="008913B2"/>
    <w:rsid w:val="0089464C"/>
    <w:rsid w:val="008951B5"/>
    <w:rsid w:val="00896D65"/>
    <w:rsid w:val="008973F8"/>
    <w:rsid w:val="008A0740"/>
    <w:rsid w:val="008A0F16"/>
    <w:rsid w:val="008A26F4"/>
    <w:rsid w:val="008A3685"/>
    <w:rsid w:val="008A7449"/>
    <w:rsid w:val="008B0025"/>
    <w:rsid w:val="008B18D1"/>
    <w:rsid w:val="008B2B2A"/>
    <w:rsid w:val="008B52FC"/>
    <w:rsid w:val="008C0C14"/>
    <w:rsid w:val="008C2C4C"/>
    <w:rsid w:val="008C3116"/>
    <w:rsid w:val="008C4AE9"/>
    <w:rsid w:val="008C51A0"/>
    <w:rsid w:val="008C5E6A"/>
    <w:rsid w:val="008C76AD"/>
    <w:rsid w:val="008C7B91"/>
    <w:rsid w:val="008D05A8"/>
    <w:rsid w:val="008D1474"/>
    <w:rsid w:val="008D18BD"/>
    <w:rsid w:val="008D37D7"/>
    <w:rsid w:val="008D49B1"/>
    <w:rsid w:val="008D5D6E"/>
    <w:rsid w:val="008D69F6"/>
    <w:rsid w:val="008D6EB2"/>
    <w:rsid w:val="008E115B"/>
    <w:rsid w:val="008E122F"/>
    <w:rsid w:val="008E16BA"/>
    <w:rsid w:val="008E4566"/>
    <w:rsid w:val="008E4C7D"/>
    <w:rsid w:val="008E5756"/>
    <w:rsid w:val="008E5E98"/>
    <w:rsid w:val="008F0963"/>
    <w:rsid w:val="008F0BAA"/>
    <w:rsid w:val="008F28AA"/>
    <w:rsid w:val="008F6F9A"/>
    <w:rsid w:val="00902B80"/>
    <w:rsid w:val="00902E56"/>
    <w:rsid w:val="00903873"/>
    <w:rsid w:val="00904304"/>
    <w:rsid w:val="00906426"/>
    <w:rsid w:val="00906EFD"/>
    <w:rsid w:val="0091294E"/>
    <w:rsid w:val="00914E36"/>
    <w:rsid w:val="009157A3"/>
    <w:rsid w:val="0091598E"/>
    <w:rsid w:val="00917385"/>
    <w:rsid w:val="00920C03"/>
    <w:rsid w:val="00921807"/>
    <w:rsid w:val="00925F74"/>
    <w:rsid w:val="009266AD"/>
    <w:rsid w:val="00926D2D"/>
    <w:rsid w:val="00927F70"/>
    <w:rsid w:val="0093017E"/>
    <w:rsid w:val="009310C8"/>
    <w:rsid w:val="00931A5A"/>
    <w:rsid w:val="00933CFB"/>
    <w:rsid w:val="00934CFC"/>
    <w:rsid w:val="00934FCC"/>
    <w:rsid w:val="00936D2A"/>
    <w:rsid w:val="00937ABD"/>
    <w:rsid w:val="00940B5E"/>
    <w:rsid w:val="00940D17"/>
    <w:rsid w:val="00940D1A"/>
    <w:rsid w:val="009416E3"/>
    <w:rsid w:val="00943E29"/>
    <w:rsid w:val="00945A5E"/>
    <w:rsid w:val="00945DB3"/>
    <w:rsid w:val="009469D3"/>
    <w:rsid w:val="00947164"/>
    <w:rsid w:val="00950045"/>
    <w:rsid w:val="0095004F"/>
    <w:rsid w:val="009519E2"/>
    <w:rsid w:val="009547E9"/>
    <w:rsid w:val="009549C9"/>
    <w:rsid w:val="00955C69"/>
    <w:rsid w:val="00956685"/>
    <w:rsid w:val="00956B55"/>
    <w:rsid w:val="0095710A"/>
    <w:rsid w:val="00957863"/>
    <w:rsid w:val="00960939"/>
    <w:rsid w:val="00961C26"/>
    <w:rsid w:val="00962BC8"/>
    <w:rsid w:val="00964DA7"/>
    <w:rsid w:val="00965F15"/>
    <w:rsid w:val="009676F8"/>
    <w:rsid w:val="00970126"/>
    <w:rsid w:val="009725D7"/>
    <w:rsid w:val="009740B8"/>
    <w:rsid w:val="009746B5"/>
    <w:rsid w:val="00974EE5"/>
    <w:rsid w:val="009752CF"/>
    <w:rsid w:val="00975C3C"/>
    <w:rsid w:val="0097717B"/>
    <w:rsid w:val="0097793C"/>
    <w:rsid w:val="00985186"/>
    <w:rsid w:val="00985919"/>
    <w:rsid w:val="009859B9"/>
    <w:rsid w:val="00985AB6"/>
    <w:rsid w:val="009864C6"/>
    <w:rsid w:val="00990490"/>
    <w:rsid w:val="009909B9"/>
    <w:rsid w:val="0099644B"/>
    <w:rsid w:val="009A11DE"/>
    <w:rsid w:val="009A380D"/>
    <w:rsid w:val="009A3C13"/>
    <w:rsid w:val="009A4D0C"/>
    <w:rsid w:val="009A7131"/>
    <w:rsid w:val="009B1A82"/>
    <w:rsid w:val="009B1E7C"/>
    <w:rsid w:val="009B29D8"/>
    <w:rsid w:val="009B36D2"/>
    <w:rsid w:val="009B421C"/>
    <w:rsid w:val="009B4F97"/>
    <w:rsid w:val="009B68B5"/>
    <w:rsid w:val="009B6F0F"/>
    <w:rsid w:val="009B75B1"/>
    <w:rsid w:val="009C1B0A"/>
    <w:rsid w:val="009C293D"/>
    <w:rsid w:val="009C44DE"/>
    <w:rsid w:val="009C56FD"/>
    <w:rsid w:val="009C61AF"/>
    <w:rsid w:val="009C6EA2"/>
    <w:rsid w:val="009C7140"/>
    <w:rsid w:val="009D08DA"/>
    <w:rsid w:val="009D10AA"/>
    <w:rsid w:val="009D1BFD"/>
    <w:rsid w:val="009D36A4"/>
    <w:rsid w:val="009D387F"/>
    <w:rsid w:val="009D42AA"/>
    <w:rsid w:val="009D6CF9"/>
    <w:rsid w:val="009D6EA6"/>
    <w:rsid w:val="009D7048"/>
    <w:rsid w:val="009D70EF"/>
    <w:rsid w:val="009D7E32"/>
    <w:rsid w:val="009E1236"/>
    <w:rsid w:val="009E14A9"/>
    <w:rsid w:val="009E2962"/>
    <w:rsid w:val="009F0BD1"/>
    <w:rsid w:val="009F12DD"/>
    <w:rsid w:val="009F267A"/>
    <w:rsid w:val="009F78CC"/>
    <w:rsid w:val="009F7F74"/>
    <w:rsid w:val="00A00585"/>
    <w:rsid w:val="00A01425"/>
    <w:rsid w:val="00A01511"/>
    <w:rsid w:val="00A01941"/>
    <w:rsid w:val="00A01AFE"/>
    <w:rsid w:val="00A02DC3"/>
    <w:rsid w:val="00A033DC"/>
    <w:rsid w:val="00A03E06"/>
    <w:rsid w:val="00A04C42"/>
    <w:rsid w:val="00A05182"/>
    <w:rsid w:val="00A06AB4"/>
    <w:rsid w:val="00A127DF"/>
    <w:rsid w:val="00A12DFB"/>
    <w:rsid w:val="00A14B9E"/>
    <w:rsid w:val="00A1612E"/>
    <w:rsid w:val="00A16D06"/>
    <w:rsid w:val="00A16ED9"/>
    <w:rsid w:val="00A17C19"/>
    <w:rsid w:val="00A17DC3"/>
    <w:rsid w:val="00A201FA"/>
    <w:rsid w:val="00A20A4A"/>
    <w:rsid w:val="00A21A0B"/>
    <w:rsid w:val="00A2218B"/>
    <w:rsid w:val="00A23048"/>
    <w:rsid w:val="00A236B0"/>
    <w:rsid w:val="00A24674"/>
    <w:rsid w:val="00A25B87"/>
    <w:rsid w:val="00A25B8F"/>
    <w:rsid w:val="00A26615"/>
    <w:rsid w:val="00A271A9"/>
    <w:rsid w:val="00A311C7"/>
    <w:rsid w:val="00A32D5B"/>
    <w:rsid w:val="00A335BD"/>
    <w:rsid w:val="00A33D94"/>
    <w:rsid w:val="00A352F3"/>
    <w:rsid w:val="00A36251"/>
    <w:rsid w:val="00A369E0"/>
    <w:rsid w:val="00A4146C"/>
    <w:rsid w:val="00A4174F"/>
    <w:rsid w:val="00A41D46"/>
    <w:rsid w:val="00A43DD6"/>
    <w:rsid w:val="00A45697"/>
    <w:rsid w:val="00A50857"/>
    <w:rsid w:val="00A50E64"/>
    <w:rsid w:val="00A5147C"/>
    <w:rsid w:val="00A54353"/>
    <w:rsid w:val="00A547E4"/>
    <w:rsid w:val="00A5600A"/>
    <w:rsid w:val="00A564B3"/>
    <w:rsid w:val="00A57B1A"/>
    <w:rsid w:val="00A57EAF"/>
    <w:rsid w:val="00A603C4"/>
    <w:rsid w:val="00A63DE2"/>
    <w:rsid w:val="00A64D53"/>
    <w:rsid w:val="00A664C7"/>
    <w:rsid w:val="00A6751F"/>
    <w:rsid w:val="00A67525"/>
    <w:rsid w:val="00A704F2"/>
    <w:rsid w:val="00A707A5"/>
    <w:rsid w:val="00A70E99"/>
    <w:rsid w:val="00A7119B"/>
    <w:rsid w:val="00A71AAB"/>
    <w:rsid w:val="00A74C00"/>
    <w:rsid w:val="00A76102"/>
    <w:rsid w:val="00A776DB"/>
    <w:rsid w:val="00A77FAD"/>
    <w:rsid w:val="00A81ACD"/>
    <w:rsid w:val="00A8673C"/>
    <w:rsid w:val="00A87467"/>
    <w:rsid w:val="00A90582"/>
    <w:rsid w:val="00A922DD"/>
    <w:rsid w:val="00A93C7B"/>
    <w:rsid w:val="00A96AA4"/>
    <w:rsid w:val="00A96EC5"/>
    <w:rsid w:val="00A96EC8"/>
    <w:rsid w:val="00AA0341"/>
    <w:rsid w:val="00AA1D8D"/>
    <w:rsid w:val="00AA1DAB"/>
    <w:rsid w:val="00AA541D"/>
    <w:rsid w:val="00AA6FDE"/>
    <w:rsid w:val="00AB2577"/>
    <w:rsid w:val="00AB493E"/>
    <w:rsid w:val="00AB4A48"/>
    <w:rsid w:val="00AB58F8"/>
    <w:rsid w:val="00AB6C7D"/>
    <w:rsid w:val="00AB6FB3"/>
    <w:rsid w:val="00AC07B8"/>
    <w:rsid w:val="00AC1A09"/>
    <w:rsid w:val="00AC2466"/>
    <w:rsid w:val="00AC3F4B"/>
    <w:rsid w:val="00AC5B1B"/>
    <w:rsid w:val="00AC662C"/>
    <w:rsid w:val="00AD12A5"/>
    <w:rsid w:val="00AD1E65"/>
    <w:rsid w:val="00AD2123"/>
    <w:rsid w:val="00AD2605"/>
    <w:rsid w:val="00AD2D26"/>
    <w:rsid w:val="00AD4C5A"/>
    <w:rsid w:val="00AD5045"/>
    <w:rsid w:val="00AD62CB"/>
    <w:rsid w:val="00AD6678"/>
    <w:rsid w:val="00AD676E"/>
    <w:rsid w:val="00AD6F03"/>
    <w:rsid w:val="00AE00F0"/>
    <w:rsid w:val="00AE047C"/>
    <w:rsid w:val="00AE33DC"/>
    <w:rsid w:val="00AE6765"/>
    <w:rsid w:val="00AE73E2"/>
    <w:rsid w:val="00AE7EDB"/>
    <w:rsid w:val="00AF0D78"/>
    <w:rsid w:val="00AF1967"/>
    <w:rsid w:val="00AF1A02"/>
    <w:rsid w:val="00AF1B2C"/>
    <w:rsid w:val="00AF1B6E"/>
    <w:rsid w:val="00AF2036"/>
    <w:rsid w:val="00AF4153"/>
    <w:rsid w:val="00AF553E"/>
    <w:rsid w:val="00AF5A66"/>
    <w:rsid w:val="00B004C4"/>
    <w:rsid w:val="00B0089E"/>
    <w:rsid w:val="00B00F3A"/>
    <w:rsid w:val="00B04F04"/>
    <w:rsid w:val="00B05334"/>
    <w:rsid w:val="00B12897"/>
    <w:rsid w:val="00B13DD7"/>
    <w:rsid w:val="00B14425"/>
    <w:rsid w:val="00B17D45"/>
    <w:rsid w:val="00B205C8"/>
    <w:rsid w:val="00B2182F"/>
    <w:rsid w:val="00B24396"/>
    <w:rsid w:val="00B24EA6"/>
    <w:rsid w:val="00B25043"/>
    <w:rsid w:val="00B2557C"/>
    <w:rsid w:val="00B314E6"/>
    <w:rsid w:val="00B31653"/>
    <w:rsid w:val="00B31F9F"/>
    <w:rsid w:val="00B31FB3"/>
    <w:rsid w:val="00B34F25"/>
    <w:rsid w:val="00B35204"/>
    <w:rsid w:val="00B355C1"/>
    <w:rsid w:val="00B35FBB"/>
    <w:rsid w:val="00B4086C"/>
    <w:rsid w:val="00B41E78"/>
    <w:rsid w:val="00B42ADC"/>
    <w:rsid w:val="00B44C7B"/>
    <w:rsid w:val="00B451E8"/>
    <w:rsid w:val="00B47730"/>
    <w:rsid w:val="00B50122"/>
    <w:rsid w:val="00B503D0"/>
    <w:rsid w:val="00B52A87"/>
    <w:rsid w:val="00B53E09"/>
    <w:rsid w:val="00B56501"/>
    <w:rsid w:val="00B56845"/>
    <w:rsid w:val="00B57C7C"/>
    <w:rsid w:val="00B61A52"/>
    <w:rsid w:val="00B61DDA"/>
    <w:rsid w:val="00B62AF5"/>
    <w:rsid w:val="00B637B2"/>
    <w:rsid w:val="00B6625E"/>
    <w:rsid w:val="00B665D6"/>
    <w:rsid w:val="00B66A50"/>
    <w:rsid w:val="00B67BB3"/>
    <w:rsid w:val="00B70B18"/>
    <w:rsid w:val="00B71855"/>
    <w:rsid w:val="00B732B2"/>
    <w:rsid w:val="00B74194"/>
    <w:rsid w:val="00B762BC"/>
    <w:rsid w:val="00B76B9E"/>
    <w:rsid w:val="00B76E35"/>
    <w:rsid w:val="00B81433"/>
    <w:rsid w:val="00B81A9D"/>
    <w:rsid w:val="00B82034"/>
    <w:rsid w:val="00B82497"/>
    <w:rsid w:val="00B84E6F"/>
    <w:rsid w:val="00B85050"/>
    <w:rsid w:val="00B85B58"/>
    <w:rsid w:val="00B87144"/>
    <w:rsid w:val="00B9570A"/>
    <w:rsid w:val="00B959EE"/>
    <w:rsid w:val="00B9663D"/>
    <w:rsid w:val="00B97FBA"/>
    <w:rsid w:val="00BA055E"/>
    <w:rsid w:val="00BA095E"/>
    <w:rsid w:val="00BA0BE3"/>
    <w:rsid w:val="00BA0EFD"/>
    <w:rsid w:val="00BA13CC"/>
    <w:rsid w:val="00BA1B6B"/>
    <w:rsid w:val="00BA38B7"/>
    <w:rsid w:val="00BA3AD1"/>
    <w:rsid w:val="00BA5C13"/>
    <w:rsid w:val="00BA6292"/>
    <w:rsid w:val="00BA62FF"/>
    <w:rsid w:val="00BA6328"/>
    <w:rsid w:val="00BA6AF0"/>
    <w:rsid w:val="00BA6FCF"/>
    <w:rsid w:val="00BA7B82"/>
    <w:rsid w:val="00BB0AE6"/>
    <w:rsid w:val="00BB0DA4"/>
    <w:rsid w:val="00BB116C"/>
    <w:rsid w:val="00BB1676"/>
    <w:rsid w:val="00BB38C0"/>
    <w:rsid w:val="00BB3E94"/>
    <w:rsid w:val="00BB6584"/>
    <w:rsid w:val="00BB6696"/>
    <w:rsid w:val="00BB741D"/>
    <w:rsid w:val="00BC04EF"/>
    <w:rsid w:val="00BC18AE"/>
    <w:rsid w:val="00BC2852"/>
    <w:rsid w:val="00BC3E95"/>
    <w:rsid w:val="00BC41DA"/>
    <w:rsid w:val="00BC45C9"/>
    <w:rsid w:val="00BC5512"/>
    <w:rsid w:val="00BC5A82"/>
    <w:rsid w:val="00BD1338"/>
    <w:rsid w:val="00BD1963"/>
    <w:rsid w:val="00BD6040"/>
    <w:rsid w:val="00BD6343"/>
    <w:rsid w:val="00BD637D"/>
    <w:rsid w:val="00BE024E"/>
    <w:rsid w:val="00BE3524"/>
    <w:rsid w:val="00BF37C2"/>
    <w:rsid w:val="00BF39AE"/>
    <w:rsid w:val="00BF4358"/>
    <w:rsid w:val="00BF4541"/>
    <w:rsid w:val="00BF4F81"/>
    <w:rsid w:val="00BF7204"/>
    <w:rsid w:val="00BF775A"/>
    <w:rsid w:val="00C01AEB"/>
    <w:rsid w:val="00C01C50"/>
    <w:rsid w:val="00C02881"/>
    <w:rsid w:val="00C05E51"/>
    <w:rsid w:val="00C07010"/>
    <w:rsid w:val="00C074B6"/>
    <w:rsid w:val="00C126DF"/>
    <w:rsid w:val="00C12DDC"/>
    <w:rsid w:val="00C14CCA"/>
    <w:rsid w:val="00C14DAE"/>
    <w:rsid w:val="00C15ACA"/>
    <w:rsid w:val="00C15ED6"/>
    <w:rsid w:val="00C1704B"/>
    <w:rsid w:val="00C1773A"/>
    <w:rsid w:val="00C21369"/>
    <w:rsid w:val="00C215AA"/>
    <w:rsid w:val="00C21A23"/>
    <w:rsid w:val="00C21D25"/>
    <w:rsid w:val="00C22542"/>
    <w:rsid w:val="00C23549"/>
    <w:rsid w:val="00C25BF1"/>
    <w:rsid w:val="00C25F52"/>
    <w:rsid w:val="00C25FA1"/>
    <w:rsid w:val="00C27943"/>
    <w:rsid w:val="00C320EA"/>
    <w:rsid w:val="00C32545"/>
    <w:rsid w:val="00C325C8"/>
    <w:rsid w:val="00C3330E"/>
    <w:rsid w:val="00C334A9"/>
    <w:rsid w:val="00C33B45"/>
    <w:rsid w:val="00C33F5F"/>
    <w:rsid w:val="00C34AC5"/>
    <w:rsid w:val="00C35DF1"/>
    <w:rsid w:val="00C3684A"/>
    <w:rsid w:val="00C36D26"/>
    <w:rsid w:val="00C42AC3"/>
    <w:rsid w:val="00C42B23"/>
    <w:rsid w:val="00C4312F"/>
    <w:rsid w:val="00C44EB9"/>
    <w:rsid w:val="00C47D15"/>
    <w:rsid w:val="00C50879"/>
    <w:rsid w:val="00C5263C"/>
    <w:rsid w:val="00C52766"/>
    <w:rsid w:val="00C52B91"/>
    <w:rsid w:val="00C53C01"/>
    <w:rsid w:val="00C55CE8"/>
    <w:rsid w:val="00C55F82"/>
    <w:rsid w:val="00C6221C"/>
    <w:rsid w:val="00C626BB"/>
    <w:rsid w:val="00C62E7E"/>
    <w:rsid w:val="00C64198"/>
    <w:rsid w:val="00C67241"/>
    <w:rsid w:val="00C67523"/>
    <w:rsid w:val="00C677F5"/>
    <w:rsid w:val="00C70664"/>
    <w:rsid w:val="00C70B80"/>
    <w:rsid w:val="00C71A69"/>
    <w:rsid w:val="00C71CA7"/>
    <w:rsid w:val="00C722E1"/>
    <w:rsid w:val="00C727D4"/>
    <w:rsid w:val="00C73691"/>
    <w:rsid w:val="00C75F77"/>
    <w:rsid w:val="00C7630E"/>
    <w:rsid w:val="00C770BB"/>
    <w:rsid w:val="00C80FCA"/>
    <w:rsid w:val="00C8261A"/>
    <w:rsid w:val="00C82A3E"/>
    <w:rsid w:val="00C84FE2"/>
    <w:rsid w:val="00C86653"/>
    <w:rsid w:val="00C87000"/>
    <w:rsid w:val="00C876EF"/>
    <w:rsid w:val="00C911E9"/>
    <w:rsid w:val="00C913DE"/>
    <w:rsid w:val="00C9293D"/>
    <w:rsid w:val="00C93208"/>
    <w:rsid w:val="00C948CC"/>
    <w:rsid w:val="00CA0A6E"/>
    <w:rsid w:val="00CA0BD4"/>
    <w:rsid w:val="00CA2F87"/>
    <w:rsid w:val="00CA4ADE"/>
    <w:rsid w:val="00CB0591"/>
    <w:rsid w:val="00CB0664"/>
    <w:rsid w:val="00CB141B"/>
    <w:rsid w:val="00CB1C67"/>
    <w:rsid w:val="00CB2FFF"/>
    <w:rsid w:val="00CB33FB"/>
    <w:rsid w:val="00CB3930"/>
    <w:rsid w:val="00CC2734"/>
    <w:rsid w:val="00CC2D72"/>
    <w:rsid w:val="00CC4DAB"/>
    <w:rsid w:val="00CC5228"/>
    <w:rsid w:val="00CD1452"/>
    <w:rsid w:val="00CD227F"/>
    <w:rsid w:val="00CD5B47"/>
    <w:rsid w:val="00CD6A3C"/>
    <w:rsid w:val="00CD7600"/>
    <w:rsid w:val="00CE0648"/>
    <w:rsid w:val="00CE4B3D"/>
    <w:rsid w:val="00CF075E"/>
    <w:rsid w:val="00CF0F1E"/>
    <w:rsid w:val="00CF157A"/>
    <w:rsid w:val="00CF5126"/>
    <w:rsid w:val="00CF59FE"/>
    <w:rsid w:val="00CF7B03"/>
    <w:rsid w:val="00D03573"/>
    <w:rsid w:val="00D03941"/>
    <w:rsid w:val="00D04376"/>
    <w:rsid w:val="00D056B4"/>
    <w:rsid w:val="00D064BA"/>
    <w:rsid w:val="00D111A2"/>
    <w:rsid w:val="00D16325"/>
    <w:rsid w:val="00D16886"/>
    <w:rsid w:val="00D17F72"/>
    <w:rsid w:val="00D20512"/>
    <w:rsid w:val="00D23698"/>
    <w:rsid w:val="00D23D40"/>
    <w:rsid w:val="00D2438E"/>
    <w:rsid w:val="00D25933"/>
    <w:rsid w:val="00D2663A"/>
    <w:rsid w:val="00D2670C"/>
    <w:rsid w:val="00D3177C"/>
    <w:rsid w:val="00D317D3"/>
    <w:rsid w:val="00D31E8E"/>
    <w:rsid w:val="00D33A38"/>
    <w:rsid w:val="00D34920"/>
    <w:rsid w:val="00D37505"/>
    <w:rsid w:val="00D3782A"/>
    <w:rsid w:val="00D4048E"/>
    <w:rsid w:val="00D4137C"/>
    <w:rsid w:val="00D41803"/>
    <w:rsid w:val="00D41C14"/>
    <w:rsid w:val="00D42D46"/>
    <w:rsid w:val="00D43D92"/>
    <w:rsid w:val="00D45098"/>
    <w:rsid w:val="00D460F0"/>
    <w:rsid w:val="00D46C01"/>
    <w:rsid w:val="00D47A4A"/>
    <w:rsid w:val="00D5067B"/>
    <w:rsid w:val="00D5355E"/>
    <w:rsid w:val="00D5366F"/>
    <w:rsid w:val="00D53967"/>
    <w:rsid w:val="00D5604B"/>
    <w:rsid w:val="00D61B64"/>
    <w:rsid w:val="00D62898"/>
    <w:rsid w:val="00D631E4"/>
    <w:rsid w:val="00D662CA"/>
    <w:rsid w:val="00D679B1"/>
    <w:rsid w:val="00D701DC"/>
    <w:rsid w:val="00D7135E"/>
    <w:rsid w:val="00D71556"/>
    <w:rsid w:val="00D7245C"/>
    <w:rsid w:val="00D72844"/>
    <w:rsid w:val="00D75433"/>
    <w:rsid w:val="00D771C7"/>
    <w:rsid w:val="00D77656"/>
    <w:rsid w:val="00D77AC3"/>
    <w:rsid w:val="00D77C8D"/>
    <w:rsid w:val="00D80DD4"/>
    <w:rsid w:val="00D8104F"/>
    <w:rsid w:val="00D821FA"/>
    <w:rsid w:val="00D824A1"/>
    <w:rsid w:val="00D82752"/>
    <w:rsid w:val="00D83164"/>
    <w:rsid w:val="00D8333A"/>
    <w:rsid w:val="00D8381D"/>
    <w:rsid w:val="00D83DA8"/>
    <w:rsid w:val="00D872E3"/>
    <w:rsid w:val="00D9285F"/>
    <w:rsid w:val="00D92C1C"/>
    <w:rsid w:val="00D9313F"/>
    <w:rsid w:val="00D94A11"/>
    <w:rsid w:val="00D95A4B"/>
    <w:rsid w:val="00D96864"/>
    <w:rsid w:val="00D97A38"/>
    <w:rsid w:val="00DA0738"/>
    <w:rsid w:val="00DA17E1"/>
    <w:rsid w:val="00DA1F31"/>
    <w:rsid w:val="00DA25AF"/>
    <w:rsid w:val="00DA2D06"/>
    <w:rsid w:val="00DA3F5D"/>
    <w:rsid w:val="00DA4093"/>
    <w:rsid w:val="00DA554C"/>
    <w:rsid w:val="00DA7E15"/>
    <w:rsid w:val="00DB1405"/>
    <w:rsid w:val="00DB456F"/>
    <w:rsid w:val="00DB535A"/>
    <w:rsid w:val="00DB5FAD"/>
    <w:rsid w:val="00DB7BDF"/>
    <w:rsid w:val="00DC034E"/>
    <w:rsid w:val="00DC086A"/>
    <w:rsid w:val="00DC2C66"/>
    <w:rsid w:val="00DC3025"/>
    <w:rsid w:val="00DC648B"/>
    <w:rsid w:val="00DD0719"/>
    <w:rsid w:val="00DD28CA"/>
    <w:rsid w:val="00DD306E"/>
    <w:rsid w:val="00DD3283"/>
    <w:rsid w:val="00DD41CD"/>
    <w:rsid w:val="00DD4D83"/>
    <w:rsid w:val="00DD514B"/>
    <w:rsid w:val="00DD6049"/>
    <w:rsid w:val="00DD7631"/>
    <w:rsid w:val="00DD7A75"/>
    <w:rsid w:val="00DD7B8E"/>
    <w:rsid w:val="00DD7F7E"/>
    <w:rsid w:val="00DE19ED"/>
    <w:rsid w:val="00DE1F99"/>
    <w:rsid w:val="00DE4440"/>
    <w:rsid w:val="00DE6FBB"/>
    <w:rsid w:val="00DE78A4"/>
    <w:rsid w:val="00DE791B"/>
    <w:rsid w:val="00DE7AEC"/>
    <w:rsid w:val="00DF13D6"/>
    <w:rsid w:val="00DF23BF"/>
    <w:rsid w:val="00DF2DAB"/>
    <w:rsid w:val="00DF2F66"/>
    <w:rsid w:val="00DF308A"/>
    <w:rsid w:val="00DF315B"/>
    <w:rsid w:val="00DF4CAB"/>
    <w:rsid w:val="00DF4EEE"/>
    <w:rsid w:val="00DF50F6"/>
    <w:rsid w:val="00DF56E2"/>
    <w:rsid w:val="00DF7068"/>
    <w:rsid w:val="00E002C9"/>
    <w:rsid w:val="00E01092"/>
    <w:rsid w:val="00E01526"/>
    <w:rsid w:val="00E0345E"/>
    <w:rsid w:val="00E03689"/>
    <w:rsid w:val="00E06B51"/>
    <w:rsid w:val="00E07781"/>
    <w:rsid w:val="00E07AF0"/>
    <w:rsid w:val="00E12EC6"/>
    <w:rsid w:val="00E17581"/>
    <w:rsid w:val="00E2171E"/>
    <w:rsid w:val="00E21C92"/>
    <w:rsid w:val="00E2407B"/>
    <w:rsid w:val="00E24950"/>
    <w:rsid w:val="00E250FF"/>
    <w:rsid w:val="00E2627B"/>
    <w:rsid w:val="00E33BD0"/>
    <w:rsid w:val="00E33C2A"/>
    <w:rsid w:val="00E3471A"/>
    <w:rsid w:val="00E35ECD"/>
    <w:rsid w:val="00E36BA3"/>
    <w:rsid w:val="00E40940"/>
    <w:rsid w:val="00E4146E"/>
    <w:rsid w:val="00E436DF"/>
    <w:rsid w:val="00E47F6C"/>
    <w:rsid w:val="00E52017"/>
    <w:rsid w:val="00E5212C"/>
    <w:rsid w:val="00E52953"/>
    <w:rsid w:val="00E52B9A"/>
    <w:rsid w:val="00E54A91"/>
    <w:rsid w:val="00E56AAD"/>
    <w:rsid w:val="00E57393"/>
    <w:rsid w:val="00E61362"/>
    <w:rsid w:val="00E61CF6"/>
    <w:rsid w:val="00E65DE1"/>
    <w:rsid w:val="00E6679E"/>
    <w:rsid w:val="00E6785B"/>
    <w:rsid w:val="00E67996"/>
    <w:rsid w:val="00E71D1E"/>
    <w:rsid w:val="00E72027"/>
    <w:rsid w:val="00E720E6"/>
    <w:rsid w:val="00E723B2"/>
    <w:rsid w:val="00E73E53"/>
    <w:rsid w:val="00E76CB5"/>
    <w:rsid w:val="00E77A5A"/>
    <w:rsid w:val="00E77CCA"/>
    <w:rsid w:val="00E90C99"/>
    <w:rsid w:val="00E947A8"/>
    <w:rsid w:val="00E948DC"/>
    <w:rsid w:val="00E95121"/>
    <w:rsid w:val="00E95613"/>
    <w:rsid w:val="00EA18F5"/>
    <w:rsid w:val="00EA2A36"/>
    <w:rsid w:val="00EA3B07"/>
    <w:rsid w:val="00EA4BC6"/>
    <w:rsid w:val="00EA54B9"/>
    <w:rsid w:val="00EA5DDB"/>
    <w:rsid w:val="00EA79AC"/>
    <w:rsid w:val="00EA7C41"/>
    <w:rsid w:val="00EB1EC0"/>
    <w:rsid w:val="00EB2555"/>
    <w:rsid w:val="00EB2964"/>
    <w:rsid w:val="00EC4B2D"/>
    <w:rsid w:val="00ED0F43"/>
    <w:rsid w:val="00ED204A"/>
    <w:rsid w:val="00ED21E8"/>
    <w:rsid w:val="00ED4F87"/>
    <w:rsid w:val="00ED537F"/>
    <w:rsid w:val="00ED66CF"/>
    <w:rsid w:val="00ED689F"/>
    <w:rsid w:val="00ED697D"/>
    <w:rsid w:val="00EE04AF"/>
    <w:rsid w:val="00EE3AFA"/>
    <w:rsid w:val="00EE4F97"/>
    <w:rsid w:val="00EE7755"/>
    <w:rsid w:val="00EF0D4C"/>
    <w:rsid w:val="00EF1490"/>
    <w:rsid w:val="00EF4358"/>
    <w:rsid w:val="00EF6E87"/>
    <w:rsid w:val="00F03913"/>
    <w:rsid w:val="00F0420D"/>
    <w:rsid w:val="00F043CF"/>
    <w:rsid w:val="00F044E4"/>
    <w:rsid w:val="00F048BF"/>
    <w:rsid w:val="00F04DA6"/>
    <w:rsid w:val="00F06A9C"/>
    <w:rsid w:val="00F07D70"/>
    <w:rsid w:val="00F101CA"/>
    <w:rsid w:val="00F1079A"/>
    <w:rsid w:val="00F11E60"/>
    <w:rsid w:val="00F11F73"/>
    <w:rsid w:val="00F129DF"/>
    <w:rsid w:val="00F12D68"/>
    <w:rsid w:val="00F1335D"/>
    <w:rsid w:val="00F14680"/>
    <w:rsid w:val="00F1752A"/>
    <w:rsid w:val="00F17DD3"/>
    <w:rsid w:val="00F20045"/>
    <w:rsid w:val="00F21795"/>
    <w:rsid w:val="00F2222B"/>
    <w:rsid w:val="00F22E30"/>
    <w:rsid w:val="00F23A06"/>
    <w:rsid w:val="00F27CAF"/>
    <w:rsid w:val="00F3300B"/>
    <w:rsid w:val="00F34977"/>
    <w:rsid w:val="00F36B57"/>
    <w:rsid w:val="00F36E96"/>
    <w:rsid w:val="00F37112"/>
    <w:rsid w:val="00F37AD0"/>
    <w:rsid w:val="00F4006B"/>
    <w:rsid w:val="00F40CAB"/>
    <w:rsid w:val="00F42BC8"/>
    <w:rsid w:val="00F4386F"/>
    <w:rsid w:val="00F43A01"/>
    <w:rsid w:val="00F44B21"/>
    <w:rsid w:val="00F4723B"/>
    <w:rsid w:val="00F53598"/>
    <w:rsid w:val="00F535CF"/>
    <w:rsid w:val="00F53F84"/>
    <w:rsid w:val="00F54BDE"/>
    <w:rsid w:val="00F55358"/>
    <w:rsid w:val="00F5602F"/>
    <w:rsid w:val="00F56CCA"/>
    <w:rsid w:val="00F56E64"/>
    <w:rsid w:val="00F57822"/>
    <w:rsid w:val="00F62585"/>
    <w:rsid w:val="00F63693"/>
    <w:rsid w:val="00F70DA9"/>
    <w:rsid w:val="00F72E0F"/>
    <w:rsid w:val="00F76F2C"/>
    <w:rsid w:val="00F77B8E"/>
    <w:rsid w:val="00F77BE7"/>
    <w:rsid w:val="00F8365F"/>
    <w:rsid w:val="00F83E48"/>
    <w:rsid w:val="00F85171"/>
    <w:rsid w:val="00F85A3E"/>
    <w:rsid w:val="00F86D33"/>
    <w:rsid w:val="00F90A9F"/>
    <w:rsid w:val="00F92F8F"/>
    <w:rsid w:val="00F9308B"/>
    <w:rsid w:val="00F9419C"/>
    <w:rsid w:val="00F95BD6"/>
    <w:rsid w:val="00F96F69"/>
    <w:rsid w:val="00FA01AF"/>
    <w:rsid w:val="00FA0B35"/>
    <w:rsid w:val="00FA2302"/>
    <w:rsid w:val="00FA31AD"/>
    <w:rsid w:val="00FA3CD8"/>
    <w:rsid w:val="00FA46B7"/>
    <w:rsid w:val="00FA4915"/>
    <w:rsid w:val="00FA70E5"/>
    <w:rsid w:val="00FA7C1D"/>
    <w:rsid w:val="00FB1F42"/>
    <w:rsid w:val="00FB2480"/>
    <w:rsid w:val="00FB440A"/>
    <w:rsid w:val="00FB5084"/>
    <w:rsid w:val="00FB7A97"/>
    <w:rsid w:val="00FC1389"/>
    <w:rsid w:val="00FC20DA"/>
    <w:rsid w:val="00FC2E75"/>
    <w:rsid w:val="00FC33A9"/>
    <w:rsid w:val="00FC4252"/>
    <w:rsid w:val="00FC4C69"/>
    <w:rsid w:val="00FC693F"/>
    <w:rsid w:val="00FC7545"/>
    <w:rsid w:val="00FC7DD2"/>
    <w:rsid w:val="00FD0A73"/>
    <w:rsid w:val="00FD0B7A"/>
    <w:rsid w:val="00FD25E0"/>
    <w:rsid w:val="00FD620E"/>
    <w:rsid w:val="00FD6780"/>
    <w:rsid w:val="00FE1251"/>
    <w:rsid w:val="00FE187F"/>
    <w:rsid w:val="00FE1FA0"/>
    <w:rsid w:val="00FE57C0"/>
    <w:rsid w:val="00FF0E84"/>
    <w:rsid w:val="00FF18A8"/>
    <w:rsid w:val="00FF1D22"/>
    <w:rsid w:val="00FF1FEE"/>
    <w:rsid w:val="00FF3C6F"/>
    <w:rsid w:val="00FF43CB"/>
    <w:rsid w:val="00FF4E91"/>
    <w:rsid w:val="00FF6470"/>
    <w:rsid w:val="00FF6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6A68FD"/>
  <w14:defaultImageDpi w14:val="300"/>
  <w15:docId w15:val="{50A399F0-5A84-40B1-A355-279FC397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F1E"/>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BD6343"/>
    <w:pPr>
      <w:keepNext/>
      <w:keepLines/>
      <w:spacing w:before="120" w:after="120" w:line="240" w:lineRule="auto"/>
      <w:ind w:firstLine="720"/>
      <w:jc w:val="both"/>
      <w:outlineLvl w:val="2"/>
    </w:pPr>
    <w:rPr>
      <w:rFonts w:eastAsiaTheme="majorEastAsia" w:cs="Times New Roman"/>
      <w:b/>
      <w:bCs/>
      <w:sz w:val="28"/>
      <w:szCs w:val="28"/>
      <w:lang w:val="vi"/>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6343"/>
    <w:rPr>
      <w:rFonts w:ascii="Times New Roman" w:eastAsiaTheme="majorEastAsia" w:hAnsi="Times New Roman" w:cs="Times New Roman"/>
      <w:b/>
      <w:bCs/>
      <w:sz w:val="28"/>
      <w:szCs w:val="28"/>
      <w:lang w:val="vi"/>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link w:val="ListParagraphChar"/>
    <w:uiPriority w:val="34"/>
    <w:qFormat/>
    <w:rsid w:val="00FC693F"/>
    <w:pPr>
      <w:ind w:left="720"/>
      <w:contextualSpacing/>
    </w:pPr>
  </w:style>
  <w:style w:type="character" w:customStyle="1" w:styleId="ListParagraphChar">
    <w:name w:val="List Paragraph Char"/>
    <w:basedOn w:val="DefaultParagraphFont"/>
    <w:link w:val="ListParagraph"/>
    <w:uiPriority w:val="34"/>
    <w:rsid w:val="009B6F0F"/>
    <w:rPr>
      <w:rFonts w:ascii="Times New Roman" w:eastAsia="Times New Roman" w:hAnsi="Times New Roman"/>
      <w:sz w:val="26"/>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uiPriority w:val="20"/>
    <w:qFormat/>
    <w:rsid w:val="00A7119B"/>
    <w:rPr>
      <w:rFonts w:cs="Times New Roman"/>
      <w:b/>
      <w:sz w:val="27"/>
      <w:szCs w:val="27"/>
      <w:lang w:eastAsia="en-GB"/>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
    <w:name w:val="2"/>
    <w:basedOn w:val="TableNormal"/>
    <w:rsid w:val="002E5BCE"/>
    <w:pPr>
      <w:spacing w:after="0" w:line="240" w:lineRule="auto"/>
    </w:pPr>
    <w:rPr>
      <w:rFonts w:ascii="Times New Roman" w:eastAsia="Times New Roman" w:hAnsi="Times New Roman" w:cs="Times New Roman"/>
      <w:sz w:val="24"/>
      <w:szCs w:val="24"/>
      <w:lang w:val="vi" w:eastAsia="zh-CN"/>
    </w:rPr>
    <w:tblPr>
      <w:tblStyleRowBandSize w:val="1"/>
      <w:tblStyleColBandSize w:val="1"/>
      <w:tblInd w:w="0" w:type="nil"/>
      <w:tblCellMar>
        <w:left w:w="0" w:type="dxa"/>
        <w:right w:w="0" w:type="dxa"/>
      </w:tblCellMar>
    </w:tblPr>
  </w:style>
  <w:style w:type="table" w:customStyle="1" w:styleId="1">
    <w:name w:val="1"/>
    <w:basedOn w:val="TableNormal"/>
    <w:rsid w:val="008E4C7D"/>
    <w:pPr>
      <w:spacing w:after="0" w:line="240" w:lineRule="auto"/>
    </w:pPr>
    <w:rPr>
      <w:rFonts w:ascii="Times New Roman" w:eastAsia="Times New Roman" w:hAnsi="Times New Roman" w:cs="Times New Roman"/>
      <w:sz w:val="24"/>
      <w:szCs w:val="24"/>
      <w:lang w:val="vi" w:eastAsia="zh-CN"/>
    </w:rPr>
    <w:tblPr>
      <w:tblStyleRowBandSize w:val="1"/>
      <w:tblStyleColBandSize w:val="1"/>
      <w:tblInd w:w="0" w:type="nil"/>
    </w:tblPr>
  </w:style>
  <w:style w:type="paragraph" w:styleId="Revision">
    <w:name w:val="Revision"/>
    <w:hidden/>
    <w:uiPriority w:val="99"/>
    <w:semiHidden/>
    <w:rsid w:val="00F53F84"/>
    <w:pPr>
      <w:spacing w:after="0" w:line="240" w:lineRule="auto"/>
    </w:pPr>
    <w:rPr>
      <w:rFonts w:ascii="Times New Roman" w:eastAsia="Times New Roman" w:hAnsi="Times New Roman"/>
      <w:sz w:val="26"/>
    </w:rPr>
  </w:style>
  <w:style w:type="paragraph" w:styleId="NormalWeb">
    <w:name w:val="Normal (Web)"/>
    <w:basedOn w:val="Normal"/>
    <w:uiPriority w:val="99"/>
    <w:unhideWhenUsed/>
    <w:rsid w:val="006767ED"/>
    <w:rPr>
      <w:rFonts w:cs="Times New Roman"/>
      <w:sz w:val="24"/>
      <w:szCs w:val="24"/>
    </w:rPr>
  </w:style>
  <w:style w:type="character" w:styleId="CommentReference">
    <w:name w:val="annotation reference"/>
    <w:basedOn w:val="DefaultParagraphFont"/>
    <w:uiPriority w:val="99"/>
    <w:semiHidden/>
    <w:unhideWhenUsed/>
    <w:rsid w:val="00943E29"/>
    <w:rPr>
      <w:sz w:val="16"/>
      <w:szCs w:val="16"/>
    </w:rPr>
  </w:style>
  <w:style w:type="paragraph" w:styleId="CommentText">
    <w:name w:val="annotation text"/>
    <w:basedOn w:val="Normal"/>
    <w:link w:val="CommentTextChar"/>
    <w:uiPriority w:val="99"/>
    <w:semiHidden/>
    <w:unhideWhenUsed/>
    <w:rsid w:val="00943E29"/>
    <w:pPr>
      <w:spacing w:line="240" w:lineRule="auto"/>
    </w:pPr>
    <w:rPr>
      <w:sz w:val="20"/>
      <w:szCs w:val="20"/>
    </w:rPr>
  </w:style>
  <w:style w:type="character" w:customStyle="1" w:styleId="CommentTextChar">
    <w:name w:val="Comment Text Char"/>
    <w:basedOn w:val="DefaultParagraphFont"/>
    <w:link w:val="CommentText"/>
    <w:uiPriority w:val="99"/>
    <w:semiHidden/>
    <w:rsid w:val="00943E29"/>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43E29"/>
    <w:rPr>
      <w:b/>
      <w:bCs/>
    </w:rPr>
  </w:style>
  <w:style w:type="character" w:customStyle="1" w:styleId="CommentSubjectChar">
    <w:name w:val="Comment Subject Char"/>
    <w:basedOn w:val="CommentTextChar"/>
    <w:link w:val="CommentSubject"/>
    <w:uiPriority w:val="99"/>
    <w:semiHidden/>
    <w:rsid w:val="00943E29"/>
    <w:rPr>
      <w:rFonts w:ascii="Times New Roman" w:eastAsia="Times New Roman" w:hAnsi="Times New Roman"/>
      <w:b/>
      <w:bCs/>
      <w:sz w:val="20"/>
      <w:szCs w:val="20"/>
    </w:rPr>
  </w:style>
  <w:style w:type="character" w:styleId="Hyperlink">
    <w:name w:val="Hyperlink"/>
    <w:basedOn w:val="DefaultParagraphFont"/>
    <w:uiPriority w:val="99"/>
    <w:unhideWhenUsed/>
    <w:rsid w:val="009B6F0F"/>
    <w:rPr>
      <w:color w:val="0000FF" w:themeColor="hyperlink"/>
      <w:u w:val="single"/>
    </w:rPr>
  </w:style>
  <w:style w:type="paragraph" w:customStyle="1" w:styleId="STT">
    <w:name w:val="STT"/>
    <w:basedOn w:val="ListParagraph"/>
    <w:link w:val="STTChar"/>
    <w:qFormat/>
    <w:rsid w:val="009B6F0F"/>
    <w:pPr>
      <w:numPr>
        <w:numId w:val="30"/>
      </w:numPr>
      <w:spacing w:after="0" w:line="240" w:lineRule="auto"/>
    </w:pPr>
    <w:rPr>
      <w:rFonts w:cs="Times New Roman"/>
      <w:sz w:val="28"/>
      <w:szCs w:val="28"/>
      <w:lang w:val="vi-VN"/>
    </w:rPr>
  </w:style>
  <w:style w:type="character" w:customStyle="1" w:styleId="STTChar">
    <w:name w:val="STT Char"/>
    <w:basedOn w:val="ListParagraphChar"/>
    <w:link w:val="STT"/>
    <w:rsid w:val="009B6F0F"/>
    <w:rPr>
      <w:rFonts w:ascii="Times New Roman" w:eastAsia="Times New Roman" w:hAnsi="Times New Roman" w:cs="Times New Roman"/>
      <w:sz w:val="28"/>
      <w:szCs w:val="28"/>
      <w:lang w:val="vi-VN"/>
    </w:rPr>
  </w:style>
  <w:style w:type="character" w:customStyle="1" w:styleId="fontstyle01">
    <w:name w:val="fontstyle01"/>
    <w:basedOn w:val="DefaultParagraphFont"/>
    <w:rsid w:val="009B6F0F"/>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915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98E"/>
    <w:rPr>
      <w:rFonts w:ascii="Segoe UI" w:eastAsia="Times New Roman" w:hAnsi="Segoe UI" w:cs="Segoe UI"/>
      <w:sz w:val="18"/>
      <w:szCs w:val="18"/>
    </w:rPr>
  </w:style>
  <w:style w:type="table" w:customStyle="1" w:styleId="11">
    <w:name w:val="11"/>
    <w:basedOn w:val="TableNormal"/>
    <w:rsid w:val="00FF6470"/>
    <w:pPr>
      <w:spacing w:after="0" w:line="240" w:lineRule="auto"/>
    </w:pPr>
    <w:rPr>
      <w:rFonts w:ascii="Times New Roman" w:eastAsia="Times New Roman" w:hAnsi="Times New Roman" w:cs="Times New Roman"/>
      <w:sz w:val="24"/>
      <w:szCs w:val="24"/>
      <w:lang w:val="vi" w:eastAsia="zh-CN"/>
    </w:rPr>
    <w:tblPr>
      <w:tblStyleRowBandSize w:val="1"/>
      <w:tblStyleColBandSize w:val="1"/>
      <w:tblInd w:w="0" w:type="nil"/>
    </w:tblPr>
  </w:style>
  <w:style w:type="paragraph" w:customStyle="1" w:styleId="pdq2pgselectionanchorcontainer">
    <w:name w:val="pdq2pg_selectionanchorcontainer"/>
    <w:basedOn w:val="Normal"/>
    <w:rsid w:val="00A23048"/>
    <w:pPr>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704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B5BB2-30B8-44AB-9B89-A34F5C75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2886</Words>
  <Characters>16454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trong dong</cp:lastModifiedBy>
  <cp:revision>5</cp:revision>
  <cp:lastPrinted>2026-06-25T08:17:00Z</cp:lastPrinted>
  <dcterms:created xsi:type="dcterms:W3CDTF">2026-07-15T17:40:00Z</dcterms:created>
  <dcterms:modified xsi:type="dcterms:W3CDTF">2026-07-15T10:54:00Z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672c8360-eb97-46e1-be77-0b3ce4bc29a7</vt:lpwstr>
  </property>
</Properties>
</file>