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C70004" w14:textId="594F26F5" w:rsidR="00CF0F1E" w:rsidRDefault="00FF6470" w:rsidP="00CF0F1E">
      <w:pPr>
        <w:spacing w:after="0" w:line="240" w:lineRule="auto"/>
        <w:jc w:val="center"/>
        <w:rPr>
          <w:rFonts w:cs="Times New Roman"/>
          <w:i/>
          <w:iCs/>
          <w:sz w:val="28"/>
          <w:szCs w:val="28"/>
          <w:vertAlign w:val="superscript"/>
        </w:rPr>
      </w:pPr>
      <w:r w:rsidRPr="0047230B">
        <w:rPr>
          <w:rFonts w:cs="Times New Roman"/>
          <w:b/>
          <w:bCs/>
          <w:sz w:val="28"/>
          <w:szCs w:val="28"/>
          <w:lang w:val="vi"/>
        </w:rPr>
        <w:t xml:space="preserve">Phụ lục </w:t>
      </w:r>
      <w:bookmarkStart w:id="0" w:name="_GoBack"/>
      <w:bookmarkEnd w:id="0"/>
      <w:r w:rsidRPr="0047230B">
        <w:rPr>
          <w:rFonts w:cs="Times New Roman"/>
          <w:b/>
          <w:bCs/>
          <w:sz w:val="28"/>
          <w:szCs w:val="28"/>
          <w:lang w:val="vi"/>
        </w:rPr>
        <w:t>I</w:t>
      </w:r>
      <w:r w:rsidRPr="0047230B">
        <w:rPr>
          <w:rFonts w:cs="Times New Roman"/>
          <w:b/>
          <w:bCs/>
          <w:sz w:val="28"/>
          <w:szCs w:val="28"/>
          <w:lang w:val="vi"/>
        </w:rPr>
        <w:br/>
        <w:t>HỆ THỐNG MỤC TIÊU THUỘC CHIẾN LƯỢC</w:t>
      </w:r>
      <w:r w:rsidR="00A23E0C">
        <w:rPr>
          <w:rFonts w:cs="Times New Roman"/>
          <w:b/>
          <w:bCs/>
          <w:sz w:val="28"/>
          <w:szCs w:val="28"/>
        </w:rPr>
        <w:t xml:space="preserve"> DỮ LIỆU</w:t>
      </w:r>
      <w:r w:rsidRPr="0047230B">
        <w:rPr>
          <w:rFonts w:cs="Times New Roman"/>
          <w:b/>
          <w:bCs/>
          <w:sz w:val="28"/>
          <w:szCs w:val="28"/>
          <w:lang w:val="vi"/>
        </w:rPr>
        <w:t xml:space="preserve"> QUỐC GIA GIAI ĐOẠN 2026 - 2030, </w:t>
      </w:r>
      <w:r w:rsidR="00E77A5A">
        <w:rPr>
          <w:rFonts w:cs="Times New Roman"/>
          <w:b/>
          <w:bCs/>
          <w:sz w:val="28"/>
          <w:szCs w:val="28"/>
        </w:rPr>
        <w:br/>
      </w:r>
      <w:r w:rsidR="00A23E0C">
        <w:rPr>
          <w:rFonts w:cs="Times New Roman"/>
          <w:b/>
          <w:bCs/>
          <w:sz w:val="28"/>
          <w:szCs w:val="28"/>
        </w:rPr>
        <w:t>TẦM NHÌN</w:t>
      </w:r>
      <w:r w:rsidRPr="0047230B">
        <w:rPr>
          <w:rFonts w:cs="Times New Roman"/>
          <w:b/>
          <w:bCs/>
          <w:sz w:val="28"/>
          <w:szCs w:val="28"/>
          <w:lang w:val="vi"/>
        </w:rPr>
        <w:t xml:space="preserve"> ĐẾN NĂM 2045</w:t>
      </w:r>
      <w:r w:rsidRPr="0047230B">
        <w:rPr>
          <w:rFonts w:cs="Times New Roman"/>
          <w:b/>
          <w:bCs/>
          <w:sz w:val="28"/>
          <w:szCs w:val="28"/>
          <w:lang w:val="vi"/>
        </w:rPr>
        <w:br/>
      </w:r>
      <w:r w:rsidRPr="0047230B">
        <w:rPr>
          <w:rFonts w:cs="Times New Roman"/>
          <w:i/>
          <w:iCs/>
          <w:sz w:val="28"/>
          <w:szCs w:val="28"/>
          <w:lang w:val="vi"/>
        </w:rPr>
        <w:t xml:space="preserve">(Kèm theo Quyết định số           /QĐ-TTg ngày       </w:t>
      </w:r>
      <w:r w:rsidR="00005B7C" w:rsidRPr="0047230B">
        <w:rPr>
          <w:rFonts w:cs="Times New Roman"/>
          <w:i/>
          <w:iCs/>
          <w:sz w:val="28"/>
          <w:szCs w:val="28"/>
          <w:lang w:val="vi"/>
        </w:rPr>
        <w:t>tháng</w:t>
      </w:r>
      <w:r w:rsidR="00801DA7">
        <w:rPr>
          <w:rFonts w:cs="Times New Roman"/>
          <w:i/>
          <w:iCs/>
          <w:sz w:val="28"/>
          <w:szCs w:val="28"/>
        </w:rPr>
        <w:t xml:space="preserve"> 7 </w:t>
      </w:r>
      <w:r w:rsidR="00005B7C" w:rsidRPr="0047230B">
        <w:rPr>
          <w:rFonts w:cs="Times New Roman"/>
          <w:i/>
          <w:iCs/>
          <w:sz w:val="28"/>
          <w:szCs w:val="28"/>
          <w:lang w:val="vi"/>
        </w:rPr>
        <w:t xml:space="preserve">năm </w:t>
      </w:r>
      <w:r w:rsidRPr="0047230B">
        <w:rPr>
          <w:rFonts w:cs="Times New Roman"/>
          <w:i/>
          <w:iCs/>
          <w:sz w:val="28"/>
          <w:szCs w:val="28"/>
          <w:lang w:val="vi"/>
        </w:rPr>
        <w:t>2026 của Thủ tướng Chính phủ)</w:t>
      </w:r>
      <w:r w:rsidR="00CF0F1E">
        <w:rPr>
          <w:rFonts w:cs="Times New Roman"/>
          <w:i/>
          <w:iCs/>
          <w:sz w:val="28"/>
          <w:szCs w:val="28"/>
        </w:rPr>
        <w:br/>
      </w:r>
      <w:r w:rsidR="00CF0F1E" w:rsidRPr="0047230B">
        <w:rPr>
          <w:rFonts w:cs="Times New Roman"/>
          <w:i/>
          <w:iCs/>
          <w:sz w:val="28"/>
          <w:szCs w:val="28"/>
          <w:vertAlign w:val="superscript"/>
        </w:rPr>
        <w:t>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8809"/>
        <w:gridCol w:w="2653"/>
        <w:gridCol w:w="2716"/>
      </w:tblGrid>
      <w:tr w:rsidR="00FF6470" w:rsidRPr="0047230B" w14:paraId="7371CBEF" w14:textId="77777777" w:rsidTr="00622046">
        <w:trPr>
          <w:tblHeader/>
        </w:trPr>
        <w:tc>
          <w:tcPr>
            <w:tcW w:w="260" w:type="pct"/>
            <w:vAlign w:val="center"/>
          </w:tcPr>
          <w:p w14:paraId="2B6F8E8E" w14:textId="77777777" w:rsidR="00FF6470" w:rsidRPr="00622046" w:rsidRDefault="00FF6470" w:rsidP="00FF6470">
            <w:pPr>
              <w:spacing w:after="0" w:line="240" w:lineRule="auto"/>
              <w:jc w:val="center"/>
              <w:rPr>
                <w:rFonts w:cs="Times New Roman"/>
                <w:b/>
                <w:bCs/>
                <w:sz w:val="27"/>
                <w:szCs w:val="27"/>
                <w:lang w:val="en-GB" w:eastAsia="en-GB"/>
              </w:rPr>
            </w:pPr>
            <w:r w:rsidRPr="00622046">
              <w:rPr>
                <w:rFonts w:cs="Times New Roman"/>
                <w:b/>
                <w:bCs/>
                <w:sz w:val="27"/>
                <w:szCs w:val="27"/>
                <w:lang w:val="en-GB" w:eastAsia="en-GB"/>
              </w:rPr>
              <w:t>STT</w:t>
            </w:r>
          </w:p>
        </w:tc>
        <w:tc>
          <w:tcPr>
            <w:tcW w:w="2945" w:type="pct"/>
            <w:vAlign w:val="center"/>
            <w:hideMark/>
          </w:tcPr>
          <w:p w14:paraId="71BCA6F0" w14:textId="77777777" w:rsidR="00FF6470" w:rsidRPr="00622046" w:rsidRDefault="00FF6470" w:rsidP="00FF6470">
            <w:pPr>
              <w:spacing w:after="0" w:line="240" w:lineRule="auto"/>
              <w:jc w:val="center"/>
              <w:rPr>
                <w:rFonts w:cs="Times New Roman"/>
                <w:b/>
                <w:bCs/>
                <w:sz w:val="27"/>
                <w:szCs w:val="27"/>
                <w:lang w:val="en-GB" w:eastAsia="en-GB"/>
              </w:rPr>
            </w:pPr>
            <w:r w:rsidRPr="00622046">
              <w:rPr>
                <w:rFonts w:cs="Times New Roman"/>
                <w:b/>
                <w:bCs/>
                <w:sz w:val="27"/>
                <w:szCs w:val="27"/>
                <w:lang w:val="en-GB" w:eastAsia="en-GB"/>
              </w:rPr>
              <w:t>Chỉ tiêu cụ thể</w:t>
            </w:r>
          </w:p>
        </w:tc>
        <w:tc>
          <w:tcPr>
            <w:tcW w:w="887" w:type="pct"/>
            <w:vAlign w:val="center"/>
            <w:hideMark/>
          </w:tcPr>
          <w:p w14:paraId="6D5D3EB8" w14:textId="77777777" w:rsidR="00FF6470" w:rsidRPr="00622046" w:rsidRDefault="00FF6470" w:rsidP="00FF6470">
            <w:pPr>
              <w:spacing w:after="0" w:line="240" w:lineRule="auto"/>
              <w:jc w:val="center"/>
              <w:rPr>
                <w:rFonts w:cs="Times New Roman"/>
                <w:b/>
                <w:bCs/>
                <w:sz w:val="27"/>
                <w:szCs w:val="27"/>
                <w:lang w:val="en-GB" w:eastAsia="en-GB"/>
              </w:rPr>
            </w:pPr>
            <w:r w:rsidRPr="00622046">
              <w:rPr>
                <w:rFonts w:cs="Times New Roman"/>
                <w:b/>
                <w:bCs/>
                <w:sz w:val="27"/>
                <w:szCs w:val="27"/>
                <w:lang w:val="en-GB" w:eastAsia="en-GB"/>
              </w:rPr>
              <w:t>Cơ quan chủ trì theo dõi, đánh giá</w:t>
            </w:r>
          </w:p>
        </w:tc>
        <w:tc>
          <w:tcPr>
            <w:tcW w:w="908" w:type="pct"/>
            <w:vAlign w:val="center"/>
            <w:hideMark/>
          </w:tcPr>
          <w:p w14:paraId="2D3C0AA9" w14:textId="77777777" w:rsidR="00FF6470" w:rsidRPr="00622046" w:rsidRDefault="00FF6470" w:rsidP="00FF6470">
            <w:pPr>
              <w:spacing w:after="0" w:line="240" w:lineRule="auto"/>
              <w:jc w:val="center"/>
              <w:rPr>
                <w:rFonts w:cs="Times New Roman"/>
                <w:b/>
                <w:bCs/>
                <w:sz w:val="27"/>
                <w:szCs w:val="27"/>
                <w:lang w:val="en-GB" w:eastAsia="en-GB"/>
              </w:rPr>
            </w:pPr>
            <w:r w:rsidRPr="00622046">
              <w:rPr>
                <w:rFonts w:cs="Times New Roman"/>
                <w:b/>
                <w:bCs/>
                <w:sz w:val="27"/>
                <w:szCs w:val="27"/>
                <w:lang w:val="en-GB" w:eastAsia="en-GB"/>
              </w:rPr>
              <w:t>Cơ quan phối hợp thực hiện</w:t>
            </w:r>
          </w:p>
        </w:tc>
      </w:tr>
      <w:tr w:rsidR="00FF6470" w:rsidRPr="0047230B" w14:paraId="0EA91EAB" w14:textId="77777777" w:rsidTr="00622046">
        <w:tc>
          <w:tcPr>
            <w:tcW w:w="260" w:type="pct"/>
            <w:vAlign w:val="center"/>
          </w:tcPr>
          <w:p w14:paraId="6FA98828" w14:textId="77777777" w:rsidR="00FF6470" w:rsidRPr="00622046" w:rsidRDefault="00FF6470" w:rsidP="00FF6470">
            <w:pPr>
              <w:spacing w:after="0" w:line="240" w:lineRule="auto"/>
              <w:jc w:val="center"/>
              <w:rPr>
                <w:rFonts w:cs="Times New Roman"/>
                <w:b/>
                <w:bCs/>
                <w:sz w:val="27"/>
                <w:szCs w:val="27"/>
                <w:lang w:val="en-GB" w:eastAsia="en-GB"/>
              </w:rPr>
            </w:pPr>
            <w:r w:rsidRPr="00622046">
              <w:rPr>
                <w:rFonts w:cs="Times New Roman"/>
                <w:b/>
                <w:bCs/>
                <w:sz w:val="27"/>
                <w:szCs w:val="27"/>
                <w:lang w:val="en-GB" w:eastAsia="en-GB"/>
              </w:rPr>
              <w:t>A</w:t>
            </w:r>
          </w:p>
        </w:tc>
        <w:tc>
          <w:tcPr>
            <w:tcW w:w="4740" w:type="pct"/>
            <w:gridSpan w:val="3"/>
            <w:vAlign w:val="center"/>
            <w:hideMark/>
          </w:tcPr>
          <w:p w14:paraId="55D95BF1" w14:textId="77777777" w:rsidR="00FF6470" w:rsidRPr="00622046" w:rsidRDefault="00FF6470" w:rsidP="00FF6470">
            <w:pPr>
              <w:spacing w:after="0" w:line="240" w:lineRule="auto"/>
              <w:jc w:val="both"/>
              <w:rPr>
                <w:rFonts w:cs="Times New Roman"/>
                <w:b/>
                <w:bCs/>
                <w:sz w:val="27"/>
                <w:szCs w:val="27"/>
                <w:lang w:val="en-GB" w:eastAsia="en-GB"/>
              </w:rPr>
            </w:pPr>
            <w:r w:rsidRPr="00622046">
              <w:rPr>
                <w:rFonts w:cs="Times New Roman"/>
                <w:b/>
                <w:bCs/>
                <w:sz w:val="27"/>
                <w:szCs w:val="27"/>
                <w:lang w:val="en-GB" w:eastAsia="en-GB"/>
              </w:rPr>
              <w:t>MỤC TIÊU ĐẾN NĂM 2030 </w:t>
            </w:r>
          </w:p>
        </w:tc>
      </w:tr>
      <w:tr w:rsidR="00FF6470" w:rsidRPr="0047230B" w14:paraId="4D79FD40" w14:textId="77777777" w:rsidTr="00622046">
        <w:tc>
          <w:tcPr>
            <w:tcW w:w="260" w:type="pct"/>
            <w:vAlign w:val="center"/>
          </w:tcPr>
          <w:p w14:paraId="090A521A" w14:textId="77777777" w:rsidR="00FF6470" w:rsidRPr="00622046" w:rsidRDefault="00FF6470" w:rsidP="00FF6470">
            <w:pPr>
              <w:spacing w:after="0" w:line="240" w:lineRule="auto"/>
              <w:jc w:val="center"/>
              <w:rPr>
                <w:rFonts w:cs="Times New Roman"/>
                <w:b/>
                <w:bCs/>
                <w:sz w:val="27"/>
                <w:szCs w:val="27"/>
                <w:lang w:val="en-GB" w:eastAsia="en-GB"/>
              </w:rPr>
            </w:pPr>
            <w:r w:rsidRPr="00622046">
              <w:rPr>
                <w:rFonts w:cs="Times New Roman"/>
                <w:b/>
                <w:bCs/>
                <w:sz w:val="27"/>
                <w:szCs w:val="27"/>
                <w:lang w:val="en-GB" w:eastAsia="en-GB"/>
              </w:rPr>
              <w:t>I</w:t>
            </w:r>
          </w:p>
        </w:tc>
        <w:tc>
          <w:tcPr>
            <w:tcW w:w="4740" w:type="pct"/>
            <w:gridSpan w:val="3"/>
            <w:vAlign w:val="center"/>
            <w:hideMark/>
          </w:tcPr>
          <w:p w14:paraId="6BFC69F6" w14:textId="76B52525" w:rsidR="00FF6470" w:rsidRPr="00622046" w:rsidRDefault="00FF6470" w:rsidP="00FF6470">
            <w:pPr>
              <w:spacing w:after="0" w:line="240" w:lineRule="auto"/>
              <w:jc w:val="both"/>
              <w:rPr>
                <w:rFonts w:cs="Times New Roman"/>
                <w:b/>
                <w:bCs/>
                <w:sz w:val="27"/>
                <w:szCs w:val="27"/>
                <w:lang w:val="en-GB" w:eastAsia="en-GB"/>
              </w:rPr>
            </w:pPr>
            <w:r w:rsidRPr="00622046">
              <w:rPr>
                <w:rFonts w:cs="Times New Roman"/>
                <w:b/>
                <w:bCs/>
                <w:sz w:val="27"/>
                <w:szCs w:val="27"/>
                <w:lang w:val="en-GB" w:eastAsia="en-GB"/>
              </w:rPr>
              <w:t xml:space="preserve">Nhóm mục tiêu về </w:t>
            </w:r>
            <w:r w:rsidR="00A23E0C" w:rsidRPr="00622046">
              <w:rPr>
                <w:rFonts w:cs="Times New Roman"/>
                <w:b/>
                <w:bCs/>
                <w:color w:val="000000" w:themeColor="text1"/>
                <w:spacing w:val="-6"/>
                <w:sz w:val="27"/>
                <w:szCs w:val="27"/>
              </w:rPr>
              <w:t>hoàn thiện thể chế và nâng cao năng lực quản trị dữ liệu</w:t>
            </w:r>
          </w:p>
        </w:tc>
      </w:tr>
      <w:tr w:rsidR="00A23E0C" w:rsidRPr="0047230B" w14:paraId="517E5FCC" w14:textId="77777777" w:rsidTr="00622046">
        <w:tc>
          <w:tcPr>
            <w:tcW w:w="260" w:type="pct"/>
            <w:vAlign w:val="center"/>
          </w:tcPr>
          <w:p w14:paraId="25E8FF17" w14:textId="77777777" w:rsidR="00A23E0C" w:rsidRPr="00622046" w:rsidRDefault="00A23E0C" w:rsidP="00A23E0C">
            <w:pPr>
              <w:pStyle w:val="STT"/>
              <w:rPr>
                <w:sz w:val="27"/>
                <w:szCs w:val="27"/>
                <w:lang w:eastAsia="en-GB"/>
              </w:rPr>
            </w:pPr>
          </w:p>
        </w:tc>
        <w:tc>
          <w:tcPr>
            <w:tcW w:w="2945" w:type="pct"/>
            <w:vAlign w:val="center"/>
            <w:hideMark/>
          </w:tcPr>
          <w:p w14:paraId="768EE680" w14:textId="6B2A7825" w:rsidR="00A23E0C" w:rsidRPr="00622046" w:rsidRDefault="00A23E0C" w:rsidP="00A23E0C">
            <w:pPr>
              <w:spacing w:after="0" w:line="240" w:lineRule="auto"/>
              <w:jc w:val="both"/>
              <w:rPr>
                <w:rFonts w:cs="Times New Roman"/>
                <w:sz w:val="27"/>
                <w:szCs w:val="27"/>
                <w:lang w:val="vi-VN" w:eastAsia="en-GB"/>
              </w:rPr>
            </w:pPr>
            <w:r w:rsidRPr="00622046">
              <w:rPr>
                <w:rStyle w:val="ng-star-inserted"/>
                <w:rFonts w:cs="Times New Roman"/>
                <w:sz w:val="27"/>
                <w:szCs w:val="27"/>
                <w:shd w:val="clear" w:color="auto" w:fill="FFFFFF"/>
              </w:rPr>
              <w:t xml:space="preserve">Hoàn thành </w:t>
            </w:r>
            <w:r w:rsidRPr="00622046">
              <w:rPr>
                <w:rFonts w:cs="Times New Roman"/>
                <w:sz w:val="27"/>
                <w:szCs w:val="27"/>
                <w:shd w:val="clear" w:color="auto" w:fill="FFFFFF"/>
              </w:rPr>
              <w:t>100%</w:t>
            </w:r>
            <w:r w:rsidRPr="00622046">
              <w:rPr>
                <w:rStyle w:val="ng-star-inserted"/>
                <w:rFonts w:cs="Times New Roman"/>
                <w:sz w:val="27"/>
                <w:szCs w:val="27"/>
                <w:shd w:val="clear" w:color="auto" w:fill="FFFFFF"/>
              </w:rPr>
              <w:t xml:space="preserve"> việc xây dựng, sửa đổi, bổ sung các văn bản quy phạm pháp luật cốt lõi (Luật, Nghị định, Thông tư) và ban hành </w:t>
            </w:r>
            <w:r w:rsidRPr="00622046">
              <w:rPr>
                <w:rFonts w:cs="Times New Roman"/>
                <w:sz w:val="27"/>
                <w:szCs w:val="27"/>
                <w:shd w:val="clear" w:color="auto" w:fill="FFFFFF"/>
              </w:rPr>
              <w:t>đầy đủ hệ thống tiêu chuẩn, quy chuẩn kỹ thuật</w:t>
            </w:r>
            <w:r w:rsidRPr="00622046">
              <w:rPr>
                <w:rStyle w:val="ng-star-inserted"/>
                <w:rFonts w:cs="Times New Roman"/>
                <w:sz w:val="27"/>
                <w:szCs w:val="27"/>
                <w:shd w:val="clear" w:color="auto" w:fill="FFFFFF"/>
              </w:rPr>
              <w:t xml:space="preserve"> về dữ liệu.</w:t>
            </w:r>
          </w:p>
        </w:tc>
        <w:tc>
          <w:tcPr>
            <w:tcW w:w="887" w:type="pct"/>
            <w:noWrap/>
            <w:vAlign w:val="center"/>
            <w:hideMark/>
          </w:tcPr>
          <w:p w14:paraId="632DB1D6" w14:textId="0EB34ADF"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Bộ Công an</w:t>
            </w:r>
          </w:p>
        </w:tc>
        <w:tc>
          <w:tcPr>
            <w:tcW w:w="908" w:type="pct"/>
            <w:vAlign w:val="center"/>
            <w:hideMark/>
          </w:tcPr>
          <w:p w14:paraId="6B0C49F6" w14:textId="70571D1E"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Bộ Tư pháp, Bộ Khoa học và Công nghệ, các bộ, cơ quan ngang bộ, UBND cấp tỉnh</w:t>
            </w:r>
          </w:p>
        </w:tc>
      </w:tr>
      <w:tr w:rsidR="00A23E0C" w:rsidRPr="0047230B" w14:paraId="24034527" w14:textId="77777777" w:rsidTr="00622046">
        <w:tc>
          <w:tcPr>
            <w:tcW w:w="260" w:type="pct"/>
            <w:vAlign w:val="center"/>
          </w:tcPr>
          <w:p w14:paraId="782DF1A5" w14:textId="77777777" w:rsidR="00A23E0C" w:rsidRPr="00622046" w:rsidRDefault="00A23E0C" w:rsidP="00A23E0C">
            <w:pPr>
              <w:pStyle w:val="STT"/>
              <w:rPr>
                <w:sz w:val="27"/>
                <w:szCs w:val="27"/>
                <w:lang w:eastAsia="en-GB"/>
              </w:rPr>
            </w:pPr>
          </w:p>
        </w:tc>
        <w:tc>
          <w:tcPr>
            <w:tcW w:w="2945" w:type="pct"/>
            <w:vAlign w:val="center"/>
            <w:hideMark/>
          </w:tcPr>
          <w:p w14:paraId="159C2D4C" w14:textId="7DD0A9BA" w:rsidR="00A23E0C" w:rsidRPr="00622046" w:rsidRDefault="00A23E0C" w:rsidP="00A23E0C">
            <w:pPr>
              <w:spacing w:after="0" w:line="240" w:lineRule="auto"/>
              <w:jc w:val="both"/>
              <w:rPr>
                <w:rFonts w:cs="Times New Roman"/>
                <w:sz w:val="27"/>
                <w:szCs w:val="27"/>
                <w:lang w:val="vi-VN" w:eastAsia="en-GB"/>
              </w:rPr>
            </w:pPr>
            <w:r w:rsidRPr="00622046">
              <w:rPr>
                <w:rFonts w:cs="Times New Roman"/>
                <w:sz w:val="27"/>
                <w:szCs w:val="27"/>
              </w:rPr>
              <w:t>100% bộ, ngành, địa phương hoàn thành việc ban hành Chiến lược dữ liệu, Khung kiến trúc dữ liệu và Khung quản trị</w:t>
            </w:r>
            <w:r w:rsidR="00133841" w:rsidRPr="00BF32D2">
              <w:rPr>
                <w:rFonts w:cs="Times New Roman"/>
                <w:sz w:val="27"/>
                <w:szCs w:val="27"/>
              </w:rPr>
              <w:t>, quản lý</w:t>
            </w:r>
            <w:r w:rsidRPr="00BF32D2">
              <w:rPr>
                <w:rFonts w:cs="Times New Roman"/>
                <w:sz w:val="27"/>
                <w:szCs w:val="27"/>
              </w:rPr>
              <w:t xml:space="preserve"> dữ liệu</w:t>
            </w:r>
            <w:r w:rsidR="00133841" w:rsidRPr="00BF32D2">
              <w:rPr>
                <w:rFonts w:cs="Times New Roman"/>
                <w:sz w:val="27"/>
                <w:szCs w:val="27"/>
              </w:rPr>
              <w:t xml:space="preserve"> cấp bộ, cấp tỉnh</w:t>
            </w:r>
            <w:r w:rsidRPr="00622046">
              <w:rPr>
                <w:rFonts w:cs="Times New Roman"/>
                <w:sz w:val="27"/>
                <w:szCs w:val="27"/>
              </w:rPr>
              <w:t>.</w:t>
            </w:r>
          </w:p>
        </w:tc>
        <w:tc>
          <w:tcPr>
            <w:tcW w:w="887" w:type="pct"/>
            <w:vAlign w:val="center"/>
            <w:hideMark/>
          </w:tcPr>
          <w:p w14:paraId="238274E2" w14:textId="6176FCC4"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Bộ Công an</w:t>
            </w:r>
          </w:p>
        </w:tc>
        <w:tc>
          <w:tcPr>
            <w:tcW w:w="908" w:type="pct"/>
            <w:vAlign w:val="center"/>
            <w:hideMark/>
          </w:tcPr>
          <w:p w14:paraId="5ECAC563" w14:textId="209245D3"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Các bộ, cơ quan ngang bộ, UBND cấp tỉnh</w:t>
            </w:r>
          </w:p>
        </w:tc>
      </w:tr>
      <w:tr w:rsidR="00A23E0C" w:rsidRPr="0047230B" w14:paraId="5925644A" w14:textId="77777777" w:rsidTr="00622046">
        <w:tc>
          <w:tcPr>
            <w:tcW w:w="260" w:type="pct"/>
            <w:vAlign w:val="center"/>
          </w:tcPr>
          <w:p w14:paraId="2C80A902" w14:textId="77777777" w:rsidR="00A23E0C" w:rsidRPr="00622046" w:rsidRDefault="00A23E0C" w:rsidP="00A23E0C">
            <w:pPr>
              <w:pStyle w:val="STT"/>
              <w:rPr>
                <w:sz w:val="27"/>
                <w:szCs w:val="27"/>
                <w:lang w:eastAsia="en-GB"/>
              </w:rPr>
            </w:pPr>
          </w:p>
        </w:tc>
        <w:tc>
          <w:tcPr>
            <w:tcW w:w="2945" w:type="pct"/>
            <w:vAlign w:val="center"/>
            <w:hideMark/>
          </w:tcPr>
          <w:p w14:paraId="5EE08246" w14:textId="60EC0684" w:rsidR="00A23E0C" w:rsidRPr="00622046" w:rsidRDefault="00A23E0C" w:rsidP="00A23E0C">
            <w:pPr>
              <w:spacing w:after="0" w:line="240" w:lineRule="auto"/>
              <w:jc w:val="both"/>
              <w:rPr>
                <w:rFonts w:cs="Times New Roman"/>
                <w:sz w:val="27"/>
                <w:szCs w:val="27"/>
                <w:lang w:val="vi-VN" w:eastAsia="en-GB"/>
              </w:rPr>
            </w:pPr>
            <w:r w:rsidRPr="00622046">
              <w:rPr>
                <w:rFonts w:cs="Times New Roman"/>
                <w:sz w:val="27"/>
                <w:szCs w:val="27"/>
              </w:rPr>
              <w:t>100% Từ điển dữ liệu của bộ, ngành, địa phương được công bố, kết nối và tuân thủ thống nhất Từ điển dữ liệu quốc gia dùng chung.</w:t>
            </w:r>
          </w:p>
        </w:tc>
        <w:tc>
          <w:tcPr>
            <w:tcW w:w="887" w:type="pct"/>
            <w:vAlign w:val="center"/>
            <w:hideMark/>
          </w:tcPr>
          <w:p w14:paraId="65F29B62" w14:textId="26D1D50F"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Bộ Công an</w:t>
            </w:r>
          </w:p>
        </w:tc>
        <w:tc>
          <w:tcPr>
            <w:tcW w:w="908" w:type="pct"/>
            <w:vAlign w:val="center"/>
            <w:hideMark/>
          </w:tcPr>
          <w:p w14:paraId="273FE448" w14:textId="7B76AFA2"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Các bộ, cơ quan ngang bộ, UBND cấp tỉnh</w:t>
            </w:r>
          </w:p>
        </w:tc>
      </w:tr>
      <w:tr w:rsidR="00A23E0C" w:rsidRPr="0047230B" w14:paraId="566E93AF" w14:textId="77777777" w:rsidTr="00622046">
        <w:tc>
          <w:tcPr>
            <w:tcW w:w="260" w:type="pct"/>
            <w:vAlign w:val="center"/>
          </w:tcPr>
          <w:p w14:paraId="0A854553" w14:textId="77777777" w:rsidR="00A23E0C" w:rsidRPr="00622046" w:rsidRDefault="00A23E0C" w:rsidP="00A23E0C">
            <w:pPr>
              <w:pStyle w:val="STT"/>
              <w:rPr>
                <w:sz w:val="27"/>
                <w:szCs w:val="27"/>
                <w:lang w:eastAsia="en-GB"/>
              </w:rPr>
            </w:pPr>
          </w:p>
        </w:tc>
        <w:tc>
          <w:tcPr>
            <w:tcW w:w="2945" w:type="pct"/>
            <w:vAlign w:val="center"/>
            <w:hideMark/>
          </w:tcPr>
          <w:p w14:paraId="35C13DD8" w14:textId="0DD5BADE" w:rsidR="00A23E0C" w:rsidRPr="00622046" w:rsidRDefault="00A23E0C" w:rsidP="00A23E0C">
            <w:pPr>
              <w:spacing w:after="0" w:line="240" w:lineRule="auto"/>
              <w:jc w:val="both"/>
              <w:rPr>
                <w:rFonts w:cs="Times New Roman"/>
                <w:b/>
                <w:bCs/>
                <w:sz w:val="27"/>
                <w:szCs w:val="27"/>
                <w:lang w:val="vi-VN" w:eastAsia="en-GB"/>
              </w:rPr>
            </w:pPr>
            <w:r w:rsidRPr="00622046">
              <w:rPr>
                <w:rStyle w:val="ng-star-inserted"/>
                <w:rFonts w:cs="Times New Roman"/>
                <w:sz w:val="27"/>
                <w:szCs w:val="27"/>
                <w:shd w:val="clear" w:color="auto" w:fill="FFFFFF"/>
              </w:rPr>
              <w:t>100% bộ, ngành, địa phương được đánh giá, xếp hạng hằng năm về mức độ phát triển và chất lượng dữ liệu.</w:t>
            </w:r>
          </w:p>
        </w:tc>
        <w:tc>
          <w:tcPr>
            <w:tcW w:w="887" w:type="pct"/>
            <w:vAlign w:val="center"/>
            <w:hideMark/>
          </w:tcPr>
          <w:p w14:paraId="516E6641" w14:textId="3A11E6AB"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Bộ Công an</w:t>
            </w:r>
          </w:p>
        </w:tc>
        <w:tc>
          <w:tcPr>
            <w:tcW w:w="908" w:type="pct"/>
            <w:vAlign w:val="center"/>
            <w:hideMark/>
          </w:tcPr>
          <w:p w14:paraId="13559CD7" w14:textId="17A112AC"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Các bộ, cơ quan ngang bộ, UBND cấp tỉnh</w:t>
            </w:r>
          </w:p>
        </w:tc>
      </w:tr>
      <w:tr w:rsidR="00A23E0C" w:rsidRPr="0047230B" w14:paraId="1D103EB6" w14:textId="77777777" w:rsidTr="00622046">
        <w:tc>
          <w:tcPr>
            <w:tcW w:w="260" w:type="pct"/>
            <w:vAlign w:val="center"/>
          </w:tcPr>
          <w:p w14:paraId="658D97DB" w14:textId="77777777" w:rsidR="00A23E0C" w:rsidRPr="00622046" w:rsidRDefault="00A23E0C" w:rsidP="00A23E0C">
            <w:pPr>
              <w:pStyle w:val="STT"/>
              <w:rPr>
                <w:sz w:val="27"/>
                <w:szCs w:val="27"/>
                <w:lang w:eastAsia="en-GB"/>
              </w:rPr>
            </w:pPr>
          </w:p>
        </w:tc>
        <w:tc>
          <w:tcPr>
            <w:tcW w:w="2945" w:type="pct"/>
            <w:vAlign w:val="center"/>
            <w:hideMark/>
          </w:tcPr>
          <w:p w14:paraId="04079F34" w14:textId="7734F797" w:rsidR="00A23E0C" w:rsidRPr="00622046" w:rsidRDefault="00A23E0C" w:rsidP="00A23E0C">
            <w:pPr>
              <w:spacing w:after="0" w:line="240" w:lineRule="auto"/>
              <w:jc w:val="both"/>
              <w:rPr>
                <w:rFonts w:cs="Times New Roman"/>
                <w:sz w:val="27"/>
                <w:szCs w:val="27"/>
                <w:lang w:val="vi-VN" w:eastAsia="en-GB"/>
              </w:rPr>
            </w:pPr>
            <w:r w:rsidRPr="00622046">
              <w:rPr>
                <w:rFonts w:cs="Times New Roman"/>
                <w:sz w:val="27"/>
                <w:szCs w:val="27"/>
                <w:shd w:val="clear" w:color="auto" w:fill="FFFFFF"/>
              </w:rPr>
              <w:t>100% cơ quan, tổ chức xử lý từ 01 triệu bản ghi dữ liệu trở lên được kiểm toán dữ liệu định kỳ với chu kỳ 02 năm một lần.</w:t>
            </w:r>
          </w:p>
        </w:tc>
        <w:tc>
          <w:tcPr>
            <w:tcW w:w="887" w:type="pct"/>
            <w:vAlign w:val="center"/>
            <w:hideMark/>
          </w:tcPr>
          <w:p w14:paraId="33733DEC" w14:textId="3BE8E7DB"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Bộ Công an</w:t>
            </w:r>
          </w:p>
        </w:tc>
        <w:tc>
          <w:tcPr>
            <w:tcW w:w="908" w:type="pct"/>
            <w:vAlign w:val="center"/>
            <w:hideMark/>
          </w:tcPr>
          <w:p w14:paraId="671B4AC4" w14:textId="16F0BF11"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Các bộ, cơ quan ngang bộ, UBND cấp tỉnh</w:t>
            </w:r>
          </w:p>
        </w:tc>
      </w:tr>
      <w:tr w:rsidR="00A23E0C" w:rsidRPr="0047230B" w14:paraId="6BEDEC13" w14:textId="77777777" w:rsidTr="00622046">
        <w:tc>
          <w:tcPr>
            <w:tcW w:w="260" w:type="pct"/>
            <w:vAlign w:val="center"/>
          </w:tcPr>
          <w:p w14:paraId="039887E2" w14:textId="17FAD2F1" w:rsidR="00A23E0C" w:rsidRPr="00622046" w:rsidRDefault="00A23E0C" w:rsidP="00A23E0C">
            <w:pPr>
              <w:pStyle w:val="STT"/>
              <w:numPr>
                <w:ilvl w:val="0"/>
                <w:numId w:val="0"/>
              </w:numPr>
              <w:ind w:left="502" w:hanging="360"/>
              <w:rPr>
                <w:sz w:val="27"/>
                <w:szCs w:val="27"/>
                <w:lang w:eastAsia="en-GB"/>
              </w:rPr>
            </w:pPr>
            <w:r w:rsidRPr="00622046">
              <w:rPr>
                <w:b/>
                <w:bCs/>
                <w:sz w:val="27"/>
                <w:szCs w:val="27"/>
              </w:rPr>
              <w:t>II</w:t>
            </w:r>
          </w:p>
        </w:tc>
        <w:tc>
          <w:tcPr>
            <w:tcW w:w="4740" w:type="pct"/>
            <w:gridSpan w:val="3"/>
            <w:vAlign w:val="center"/>
          </w:tcPr>
          <w:p w14:paraId="737BB57A" w14:textId="46A32F45" w:rsidR="00A23E0C" w:rsidRPr="00622046" w:rsidRDefault="00A23E0C" w:rsidP="00A23E0C">
            <w:pPr>
              <w:spacing w:after="0" w:line="240" w:lineRule="auto"/>
              <w:rPr>
                <w:rFonts w:cs="Times New Roman"/>
                <w:sz w:val="27"/>
                <w:szCs w:val="27"/>
                <w:lang w:val="en-GB" w:eastAsia="en-GB"/>
              </w:rPr>
            </w:pPr>
            <w:r w:rsidRPr="00622046">
              <w:rPr>
                <w:rFonts w:cs="Times New Roman"/>
                <w:b/>
                <w:bCs/>
                <w:color w:val="000000" w:themeColor="text1"/>
                <w:spacing w:val="-4"/>
                <w:sz w:val="27"/>
                <w:szCs w:val="27"/>
              </w:rPr>
              <w:t>Nhóm mục tiêu về phát triển cơ sở dữ liệu và nền tảng dữ liệu dùng chung</w:t>
            </w:r>
          </w:p>
        </w:tc>
      </w:tr>
      <w:tr w:rsidR="00A23E0C" w:rsidRPr="0047230B" w14:paraId="63BF79BA" w14:textId="77777777" w:rsidTr="00622046">
        <w:tc>
          <w:tcPr>
            <w:tcW w:w="260" w:type="pct"/>
            <w:vAlign w:val="center"/>
          </w:tcPr>
          <w:p w14:paraId="1342891D" w14:textId="77777777" w:rsidR="00A23E0C" w:rsidRPr="00622046" w:rsidRDefault="00A23E0C" w:rsidP="00A23E0C">
            <w:pPr>
              <w:pStyle w:val="STT"/>
              <w:rPr>
                <w:sz w:val="27"/>
                <w:szCs w:val="27"/>
                <w:lang w:eastAsia="en-GB"/>
              </w:rPr>
            </w:pPr>
          </w:p>
        </w:tc>
        <w:tc>
          <w:tcPr>
            <w:tcW w:w="2945" w:type="pct"/>
            <w:vAlign w:val="center"/>
            <w:hideMark/>
          </w:tcPr>
          <w:p w14:paraId="7A92CB77" w14:textId="42C474B3" w:rsidR="00A23E0C" w:rsidRPr="00622046" w:rsidRDefault="00A23E0C" w:rsidP="00A23E0C">
            <w:pPr>
              <w:spacing w:after="0" w:line="240" w:lineRule="auto"/>
              <w:jc w:val="both"/>
              <w:rPr>
                <w:rFonts w:cs="Times New Roman"/>
                <w:sz w:val="27"/>
                <w:szCs w:val="27"/>
                <w:lang w:val="vi-VN" w:eastAsia="en-GB"/>
              </w:rPr>
            </w:pPr>
            <w:r w:rsidRPr="00622046">
              <w:rPr>
                <w:rStyle w:val="ng-star-inserted"/>
                <w:rFonts w:cs="Times New Roman"/>
                <w:sz w:val="27"/>
                <w:szCs w:val="27"/>
                <w:shd w:val="clear" w:color="auto" w:fill="FFFFFF"/>
              </w:rPr>
              <w:t xml:space="preserve">100% cơ sở dữ liệu quốc gia, cơ sở dữ liệu chuyên ngành trọng yếu và dữ liệu dùng chung </w:t>
            </w:r>
            <w:r w:rsidRPr="00622046">
              <w:rPr>
                <w:rFonts w:cs="Times New Roman"/>
                <w:sz w:val="27"/>
                <w:szCs w:val="27"/>
                <w:shd w:val="clear" w:color="auto" w:fill="FFFFFF"/>
              </w:rPr>
              <w:t>thuộc danh mục được phê duyệt</w:t>
            </w:r>
            <w:r w:rsidRPr="00622046">
              <w:rPr>
                <w:rStyle w:val="ng-star-inserted"/>
                <w:rFonts w:cs="Times New Roman"/>
                <w:sz w:val="27"/>
                <w:szCs w:val="27"/>
                <w:shd w:val="clear" w:color="auto" w:fill="FFFFFF"/>
              </w:rPr>
              <w:t xml:space="preserve"> hoàn thành việc số hóa, chuẩn hóa, làm sạch theo nguyên tắc “đúng, đủ, sạch, sống”.</w:t>
            </w:r>
          </w:p>
        </w:tc>
        <w:tc>
          <w:tcPr>
            <w:tcW w:w="887" w:type="pct"/>
            <w:vAlign w:val="center"/>
            <w:hideMark/>
          </w:tcPr>
          <w:p w14:paraId="6C947B54" w14:textId="7DCFBD65"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Bộ Công an</w:t>
            </w:r>
          </w:p>
        </w:tc>
        <w:tc>
          <w:tcPr>
            <w:tcW w:w="908" w:type="pct"/>
            <w:vAlign w:val="center"/>
            <w:hideMark/>
          </w:tcPr>
          <w:p w14:paraId="174C4353" w14:textId="496E7514"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Các bộ, cơ quan ngang bộ, UBND cấp tỉnh</w:t>
            </w:r>
          </w:p>
        </w:tc>
      </w:tr>
      <w:tr w:rsidR="00A23E0C" w:rsidRPr="0047230B" w14:paraId="2951952E" w14:textId="77777777" w:rsidTr="00622046">
        <w:tc>
          <w:tcPr>
            <w:tcW w:w="260" w:type="pct"/>
            <w:vAlign w:val="center"/>
          </w:tcPr>
          <w:p w14:paraId="43ADC5B6" w14:textId="77777777" w:rsidR="00A23E0C" w:rsidRPr="00622046" w:rsidRDefault="00A23E0C" w:rsidP="00A23E0C">
            <w:pPr>
              <w:pStyle w:val="STT"/>
              <w:rPr>
                <w:sz w:val="27"/>
                <w:szCs w:val="27"/>
                <w:lang w:eastAsia="en-GB"/>
              </w:rPr>
            </w:pPr>
          </w:p>
        </w:tc>
        <w:tc>
          <w:tcPr>
            <w:tcW w:w="2945" w:type="pct"/>
            <w:vAlign w:val="center"/>
            <w:hideMark/>
          </w:tcPr>
          <w:p w14:paraId="7C86BB98" w14:textId="74C07A39" w:rsidR="00A23E0C" w:rsidRPr="00622046" w:rsidRDefault="00A23E0C" w:rsidP="00A23E0C">
            <w:pPr>
              <w:spacing w:after="0" w:line="240" w:lineRule="auto"/>
              <w:jc w:val="both"/>
              <w:rPr>
                <w:rFonts w:cs="Times New Roman"/>
                <w:sz w:val="27"/>
                <w:szCs w:val="27"/>
                <w:lang w:val="vi-VN" w:eastAsia="en-GB"/>
              </w:rPr>
            </w:pPr>
            <w:r w:rsidRPr="00622046">
              <w:rPr>
                <w:rStyle w:val="ng-star-inserted"/>
                <w:rFonts w:cs="Times New Roman"/>
                <w:sz w:val="27"/>
                <w:szCs w:val="27"/>
                <w:shd w:val="clear" w:color="auto" w:fill="FFFFFF"/>
              </w:rPr>
              <w:t xml:space="preserve">Bảo đảm </w:t>
            </w:r>
            <w:r w:rsidRPr="00622046">
              <w:rPr>
                <w:rFonts w:cs="Times New Roman"/>
                <w:sz w:val="27"/>
                <w:szCs w:val="27"/>
                <w:shd w:val="clear" w:color="auto" w:fill="FFFFFF"/>
              </w:rPr>
              <w:t>100% thủ tục hành chính, dịch vụ công trực tuyến đủ điều kiện</w:t>
            </w:r>
            <w:r w:rsidRPr="00622046">
              <w:rPr>
                <w:rStyle w:val="ng-star-inserted"/>
                <w:rFonts w:cs="Times New Roman"/>
                <w:sz w:val="27"/>
                <w:szCs w:val="27"/>
                <w:shd w:val="clear" w:color="auto" w:fill="FFFFFF"/>
              </w:rPr>
              <w:t xml:space="preserve"> được cung cấp dựa trên việc khai thác, sử dụng lại thông tin từ Cơ sở dữ </w:t>
            </w:r>
            <w:r w:rsidRPr="00BF32D2">
              <w:rPr>
                <w:rStyle w:val="ng-star-inserted"/>
                <w:rFonts w:cs="Times New Roman"/>
                <w:sz w:val="27"/>
                <w:szCs w:val="27"/>
                <w:shd w:val="clear" w:color="auto" w:fill="FFFFFF"/>
              </w:rPr>
              <w:t xml:space="preserve">liệu </w:t>
            </w:r>
            <w:r w:rsidR="00133841" w:rsidRPr="00BF32D2">
              <w:rPr>
                <w:rStyle w:val="ng-star-inserted"/>
                <w:rFonts w:cs="Times New Roman"/>
                <w:sz w:val="27"/>
                <w:szCs w:val="27"/>
                <w:shd w:val="clear" w:color="auto" w:fill="FFFFFF"/>
              </w:rPr>
              <w:t>tổng hợp quốc gia</w:t>
            </w:r>
            <w:r w:rsidR="00133841" w:rsidRPr="00133841">
              <w:rPr>
                <w:rStyle w:val="ng-star-inserted"/>
                <w:rFonts w:cs="Times New Roman"/>
                <w:color w:val="EE0000"/>
                <w:sz w:val="27"/>
                <w:szCs w:val="27"/>
                <w:shd w:val="clear" w:color="auto" w:fill="FFFFFF"/>
              </w:rPr>
              <w:t xml:space="preserve"> </w:t>
            </w:r>
            <w:r w:rsidRPr="00622046">
              <w:rPr>
                <w:rStyle w:val="ng-star-inserted"/>
                <w:rFonts w:cs="Times New Roman"/>
                <w:sz w:val="27"/>
                <w:szCs w:val="27"/>
                <w:shd w:val="clear" w:color="auto" w:fill="FFFFFF"/>
              </w:rPr>
              <w:t>để thực hiện triệt để nguyên tắc “dữ liệu thay giấy tờ”.</w:t>
            </w:r>
          </w:p>
        </w:tc>
        <w:tc>
          <w:tcPr>
            <w:tcW w:w="887" w:type="pct"/>
            <w:vAlign w:val="center"/>
            <w:hideMark/>
          </w:tcPr>
          <w:p w14:paraId="57D7A64F" w14:textId="1F191ED7"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Bộ Tư pháp</w:t>
            </w:r>
          </w:p>
        </w:tc>
        <w:tc>
          <w:tcPr>
            <w:tcW w:w="908" w:type="pct"/>
            <w:vAlign w:val="center"/>
            <w:hideMark/>
          </w:tcPr>
          <w:p w14:paraId="07141AB7" w14:textId="7CFBAC63"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Bộ Công an; các bộ, cơ quan ngang bộ, UBND cấp tỉnh</w:t>
            </w:r>
          </w:p>
        </w:tc>
      </w:tr>
      <w:tr w:rsidR="00A23E0C" w:rsidRPr="0047230B" w14:paraId="0B6F9970" w14:textId="77777777" w:rsidTr="00622046">
        <w:tc>
          <w:tcPr>
            <w:tcW w:w="260" w:type="pct"/>
            <w:vAlign w:val="center"/>
          </w:tcPr>
          <w:p w14:paraId="253661B5" w14:textId="6BECBC2F" w:rsidR="00A23E0C" w:rsidRPr="00622046" w:rsidRDefault="00A23E0C" w:rsidP="00A23E0C">
            <w:pPr>
              <w:pStyle w:val="STT"/>
              <w:numPr>
                <w:ilvl w:val="0"/>
                <w:numId w:val="0"/>
              </w:numPr>
              <w:ind w:left="142"/>
              <w:rPr>
                <w:sz w:val="27"/>
                <w:szCs w:val="27"/>
                <w:lang w:eastAsia="en-GB"/>
              </w:rPr>
            </w:pPr>
            <w:r w:rsidRPr="00622046">
              <w:rPr>
                <w:b/>
                <w:bCs/>
                <w:sz w:val="27"/>
                <w:szCs w:val="27"/>
              </w:rPr>
              <w:t>III</w:t>
            </w:r>
          </w:p>
        </w:tc>
        <w:tc>
          <w:tcPr>
            <w:tcW w:w="4740" w:type="pct"/>
            <w:gridSpan w:val="3"/>
            <w:vAlign w:val="center"/>
          </w:tcPr>
          <w:p w14:paraId="67F70B0B" w14:textId="441CE324" w:rsidR="00A23E0C" w:rsidRPr="00622046" w:rsidRDefault="00A23E0C" w:rsidP="00A23E0C">
            <w:pPr>
              <w:spacing w:after="0" w:line="240" w:lineRule="auto"/>
              <w:rPr>
                <w:rFonts w:cs="Times New Roman"/>
                <w:sz w:val="27"/>
                <w:szCs w:val="27"/>
              </w:rPr>
            </w:pPr>
            <w:r w:rsidRPr="00622046">
              <w:rPr>
                <w:rFonts w:cs="Times New Roman"/>
                <w:b/>
                <w:bCs/>
                <w:color w:val="000000" w:themeColor="text1"/>
                <w:spacing w:val="-2"/>
                <w:sz w:val="27"/>
                <w:szCs w:val="27"/>
              </w:rPr>
              <w:t>Nhóm mục tiêu về phát triển hạ tầng dữ liệu và hạ tầng tính toán quốc gia</w:t>
            </w:r>
          </w:p>
        </w:tc>
      </w:tr>
      <w:tr w:rsidR="00A23E0C" w:rsidRPr="0047230B" w14:paraId="17C33DCD" w14:textId="77777777" w:rsidTr="00622046">
        <w:trPr>
          <w:trHeight w:val="896"/>
        </w:trPr>
        <w:tc>
          <w:tcPr>
            <w:tcW w:w="260" w:type="pct"/>
            <w:vAlign w:val="center"/>
          </w:tcPr>
          <w:p w14:paraId="39D4D01E" w14:textId="77777777" w:rsidR="00A23E0C" w:rsidRPr="00622046" w:rsidRDefault="00A23E0C" w:rsidP="00A23E0C">
            <w:pPr>
              <w:pStyle w:val="STT"/>
              <w:rPr>
                <w:sz w:val="27"/>
                <w:szCs w:val="27"/>
                <w:lang w:eastAsia="en-GB"/>
              </w:rPr>
            </w:pPr>
          </w:p>
        </w:tc>
        <w:tc>
          <w:tcPr>
            <w:tcW w:w="2945" w:type="pct"/>
            <w:vAlign w:val="center"/>
            <w:hideMark/>
          </w:tcPr>
          <w:p w14:paraId="3440D089" w14:textId="2C8FE0F8" w:rsidR="00A23E0C" w:rsidRPr="00622046" w:rsidRDefault="00A23E0C" w:rsidP="00A23E0C">
            <w:pPr>
              <w:spacing w:after="0" w:line="240" w:lineRule="auto"/>
              <w:jc w:val="both"/>
              <w:rPr>
                <w:rFonts w:cs="Times New Roman"/>
                <w:sz w:val="27"/>
                <w:szCs w:val="27"/>
                <w:lang w:val="vi-VN" w:eastAsia="en-GB"/>
              </w:rPr>
            </w:pPr>
            <w:r w:rsidRPr="00622046">
              <w:rPr>
                <w:rFonts w:cs="Times New Roman"/>
                <w:color w:val="000000" w:themeColor="text1"/>
                <w:spacing w:val="-2"/>
                <w:sz w:val="27"/>
                <w:szCs w:val="27"/>
              </w:rPr>
              <w:t>Hoàn thành xây dựng, đưa vào vận hành 03 Trung tâm dữ liệu quốc gia theo lộ trình.</w:t>
            </w:r>
          </w:p>
        </w:tc>
        <w:tc>
          <w:tcPr>
            <w:tcW w:w="887" w:type="pct"/>
            <w:vAlign w:val="center"/>
            <w:hideMark/>
          </w:tcPr>
          <w:p w14:paraId="358CF61B" w14:textId="3C027212"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Bộ Công an</w:t>
            </w:r>
          </w:p>
        </w:tc>
        <w:tc>
          <w:tcPr>
            <w:tcW w:w="908" w:type="pct"/>
            <w:vAlign w:val="center"/>
            <w:hideMark/>
          </w:tcPr>
          <w:p w14:paraId="7BCA3795" w14:textId="352960BE"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Bộ Xây dựng; các bộ, cơ quan ngang bộ, UBND cấp tỉnh có liên quan</w:t>
            </w:r>
          </w:p>
        </w:tc>
      </w:tr>
      <w:tr w:rsidR="00A23E0C" w:rsidRPr="0047230B" w14:paraId="255C81F6" w14:textId="77777777" w:rsidTr="00622046">
        <w:tc>
          <w:tcPr>
            <w:tcW w:w="260" w:type="pct"/>
            <w:vAlign w:val="center"/>
          </w:tcPr>
          <w:p w14:paraId="38269FE4" w14:textId="77777777" w:rsidR="00A23E0C" w:rsidRPr="00622046" w:rsidRDefault="00A23E0C" w:rsidP="00A23E0C">
            <w:pPr>
              <w:pStyle w:val="STT"/>
              <w:rPr>
                <w:sz w:val="27"/>
                <w:szCs w:val="27"/>
                <w:lang w:eastAsia="en-GB"/>
              </w:rPr>
            </w:pPr>
          </w:p>
        </w:tc>
        <w:tc>
          <w:tcPr>
            <w:tcW w:w="2945" w:type="pct"/>
            <w:vAlign w:val="center"/>
            <w:hideMark/>
          </w:tcPr>
          <w:p w14:paraId="3CD0AD11" w14:textId="60F1D119" w:rsidR="00A23E0C" w:rsidRPr="00622046" w:rsidRDefault="00A23E0C" w:rsidP="00A23E0C">
            <w:pPr>
              <w:spacing w:after="0" w:line="240" w:lineRule="auto"/>
              <w:jc w:val="both"/>
              <w:rPr>
                <w:rFonts w:cs="Times New Roman"/>
                <w:sz w:val="27"/>
                <w:szCs w:val="27"/>
                <w:lang w:val="vi-VN" w:eastAsia="en-GB"/>
              </w:rPr>
            </w:pPr>
            <w:r w:rsidRPr="00622046">
              <w:rPr>
                <w:rFonts w:cs="Times New Roman"/>
                <w:sz w:val="27"/>
                <w:szCs w:val="27"/>
                <w:shd w:val="clear" w:color="auto" w:fill="FFFFFF"/>
              </w:rPr>
              <w:t xml:space="preserve">100% cơ sở dữ liệu quốc gia và cơ sở dữ liệu chuyên ngành trọng yếu sử dụng hạ tầng dữ liệu, hạ tầng điện toán đám mây, </w:t>
            </w:r>
            <w:r w:rsidRPr="00BF32D2">
              <w:rPr>
                <w:rFonts w:cs="Times New Roman"/>
                <w:sz w:val="27"/>
                <w:szCs w:val="27"/>
                <w:shd w:val="clear" w:color="auto" w:fill="FFFFFF"/>
              </w:rPr>
              <w:t xml:space="preserve">hạ tầng </w:t>
            </w:r>
            <w:r w:rsidR="00133841" w:rsidRPr="00BF32D2">
              <w:rPr>
                <w:rFonts w:cs="Times New Roman"/>
                <w:sz w:val="27"/>
                <w:szCs w:val="27"/>
                <w:shd w:val="clear" w:color="auto" w:fill="FFFFFF"/>
              </w:rPr>
              <w:t>t</w:t>
            </w:r>
            <w:r w:rsidR="00133841" w:rsidRPr="00BF32D2">
              <w:rPr>
                <w:rFonts w:cs="Times New Roman"/>
                <w:szCs w:val="27"/>
                <w:shd w:val="clear" w:color="auto" w:fill="FFFFFF"/>
              </w:rPr>
              <w:t xml:space="preserve">ính toán hiệu năng cao (HPC), hạ tầng trí tuệ nhân </w:t>
            </w:r>
            <w:proofErr w:type="gramStart"/>
            <w:r w:rsidR="00133841" w:rsidRPr="00BF32D2">
              <w:rPr>
                <w:rFonts w:cs="Times New Roman"/>
                <w:szCs w:val="27"/>
                <w:shd w:val="clear" w:color="auto" w:fill="FFFFFF"/>
              </w:rPr>
              <w:t>tạo</w:t>
            </w:r>
            <w:r w:rsidR="00133841" w:rsidRPr="00133841">
              <w:rPr>
                <w:rFonts w:cs="Times New Roman"/>
                <w:color w:val="EE0000"/>
                <w:szCs w:val="27"/>
                <w:shd w:val="clear" w:color="auto" w:fill="FFFFFF"/>
              </w:rPr>
              <w:t xml:space="preserve"> </w:t>
            </w:r>
            <w:r w:rsidRPr="00133841">
              <w:rPr>
                <w:rFonts w:cs="Times New Roman"/>
                <w:color w:val="EE0000"/>
                <w:sz w:val="27"/>
                <w:szCs w:val="27"/>
                <w:shd w:val="clear" w:color="auto" w:fill="FFFFFF"/>
              </w:rPr>
              <w:t xml:space="preserve"> </w:t>
            </w:r>
            <w:r w:rsidRPr="00622046">
              <w:rPr>
                <w:rFonts w:cs="Times New Roman"/>
                <w:sz w:val="27"/>
                <w:szCs w:val="27"/>
                <w:shd w:val="clear" w:color="auto" w:fill="FFFFFF"/>
              </w:rPr>
              <w:t>và</w:t>
            </w:r>
            <w:proofErr w:type="gramEnd"/>
            <w:r w:rsidRPr="00622046">
              <w:rPr>
                <w:rFonts w:cs="Times New Roman"/>
                <w:sz w:val="27"/>
                <w:szCs w:val="27"/>
                <w:shd w:val="clear" w:color="auto" w:fill="FFFFFF"/>
              </w:rPr>
              <w:t xml:space="preserve"> các nền tảng dùng chung quốc gia theo lộ trình.</w:t>
            </w:r>
          </w:p>
        </w:tc>
        <w:tc>
          <w:tcPr>
            <w:tcW w:w="887" w:type="pct"/>
            <w:vAlign w:val="center"/>
            <w:hideMark/>
          </w:tcPr>
          <w:p w14:paraId="2C8C4AB5" w14:textId="589AC99F"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Bộ Công an</w:t>
            </w:r>
          </w:p>
        </w:tc>
        <w:tc>
          <w:tcPr>
            <w:tcW w:w="908" w:type="pct"/>
            <w:vAlign w:val="center"/>
            <w:hideMark/>
          </w:tcPr>
          <w:p w14:paraId="1D1AB9F4" w14:textId="38E6460C"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Các bộ, cơ quan ngang bộ, UBND cấp tỉnh</w:t>
            </w:r>
          </w:p>
        </w:tc>
      </w:tr>
      <w:tr w:rsidR="00A23E0C" w:rsidRPr="0047230B" w14:paraId="2C70F4BD" w14:textId="77777777" w:rsidTr="00622046">
        <w:tc>
          <w:tcPr>
            <w:tcW w:w="260" w:type="pct"/>
            <w:vAlign w:val="center"/>
          </w:tcPr>
          <w:p w14:paraId="68F2764F" w14:textId="77777777" w:rsidR="00A23E0C" w:rsidRPr="00622046" w:rsidRDefault="00A23E0C" w:rsidP="00A23E0C">
            <w:pPr>
              <w:pStyle w:val="STT"/>
              <w:rPr>
                <w:sz w:val="27"/>
                <w:szCs w:val="27"/>
                <w:lang w:eastAsia="en-GB"/>
              </w:rPr>
            </w:pPr>
          </w:p>
        </w:tc>
        <w:tc>
          <w:tcPr>
            <w:tcW w:w="2945" w:type="pct"/>
            <w:vAlign w:val="center"/>
            <w:hideMark/>
          </w:tcPr>
          <w:p w14:paraId="38B19A87" w14:textId="04BF379E" w:rsidR="00A23E0C" w:rsidRPr="00622046" w:rsidRDefault="00A23E0C" w:rsidP="00A23E0C">
            <w:pPr>
              <w:spacing w:after="0" w:line="240" w:lineRule="auto"/>
              <w:jc w:val="both"/>
              <w:rPr>
                <w:rFonts w:cs="Times New Roman"/>
                <w:sz w:val="27"/>
                <w:szCs w:val="27"/>
                <w:lang w:val="vi-VN" w:eastAsia="en-GB"/>
              </w:rPr>
            </w:pPr>
            <w:r w:rsidRPr="00622046">
              <w:rPr>
                <w:rFonts w:cs="Times New Roman"/>
                <w:sz w:val="27"/>
                <w:szCs w:val="27"/>
                <w:shd w:val="clear" w:color="auto" w:fill="FFFFFF"/>
              </w:rPr>
              <w:t>Bảo đảm 100% dữ liệu cốt lõi và nền tảng số trọng yếu được thiết lập cơ chế dự phòng nhiều lớp, có khả năng duy trì hoạt động liên tục và khôi phục các dịch vụ dữ liệu thiết yếu trong thời gian không quá 04 giờ sau khi xảy ra sự cố, thảm họa.</w:t>
            </w:r>
          </w:p>
        </w:tc>
        <w:tc>
          <w:tcPr>
            <w:tcW w:w="887" w:type="pct"/>
            <w:vAlign w:val="center"/>
            <w:hideMark/>
          </w:tcPr>
          <w:p w14:paraId="1082011E" w14:textId="4B7C7C64"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Bộ Công an</w:t>
            </w:r>
          </w:p>
        </w:tc>
        <w:tc>
          <w:tcPr>
            <w:tcW w:w="908" w:type="pct"/>
            <w:vAlign w:val="center"/>
            <w:hideMark/>
          </w:tcPr>
          <w:p w14:paraId="667187BB" w14:textId="4995F6C1"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Các bộ, cơ quan ngang bộ, UBND cấp tỉnh</w:t>
            </w:r>
          </w:p>
        </w:tc>
      </w:tr>
      <w:tr w:rsidR="00A23E0C" w:rsidRPr="0047230B" w14:paraId="640378DD" w14:textId="77777777" w:rsidTr="00622046">
        <w:tc>
          <w:tcPr>
            <w:tcW w:w="260" w:type="pct"/>
            <w:vAlign w:val="center"/>
          </w:tcPr>
          <w:p w14:paraId="0469CE68" w14:textId="77777777" w:rsidR="00A23E0C" w:rsidRPr="00622046" w:rsidRDefault="00A23E0C" w:rsidP="00A23E0C">
            <w:pPr>
              <w:pStyle w:val="STT"/>
              <w:rPr>
                <w:sz w:val="27"/>
                <w:szCs w:val="27"/>
                <w:lang w:eastAsia="en-GB"/>
              </w:rPr>
            </w:pPr>
          </w:p>
        </w:tc>
        <w:tc>
          <w:tcPr>
            <w:tcW w:w="2945" w:type="pct"/>
            <w:vAlign w:val="center"/>
          </w:tcPr>
          <w:p w14:paraId="6A2013CA" w14:textId="33D5B1DE" w:rsidR="00A23E0C" w:rsidRPr="00622046" w:rsidRDefault="00A23E0C" w:rsidP="00A23E0C">
            <w:pPr>
              <w:spacing w:after="0" w:line="240" w:lineRule="auto"/>
              <w:jc w:val="both"/>
              <w:rPr>
                <w:rFonts w:cs="Times New Roman"/>
                <w:sz w:val="27"/>
                <w:szCs w:val="27"/>
                <w:lang w:val="vi-VN" w:eastAsia="en-GB"/>
              </w:rPr>
            </w:pPr>
            <w:r w:rsidRPr="00622046">
              <w:rPr>
                <w:rFonts w:cs="Times New Roman"/>
                <w:sz w:val="27"/>
                <w:szCs w:val="27"/>
                <w:shd w:val="clear" w:color="auto" w:fill="FFFFFF"/>
              </w:rPr>
              <w:t>100% dữ liệu cốt lõi, dữ liệu quan trọng và nền tảng số trọng yếu thuộc diện phải sao lưu, dự phòng được lưu trữ dự phòng tại Trung tâm dữ liệu quốc gia.</w:t>
            </w:r>
          </w:p>
        </w:tc>
        <w:tc>
          <w:tcPr>
            <w:tcW w:w="887" w:type="pct"/>
            <w:vAlign w:val="center"/>
          </w:tcPr>
          <w:p w14:paraId="6BA42C6F" w14:textId="5905C95D"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Bộ Công an</w:t>
            </w:r>
          </w:p>
        </w:tc>
        <w:tc>
          <w:tcPr>
            <w:tcW w:w="908" w:type="pct"/>
            <w:vAlign w:val="center"/>
          </w:tcPr>
          <w:p w14:paraId="1449886D" w14:textId="13DB914D"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Các bộ, cơ quan ngang bộ, UBND cấp tỉnh</w:t>
            </w:r>
          </w:p>
        </w:tc>
      </w:tr>
      <w:tr w:rsidR="00A23E0C" w:rsidRPr="0047230B" w14:paraId="3E263346" w14:textId="77777777" w:rsidTr="00622046">
        <w:tc>
          <w:tcPr>
            <w:tcW w:w="260" w:type="pct"/>
            <w:vAlign w:val="center"/>
          </w:tcPr>
          <w:p w14:paraId="47E2706B" w14:textId="321D3944" w:rsidR="00A23E0C" w:rsidRPr="00622046" w:rsidRDefault="00A23E0C" w:rsidP="00A23E0C">
            <w:pPr>
              <w:pStyle w:val="STT"/>
              <w:numPr>
                <w:ilvl w:val="0"/>
                <w:numId w:val="0"/>
              </w:numPr>
              <w:ind w:left="142"/>
              <w:rPr>
                <w:sz w:val="27"/>
                <w:szCs w:val="27"/>
                <w:lang w:eastAsia="en-GB"/>
              </w:rPr>
            </w:pPr>
            <w:r w:rsidRPr="00622046">
              <w:rPr>
                <w:b/>
                <w:bCs/>
                <w:sz w:val="27"/>
                <w:szCs w:val="27"/>
              </w:rPr>
              <w:t>IV</w:t>
            </w:r>
          </w:p>
        </w:tc>
        <w:tc>
          <w:tcPr>
            <w:tcW w:w="4740" w:type="pct"/>
            <w:gridSpan w:val="3"/>
            <w:vAlign w:val="center"/>
          </w:tcPr>
          <w:p w14:paraId="479F1CF1" w14:textId="76D0456C" w:rsidR="00A23E0C" w:rsidRPr="00622046" w:rsidRDefault="00A23E0C" w:rsidP="00A23E0C">
            <w:pPr>
              <w:spacing w:after="0" w:line="240" w:lineRule="auto"/>
              <w:rPr>
                <w:rFonts w:cs="Times New Roman"/>
                <w:sz w:val="27"/>
                <w:szCs w:val="27"/>
              </w:rPr>
            </w:pPr>
            <w:r w:rsidRPr="00622046">
              <w:rPr>
                <w:rFonts w:cs="Times New Roman"/>
                <w:b/>
                <w:bCs/>
                <w:color w:val="000000" w:themeColor="text1"/>
                <w:sz w:val="27"/>
                <w:szCs w:val="27"/>
              </w:rPr>
              <w:t>Nhóm mục tiêu về phát triển dữ liệu và hạ tầng phục vụ trí tuệ nhân tạo</w:t>
            </w:r>
          </w:p>
        </w:tc>
      </w:tr>
      <w:tr w:rsidR="00A23E0C" w:rsidRPr="0047230B" w14:paraId="01540FA1" w14:textId="77777777" w:rsidTr="00622046">
        <w:tc>
          <w:tcPr>
            <w:tcW w:w="260" w:type="pct"/>
            <w:vAlign w:val="center"/>
          </w:tcPr>
          <w:p w14:paraId="7440AA1F" w14:textId="77777777" w:rsidR="00A23E0C" w:rsidRPr="00622046" w:rsidRDefault="00A23E0C" w:rsidP="00A23E0C">
            <w:pPr>
              <w:pStyle w:val="STT"/>
              <w:rPr>
                <w:sz w:val="27"/>
                <w:szCs w:val="27"/>
                <w:lang w:eastAsia="en-GB"/>
              </w:rPr>
            </w:pPr>
          </w:p>
        </w:tc>
        <w:tc>
          <w:tcPr>
            <w:tcW w:w="2945" w:type="pct"/>
            <w:vAlign w:val="center"/>
            <w:hideMark/>
          </w:tcPr>
          <w:p w14:paraId="6FCB606B" w14:textId="5D725F77" w:rsidR="00A23E0C" w:rsidRPr="00622046" w:rsidRDefault="00A23E0C" w:rsidP="00A23E0C">
            <w:pPr>
              <w:spacing w:after="0" w:line="240" w:lineRule="auto"/>
              <w:jc w:val="both"/>
              <w:rPr>
                <w:rFonts w:cs="Times New Roman"/>
                <w:sz w:val="27"/>
                <w:szCs w:val="27"/>
                <w:lang w:val="vi-VN" w:eastAsia="en-GB"/>
              </w:rPr>
            </w:pPr>
            <w:r w:rsidRPr="00622046">
              <w:rPr>
                <w:rFonts w:cs="Times New Roman"/>
                <w:color w:val="000000" w:themeColor="text1"/>
                <w:sz w:val="27"/>
                <w:szCs w:val="27"/>
              </w:rPr>
              <w:t>100% tập dữ liệu mở trên Cổng dữ liệu mở quốc gia được chuẩn hóa, bảo đảm dễ tiếp cận, dễ khai thác và có khả năng sử dụng lại phục vụ phát triển trí tuệ nhân tạo (AI).</w:t>
            </w:r>
          </w:p>
        </w:tc>
        <w:tc>
          <w:tcPr>
            <w:tcW w:w="887" w:type="pct"/>
            <w:vAlign w:val="center"/>
            <w:hideMark/>
          </w:tcPr>
          <w:p w14:paraId="683EDE22" w14:textId="36F0023E"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Bộ Công an</w:t>
            </w:r>
          </w:p>
        </w:tc>
        <w:tc>
          <w:tcPr>
            <w:tcW w:w="908" w:type="pct"/>
            <w:vAlign w:val="center"/>
            <w:hideMark/>
          </w:tcPr>
          <w:p w14:paraId="4EDCA288" w14:textId="0A55CAE5"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 xml:space="preserve">Bộ Khoa học và Công nghệ; các bộ, cơ quan ngang bộ, UBND cấp tỉnh </w:t>
            </w:r>
          </w:p>
        </w:tc>
      </w:tr>
      <w:tr w:rsidR="00A23E0C" w:rsidRPr="0047230B" w14:paraId="032A8009" w14:textId="77777777" w:rsidTr="00622046">
        <w:tc>
          <w:tcPr>
            <w:tcW w:w="260" w:type="pct"/>
            <w:vAlign w:val="center"/>
          </w:tcPr>
          <w:p w14:paraId="4A8023A4" w14:textId="77777777" w:rsidR="00A23E0C" w:rsidRPr="00622046" w:rsidRDefault="00A23E0C" w:rsidP="00A23E0C">
            <w:pPr>
              <w:pStyle w:val="STT"/>
              <w:rPr>
                <w:sz w:val="27"/>
                <w:szCs w:val="27"/>
                <w:lang w:eastAsia="en-GB"/>
              </w:rPr>
            </w:pPr>
          </w:p>
        </w:tc>
        <w:tc>
          <w:tcPr>
            <w:tcW w:w="2945" w:type="pct"/>
            <w:vAlign w:val="center"/>
            <w:hideMark/>
          </w:tcPr>
          <w:p w14:paraId="30E43880" w14:textId="437C4EF0" w:rsidR="00A23E0C" w:rsidRPr="00622046" w:rsidRDefault="00A23E0C" w:rsidP="00A23E0C">
            <w:pPr>
              <w:spacing w:after="0" w:line="240" w:lineRule="auto"/>
              <w:jc w:val="both"/>
              <w:rPr>
                <w:rFonts w:cs="Times New Roman"/>
                <w:sz w:val="27"/>
                <w:szCs w:val="27"/>
                <w:lang w:val="vi-VN" w:eastAsia="en-GB"/>
              </w:rPr>
            </w:pPr>
            <w:r w:rsidRPr="00622046">
              <w:rPr>
                <w:rFonts w:cs="Times New Roman"/>
                <w:color w:val="000000" w:themeColor="text1"/>
                <w:sz w:val="27"/>
                <w:szCs w:val="27"/>
              </w:rPr>
              <w:t>100% bộ dữ liệu thuộc Danh mục bộ dữ liệu phục vụ phát triển AI được chuẩn hóa, làm sạch, gắn nhãn, ẩn danh theo quy định và tích hợp lên Kho dữ liệu AI quốc gia.</w:t>
            </w:r>
          </w:p>
        </w:tc>
        <w:tc>
          <w:tcPr>
            <w:tcW w:w="887" w:type="pct"/>
            <w:vAlign w:val="center"/>
            <w:hideMark/>
          </w:tcPr>
          <w:p w14:paraId="3E584BE2" w14:textId="2D559C5B"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Bộ Công an</w:t>
            </w:r>
          </w:p>
        </w:tc>
        <w:tc>
          <w:tcPr>
            <w:tcW w:w="908" w:type="pct"/>
            <w:vAlign w:val="center"/>
            <w:hideMark/>
          </w:tcPr>
          <w:p w14:paraId="5C63FE95" w14:textId="11F318BB"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 xml:space="preserve">Bộ Khoa học và Công nghệ; các bộ, cơ quan ngang bộ, UBND cấp tỉnh </w:t>
            </w:r>
          </w:p>
        </w:tc>
      </w:tr>
      <w:tr w:rsidR="00A23E0C" w:rsidRPr="0047230B" w14:paraId="0A2481F9" w14:textId="77777777" w:rsidTr="00622046">
        <w:tc>
          <w:tcPr>
            <w:tcW w:w="260" w:type="pct"/>
            <w:vAlign w:val="center"/>
          </w:tcPr>
          <w:p w14:paraId="107E8DF3" w14:textId="77777777" w:rsidR="00A23E0C" w:rsidRPr="00622046" w:rsidRDefault="00A23E0C" w:rsidP="00A23E0C">
            <w:pPr>
              <w:pStyle w:val="STT"/>
              <w:rPr>
                <w:sz w:val="27"/>
                <w:szCs w:val="27"/>
                <w:lang w:eastAsia="en-GB"/>
              </w:rPr>
            </w:pPr>
          </w:p>
        </w:tc>
        <w:tc>
          <w:tcPr>
            <w:tcW w:w="2945" w:type="pct"/>
            <w:vAlign w:val="center"/>
            <w:hideMark/>
          </w:tcPr>
          <w:p w14:paraId="62184AFD" w14:textId="7E358C54" w:rsidR="00A23E0C" w:rsidRPr="00622046" w:rsidRDefault="00A23E0C" w:rsidP="00A23E0C">
            <w:pPr>
              <w:spacing w:after="0" w:line="240" w:lineRule="auto"/>
              <w:jc w:val="both"/>
              <w:rPr>
                <w:rFonts w:cs="Times New Roman"/>
                <w:sz w:val="27"/>
                <w:szCs w:val="27"/>
                <w:lang w:val="vi-VN" w:eastAsia="en-GB"/>
              </w:rPr>
            </w:pPr>
            <w:r w:rsidRPr="00622046">
              <w:rPr>
                <w:rFonts w:cs="Times New Roman"/>
                <w:sz w:val="27"/>
                <w:szCs w:val="27"/>
                <w:shd w:val="clear" w:color="auto" w:fill="FFFFFF"/>
              </w:rPr>
              <w:t>Khai thác Kho dữ liệu AI để hỗ trợ ít nhất 1.000 doanh nghiệp</w:t>
            </w:r>
            <w:r w:rsidRPr="00622046">
              <w:rPr>
                <w:rStyle w:val="ng-star-inserted"/>
                <w:rFonts w:cs="Times New Roman"/>
                <w:sz w:val="27"/>
                <w:szCs w:val="27"/>
                <w:shd w:val="clear" w:color="auto" w:fill="FFFFFF"/>
              </w:rPr>
              <w:t xml:space="preserve"> hoạt động trong lĩnh vực công nghiệp AI và công nghệ dữ liệu Việt Nam.</w:t>
            </w:r>
          </w:p>
        </w:tc>
        <w:tc>
          <w:tcPr>
            <w:tcW w:w="887" w:type="pct"/>
            <w:vAlign w:val="center"/>
            <w:hideMark/>
          </w:tcPr>
          <w:p w14:paraId="5901C717" w14:textId="53DF916F"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 xml:space="preserve">Bộ Khoa học và Công nghệ </w:t>
            </w:r>
          </w:p>
        </w:tc>
        <w:tc>
          <w:tcPr>
            <w:tcW w:w="908" w:type="pct"/>
            <w:vAlign w:val="center"/>
            <w:hideMark/>
          </w:tcPr>
          <w:p w14:paraId="343FAEDF" w14:textId="6FD7BE9F"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Các bộ, cơ quan ngang bộ, UBND cấp tỉnh</w:t>
            </w:r>
          </w:p>
        </w:tc>
      </w:tr>
      <w:tr w:rsidR="00A23E0C" w:rsidRPr="0047230B" w14:paraId="43789CF0" w14:textId="77777777" w:rsidTr="00622046">
        <w:tc>
          <w:tcPr>
            <w:tcW w:w="260" w:type="pct"/>
            <w:vAlign w:val="center"/>
          </w:tcPr>
          <w:p w14:paraId="359AE295" w14:textId="77777777" w:rsidR="00A23E0C" w:rsidRPr="00622046" w:rsidRDefault="00A23E0C" w:rsidP="00A23E0C">
            <w:pPr>
              <w:pStyle w:val="STT"/>
              <w:rPr>
                <w:sz w:val="27"/>
                <w:szCs w:val="27"/>
                <w:lang w:eastAsia="en-GB"/>
              </w:rPr>
            </w:pPr>
          </w:p>
        </w:tc>
        <w:tc>
          <w:tcPr>
            <w:tcW w:w="2945" w:type="pct"/>
            <w:vAlign w:val="center"/>
            <w:hideMark/>
          </w:tcPr>
          <w:p w14:paraId="11F33FA7" w14:textId="2DFD05BA" w:rsidR="00A23E0C" w:rsidRPr="00622046" w:rsidRDefault="00A23E0C" w:rsidP="00A23E0C">
            <w:pPr>
              <w:spacing w:after="0" w:line="240" w:lineRule="auto"/>
              <w:jc w:val="both"/>
              <w:rPr>
                <w:rFonts w:cs="Times New Roman"/>
                <w:sz w:val="27"/>
                <w:szCs w:val="27"/>
                <w:lang w:val="vi-VN" w:eastAsia="en-GB"/>
              </w:rPr>
            </w:pPr>
            <w:r w:rsidRPr="00622046">
              <w:rPr>
                <w:rStyle w:val="ng-star-inserted"/>
                <w:rFonts w:cs="Times New Roman"/>
                <w:sz w:val="27"/>
                <w:szCs w:val="27"/>
                <w:shd w:val="clear" w:color="auto" w:fill="FFFFFF"/>
              </w:rPr>
              <w:t xml:space="preserve">Phát triển thành công </w:t>
            </w:r>
            <w:r w:rsidRPr="00622046">
              <w:rPr>
                <w:rFonts w:cs="Times New Roman"/>
                <w:sz w:val="27"/>
                <w:szCs w:val="27"/>
                <w:shd w:val="clear" w:color="auto" w:fill="FFFFFF"/>
              </w:rPr>
              <w:t>tối thiểu 150 sản phẩm, dịch vụ dữ liệu và mô hình AI “Make in Vietnam”.</w:t>
            </w:r>
          </w:p>
        </w:tc>
        <w:tc>
          <w:tcPr>
            <w:tcW w:w="887" w:type="pct"/>
            <w:vAlign w:val="center"/>
            <w:hideMark/>
          </w:tcPr>
          <w:p w14:paraId="3BDDB51F" w14:textId="6AA21620"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Bộ Khoa học và Công nghệ</w:t>
            </w:r>
          </w:p>
        </w:tc>
        <w:tc>
          <w:tcPr>
            <w:tcW w:w="908" w:type="pct"/>
            <w:vAlign w:val="center"/>
            <w:hideMark/>
          </w:tcPr>
          <w:p w14:paraId="437A3CBB" w14:textId="5F979A98"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Các bộ, cơ quan ngang bộ, UBND cấp tỉnh</w:t>
            </w:r>
          </w:p>
        </w:tc>
      </w:tr>
      <w:tr w:rsidR="00A23E0C" w:rsidRPr="0047230B" w14:paraId="22680A44" w14:textId="77777777" w:rsidTr="00622046">
        <w:tc>
          <w:tcPr>
            <w:tcW w:w="260" w:type="pct"/>
            <w:vAlign w:val="center"/>
          </w:tcPr>
          <w:p w14:paraId="4DD1586F" w14:textId="22C7C0CA" w:rsidR="00A23E0C" w:rsidRPr="00622046" w:rsidRDefault="00A23E0C" w:rsidP="00A23E0C">
            <w:pPr>
              <w:pStyle w:val="STT"/>
              <w:numPr>
                <w:ilvl w:val="0"/>
                <w:numId w:val="0"/>
              </w:numPr>
              <w:ind w:left="142"/>
              <w:rPr>
                <w:sz w:val="27"/>
                <w:szCs w:val="27"/>
                <w:lang w:val="en-US" w:eastAsia="en-GB"/>
              </w:rPr>
            </w:pPr>
            <w:r w:rsidRPr="00622046">
              <w:rPr>
                <w:b/>
                <w:bCs/>
                <w:sz w:val="27"/>
                <w:szCs w:val="27"/>
              </w:rPr>
              <w:t>V</w:t>
            </w:r>
          </w:p>
        </w:tc>
        <w:tc>
          <w:tcPr>
            <w:tcW w:w="4740" w:type="pct"/>
            <w:gridSpan w:val="3"/>
            <w:vAlign w:val="center"/>
          </w:tcPr>
          <w:p w14:paraId="1EC2634C" w14:textId="4D315952" w:rsidR="00A23E0C" w:rsidRPr="00622046" w:rsidRDefault="00A23E0C" w:rsidP="00A23E0C">
            <w:pPr>
              <w:spacing w:after="0" w:line="240" w:lineRule="auto"/>
              <w:rPr>
                <w:rFonts w:cs="Times New Roman"/>
                <w:sz w:val="27"/>
                <w:szCs w:val="27"/>
              </w:rPr>
            </w:pPr>
            <w:r w:rsidRPr="00622046">
              <w:rPr>
                <w:rFonts w:cs="Times New Roman"/>
                <w:b/>
                <w:bCs/>
                <w:color w:val="000000" w:themeColor="text1"/>
                <w:sz w:val="27"/>
                <w:szCs w:val="27"/>
              </w:rPr>
              <w:t>Nhóm mục tiêu về phát triển kinh tế dữ liệu, công nghiệp dữ liệu và thị trường dữ liệu</w:t>
            </w:r>
          </w:p>
        </w:tc>
      </w:tr>
      <w:tr w:rsidR="00A23E0C" w:rsidRPr="0047230B" w14:paraId="79B4A3D5" w14:textId="77777777" w:rsidTr="00622046">
        <w:tc>
          <w:tcPr>
            <w:tcW w:w="260" w:type="pct"/>
            <w:vAlign w:val="center"/>
          </w:tcPr>
          <w:p w14:paraId="05297636" w14:textId="77777777" w:rsidR="00A23E0C" w:rsidRPr="00622046" w:rsidRDefault="00A23E0C" w:rsidP="00A23E0C">
            <w:pPr>
              <w:pStyle w:val="STT"/>
              <w:rPr>
                <w:sz w:val="27"/>
                <w:szCs w:val="27"/>
                <w:lang w:eastAsia="en-GB"/>
              </w:rPr>
            </w:pPr>
          </w:p>
        </w:tc>
        <w:tc>
          <w:tcPr>
            <w:tcW w:w="2945" w:type="pct"/>
            <w:vAlign w:val="center"/>
            <w:hideMark/>
          </w:tcPr>
          <w:p w14:paraId="22A8B2FC" w14:textId="1FA01D03" w:rsidR="00A23E0C" w:rsidRPr="00622046" w:rsidRDefault="00A23E0C" w:rsidP="00A23E0C">
            <w:pPr>
              <w:spacing w:after="0" w:line="240" w:lineRule="auto"/>
              <w:jc w:val="both"/>
              <w:rPr>
                <w:rFonts w:cs="Times New Roman"/>
                <w:sz w:val="27"/>
                <w:szCs w:val="27"/>
                <w:lang w:val="vi-VN" w:eastAsia="en-GB"/>
              </w:rPr>
            </w:pPr>
            <w:r w:rsidRPr="00622046">
              <w:rPr>
                <w:rFonts w:cs="Times New Roman"/>
                <w:sz w:val="27"/>
                <w:szCs w:val="27"/>
                <w:shd w:val="clear" w:color="auto" w:fill="FFFFFF"/>
              </w:rPr>
              <w:t>100% cơ quan nhà nước cấp bộ, cấp tỉnh cung cấp dữ liệu mở đảm bảo chất lượng.</w:t>
            </w:r>
          </w:p>
        </w:tc>
        <w:tc>
          <w:tcPr>
            <w:tcW w:w="887" w:type="pct"/>
            <w:vAlign w:val="center"/>
            <w:hideMark/>
          </w:tcPr>
          <w:p w14:paraId="3CE73E52" w14:textId="2B984CC9"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lang w:val="vi-VN" w:eastAsia="en-GB"/>
              </w:rPr>
              <w:t xml:space="preserve"> </w:t>
            </w:r>
            <w:r w:rsidRPr="00622046">
              <w:rPr>
                <w:rFonts w:cs="Times New Roman"/>
                <w:sz w:val="27"/>
                <w:szCs w:val="27"/>
              </w:rPr>
              <w:t>Bộ Công an</w:t>
            </w:r>
          </w:p>
        </w:tc>
        <w:tc>
          <w:tcPr>
            <w:tcW w:w="908" w:type="pct"/>
            <w:vAlign w:val="center"/>
            <w:hideMark/>
          </w:tcPr>
          <w:p w14:paraId="0E4EA24A" w14:textId="3489A44D"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Các bộ, cơ quan ngang bộ, UBND cấp tỉnh</w:t>
            </w:r>
          </w:p>
        </w:tc>
      </w:tr>
      <w:tr w:rsidR="00A23E0C" w:rsidRPr="0047230B" w14:paraId="4D542A09" w14:textId="77777777" w:rsidTr="00622046">
        <w:tc>
          <w:tcPr>
            <w:tcW w:w="260" w:type="pct"/>
            <w:vAlign w:val="center"/>
          </w:tcPr>
          <w:p w14:paraId="21FE1000" w14:textId="77777777" w:rsidR="00A23E0C" w:rsidRPr="00622046" w:rsidRDefault="00A23E0C" w:rsidP="00A23E0C">
            <w:pPr>
              <w:pStyle w:val="STT"/>
              <w:rPr>
                <w:sz w:val="27"/>
                <w:szCs w:val="27"/>
                <w:lang w:eastAsia="en-GB"/>
              </w:rPr>
            </w:pPr>
          </w:p>
        </w:tc>
        <w:tc>
          <w:tcPr>
            <w:tcW w:w="2945" w:type="pct"/>
            <w:vAlign w:val="center"/>
            <w:hideMark/>
          </w:tcPr>
          <w:p w14:paraId="2AB89FF3" w14:textId="5C85B855" w:rsidR="00A23E0C" w:rsidRPr="00622046" w:rsidRDefault="00A23E0C" w:rsidP="00A23E0C">
            <w:pPr>
              <w:spacing w:after="0" w:line="240" w:lineRule="auto"/>
              <w:jc w:val="both"/>
              <w:rPr>
                <w:rFonts w:cs="Times New Roman"/>
                <w:sz w:val="27"/>
                <w:szCs w:val="27"/>
                <w:lang w:val="vi-VN" w:eastAsia="en-GB"/>
              </w:rPr>
            </w:pPr>
            <w:r w:rsidRPr="00622046">
              <w:rPr>
                <w:rFonts w:cs="Times New Roman"/>
                <w:sz w:val="27"/>
                <w:szCs w:val="27"/>
                <w:shd w:val="clear" w:color="auto" w:fill="FFFFFF"/>
              </w:rPr>
              <w:t>100% bộ, ngành, địa phương hoàn thành việc xây dựng Danh mục dữ liệu mở và thực hiện công bố dữ liệu mở thường xuyên trên Cổng dữ liệu mở quốc gia.</w:t>
            </w:r>
          </w:p>
        </w:tc>
        <w:tc>
          <w:tcPr>
            <w:tcW w:w="887" w:type="pct"/>
            <w:vAlign w:val="center"/>
            <w:hideMark/>
          </w:tcPr>
          <w:p w14:paraId="07DCFFDA" w14:textId="6F14C740"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Bộ Công an</w:t>
            </w:r>
          </w:p>
        </w:tc>
        <w:tc>
          <w:tcPr>
            <w:tcW w:w="908" w:type="pct"/>
            <w:vAlign w:val="center"/>
            <w:hideMark/>
          </w:tcPr>
          <w:p w14:paraId="4450081D" w14:textId="51438D21"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Các bộ, cơ quan ngang bộ, UBND cấp tỉnh</w:t>
            </w:r>
          </w:p>
        </w:tc>
      </w:tr>
      <w:tr w:rsidR="00A23E0C" w:rsidRPr="0047230B" w14:paraId="20537F54" w14:textId="77777777" w:rsidTr="00622046">
        <w:tc>
          <w:tcPr>
            <w:tcW w:w="260" w:type="pct"/>
            <w:vAlign w:val="center"/>
          </w:tcPr>
          <w:p w14:paraId="30DD6B85" w14:textId="77777777" w:rsidR="00A23E0C" w:rsidRPr="00622046" w:rsidRDefault="00A23E0C" w:rsidP="00A23E0C">
            <w:pPr>
              <w:pStyle w:val="STT"/>
              <w:rPr>
                <w:sz w:val="27"/>
                <w:szCs w:val="27"/>
                <w:lang w:eastAsia="en-GB"/>
              </w:rPr>
            </w:pPr>
          </w:p>
        </w:tc>
        <w:tc>
          <w:tcPr>
            <w:tcW w:w="2945" w:type="pct"/>
            <w:vAlign w:val="center"/>
            <w:hideMark/>
          </w:tcPr>
          <w:p w14:paraId="39729566" w14:textId="76499AC7" w:rsidR="00A23E0C" w:rsidRPr="00622046" w:rsidRDefault="00A23E0C" w:rsidP="00A23E0C">
            <w:pPr>
              <w:spacing w:after="0" w:line="240" w:lineRule="auto"/>
              <w:jc w:val="both"/>
              <w:rPr>
                <w:rFonts w:cs="Times New Roman"/>
                <w:sz w:val="27"/>
                <w:szCs w:val="27"/>
                <w:lang w:val="vi-VN" w:eastAsia="en-GB"/>
              </w:rPr>
            </w:pPr>
            <w:r w:rsidRPr="00622046">
              <w:rPr>
                <w:rFonts w:cs="Times New Roman"/>
                <w:sz w:val="27"/>
                <w:szCs w:val="27"/>
              </w:rPr>
              <w:t>90% di sản văn hóa, di tích quốc gia, di tích quốc gia đặc biệt được số hóa, hình thành thư viện số, di sản số và hiện diện trên môi trường số.</w:t>
            </w:r>
          </w:p>
        </w:tc>
        <w:tc>
          <w:tcPr>
            <w:tcW w:w="887" w:type="pct"/>
            <w:vAlign w:val="center"/>
            <w:hideMark/>
          </w:tcPr>
          <w:p w14:paraId="7BDA39DA" w14:textId="700B7CAE" w:rsidR="00A23E0C" w:rsidRPr="00622046" w:rsidRDefault="00A23E0C" w:rsidP="00A23E0C">
            <w:pPr>
              <w:spacing w:after="0" w:line="240" w:lineRule="auto"/>
              <w:jc w:val="center"/>
              <w:rPr>
                <w:rFonts w:cs="Times New Roman"/>
                <w:sz w:val="27"/>
                <w:szCs w:val="27"/>
                <w:lang w:val="vi-VN" w:eastAsia="en-GB"/>
              </w:rPr>
            </w:pPr>
            <w:r w:rsidRPr="00622046">
              <w:rPr>
                <w:rFonts w:cs="Times New Roman"/>
                <w:sz w:val="27"/>
                <w:szCs w:val="27"/>
                <w:lang w:eastAsia="en-GB"/>
              </w:rPr>
              <w:t>Bộ Văn hóa, Thể thao và Du lịch</w:t>
            </w:r>
          </w:p>
        </w:tc>
        <w:tc>
          <w:tcPr>
            <w:tcW w:w="908" w:type="pct"/>
            <w:vAlign w:val="center"/>
            <w:hideMark/>
          </w:tcPr>
          <w:p w14:paraId="7DEA4B31" w14:textId="38E84E4D" w:rsidR="00A23E0C" w:rsidRPr="00622046" w:rsidRDefault="00A23E0C" w:rsidP="00A23E0C">
            <w:pPr>
              <w:spacing w:after="0" w:line="240" w:lineRule="auto"/>
              <w:jc w:val="center"/>
              <w:rPr>
                <w:rFonts w:cs="Times New Roman"/>
                <w:sz w:val="27"/>
                <w:szCs w:val="27"/>
                <w:lang w:val="vi-VN" w:eastAsia="en-GB"/>
              </w:rPr>
            </w:pPr>
            <w:r w:rsidRPr="00622046">
              <w:rPr>
                <w:rFonts w:cs="Times New Roman"/>
                <w:sz w:val="27"/>
                <w:szCs w:val="27"/>
              </w:rPr>
              <w:t>Các bộ, cơ quan ngang bộ, UBND cấp tỉnh</w:t>
            </w:r>
          </w:p>
        </w:tc>
      </w:tr>
      <w:tr w:rsidR="00A23E0C" w:rsidRPr="0047230B" w14:paraId="39BA9DBC" w14:textId="77777777" w:rsidTr="00622046">
        <w:tc>
          <w:tcPr>
            <w:tcW w:w="260" w:type="pct"/>
            <w:vAlign w:val="center"/>
          </w:tcPr>
          <w:p w14:paraId="3E487BFA" w14:textId="77777777" w:rsidR="00A23E0C" w:rsidRPr="00622046" w:rsidRDefault="00A23E0C" w:rsidP="00A23E0C">
            <w:pPr>
              <w:pStyle w:val="STT"/>
              <w:rPr>
                <w:sz w:val="27"/>
                <w:szCs w:val="27"/>
                <w:lang w:eastAsia="en-GB"/>
              </w:rPr>
            </w:pPr>
          </w:p>
        </w:tc>
        <w:tc>
          <w:tcPr>
            <w:tcW w:w="2945" w:type="pct"/>
            <w:vAlign w:val="center"/>
            <w:hideMark/>
          </w:tcPr>
          <w:p w14:paraId="7DC90414" w14:textId="74A3C77F" w:rsidR="00A23E0C" w:rsidRPr="00622046" w:rsidRDefault="00A23E0C" w:rsidP="00A23E0C">
            <w:pPr>
              <w:spacing w:after="0" w:line="240" w:lineRule="auto"/>
              <w:jc w:val="both"/>
              <w:rPr>
                <w:rFonts w:cs="Times New Roman"/>
                <w:sz w:val="27"/>
                <w:szCs w:val="27"/>
                <w:lang w:val="vi-VN" w:eastAsia="en-GB"/>
              </w:rPr>
            </w:pPr>
            <w:r w:rsidRPr="00622046">
              <w:rPr>
                <w:rFonts w:cs="Times New Roman"/>
                <w:sz w:val="27"/>
                <w:szCs w:val="27"/>
              </w:rPr>
              <w:t>Hoàn thiện 100% cơ sở dữ liệu về bảo hiểm xã hội cho người lao động.</w:t>
            </w:r>
          </w:p>
        </w:tc>
        <w:tc>
          <w:tcPr>
            <w:tcW w:w="887" w:type="pct"/>
            <w:vAlign w:val="center"/>
            <w:hideMark/>
          </w:tcPr>
          <w:p w14:paraId="23AE6070" w14:textId="2ED95D7E"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lang w:eastAsia="en-GB"/>
              </w:rPr>
              <w:t>Bộ Tài chính</w:t>
            </w:r>
          </w:p>
        </w:tc>
        <w:tc>
          <w:tcPr>
            <w:tcW w:w="908" w:type="pct"/>
            <w:vAlign w:val="center"/>
            <w:hideMark/>
          </w:tcPr>
          <w:p w14:paraId="73B67530" w14:textId="7509CB74" w:rsidR="00A23E0C" w:rsidRPr="00622046" w:rsidRDefault="00A23E0C" w:rsidP="00A23E0C">
            <w:pPr>
              <w:spacing w:after="0" w:line="240" w:lineRule="auto"/>
              <w:jc w:val="center"/>
              <w:rPr>
                <w:rFonts w:cs="Times New Roman"/>
                <w:sz w:val="27"/>
                <w:szCs w:val="27"/>
                <w:lang w:val="en-GB" w:eastAsia="en-GB"/>
              </w:rPr>
            </w:pPr>
            <w:r w:rsidRPr="00622046">
              <w:rPr>
                <w:rFonts w:cs="Times New Roman"/>
                <w:sz w:val="27"/>
                <w:szCs w:val="27"/>
              </w:rPr>
              <w:t xml:space="preserve">Bộ Công an, Bộ Nội vụ, </w:t>
            </w:r>
            <w:r w:rsidR="00D6480E">
              <w:rPr>
                <w:rFonts w:cs="Times New Roman"/>
                <w:sz w:val="27"/>
                <w:szCs w:val="27"/>
              </w:rPr>
              <w:t>c</w:t>
            </w:r>
            <w:r w:rsidRPr="00622046">
              <w:rPr>
                <w:rFonts w:cs="Times New Roman"/>
                <w:sz w:val="27"/>
                <w:szCs w:val="27"/>
              </w:rPr>
              <w:t>ác bộ, cơ quan ngang bộ, UBND cấp tỉnh</w:t>
            </w:r>
          </w:p>
        </w:tc>
      </w:tr>
      <w:tr w:rsidR="00622046" w:rsidRPr="0047230B" w14:paraId="2CF50BF9" w14:textId="77777777" w:rsidTr="00622046">
        <w:tc>
          <w:tcPr>
            <w:tcW w:w="260" w:type="pct"/>
            <w:vAlign w:val="center"/>
          </w:tcPr>
          <w:p w14:paraId="2CD56AA4" w14:textId="77777777" w:rsidR="00622046" w:rsidRPr="00622046" w:rsidRDefault="00622046" w:rsidP="00622046">
            <w:pPr>
              <w:pStyle w:val="STT"/>
              <w:rPr>
                <w:sz w:val="27"/>
                <w:szCs w:val="27"/>
                <w:lang w:eastAsia="en-GB"/>
              </w:rPr>
            </w:pPr>
          </w:p>
        </w:tc>
        <w:tc>
          <w:tcPr>
            <w:tcW w:w="2945" w:type="pct"/>
            <w:vAlign w:val="center"/>
            <w:hideMark/>
          </w:tcPr>
          <w:p w14:paraId="1268DBF0" w14:textId="745C5338" w:rsidR="00622046" w:rsidRPr="00622046" w:rsidRDefault="00622046" w:rsidP="00622046">
            <w:pPr>
              <w:spacing w:after="0" w:line="240" w:lineRule="auto"/>
              <w:jc w:val="both"/>
              <w:rPr>
                <w:rFonts w:cs="Times New Roman"/>
                <w:sz w:val="27"/>
                <w:szCs w:val="27"/>
                <w:lang w:val="vi-VN" w:eastAsia="en-GB"/>
              </w:rPr>
            </w:pPr>
            <w:r w:rsidRPr="00622046">
              <w:rPr>
                <w:rFonts w:cs="Times New Roman"/>
                <w:sz w:val="27"/>
                <w:szCs w:val="27"/>
              </w:rPr>
              <w:t xml:space="preserve">Kho học liệu về giáo trình, tài liệu giảng dạy, học tập </w:t>
            </w:r>
            <w:r w:rsidR="00133841" w:rsidRPr="00BF32D2">
              <w:rPr>
                <w:rFonts w:cs="Times New Roman"/>
                <w:sz w:val="27"/>
                <w:szCs w:val="27"/>
              </w:rPr>
              <w:t xml:space="preserve">của </w:t>
            </w:r>
            <w:r w:rsidRPr="00BF32D2">
              <w:rPr>
                <w:rFonts w:cs="Times New Roman"/>
                <w:sz w:val="27"/>
                <w:szCs w:val="27"/>
              </w:rPr>
              <w:t xml:space="preserve">ngành giáo dục được số hóa, tích hợp với các nền tảng dạy và học trực tuyến bảo </w:t>
            </w:r>
            <w:r w:rsidR="00133841" w:rsidRPr="00BF32D2">
              <w:rPr>
                <w:rFonts w:cs="Times New Roman"/>
                <w:sz w:val="27"/>
                <w:szCs w:val="27"/>
              </w:rPr>
              <w:t xml:space="preserve">đảm </w:t>
            </w:r>
            <w:r w:rsidRPr="00622046">
              <w:rPr>
                <w:rFonts w:cs="Times New Roman"/>
                <w:sz w:val="27"/>
                <w:szCs w:val="27"/>
              </w:rPr>
              <w:t>hỗ trợ cho 100% người học và nhà giáo.</w:t>
            </w:r>
          </w:p>
        </w:tc>
        <w:tc>
          <w:tcPr>
            <w:tcW w:w="887" w:type="pct"/>
            <w:vAlign w:val="center"/>
            <w:hideMark/>
          </w:tcPr>
          <w:p w14:paraId="5BCA4F2B" w14:textId="13CF2072" w:rsidR="00622046" w:rsidRPr="00D6480E" w:rsidRDefault="00622046" w:rsidP="00622046">
            <w:pPr>
              <w:spacing w:after="0" w:line="240" w:lineRule="auto"/>
              <w:jc w:val="center"/>
              <w:rPr>
                <w:rFonts w:cs="Times New Roman"/>
                <w:sz w:val="27"/>
                <w:szCs w:val="27"/>
                <w:lang w:eastAsia="en-GB"/>
              </w:rPr>
            </w:pPr>
            <w:r w:rsidRPr="00622046">
              <w:rPr>
                <w:rFonts w:cs="Times New Roman"/>
                <w:sz w:val="27"/>
                <w:szCs w:val="27"/>
                <w:lang w:val="vi-VN" w:eastAsia="en-GB"/>
              </w:rPr>
              <w:t>Bộ Giáo dục và Đào tạo</w:t>
            </w:r>
          </w:p>
        </w:tc>
        <w:tc>
          <w:tcPr>
            <w:tcW w:w="908" w:type="pct"/>
            <w:vAlign w:val="center"/>
            <w:hideMark/>
          </w:tcPr>
          <w:p w14:paraId="7B4BFB4F" w14:textId="0949C01B" w:rsidR="00622046" w:rsidRPr="00622046" w:rsidRDefault="00622046" w:rsidP="00622046">
            <w:pPr>
              <w:spacing w:after="0" w:line="240" w:lineRule="auto"/>
              <w:jc w:val="center"/>
              <w:rPr>
                <w:rFonts w:cs="Times New Roman"/>
                <w:sz w:val="27"/>
                <w:szCs w:val="27"/>
                <w:lang w:val="en-GB" w:eastAsia="en-GB"/>
              </w:rPr>
            </w:pPr>
            <w:r w:rsidRPr="00622046">
              <w:rPr>
                <w:rFonts w:cs="Times New Roman"/>
                <w:sz w:val="27"/>
                <w:szCs w:val="27"/>
              </w:rPr>
              <w:t>Các bộ, cơ quan ngang bộ, UBND cấp tỉnh</w:t>
            </w:r>
          </w:p>
        </w:tc>
      </w:tr>
      <w:tr w:rsidR="00622046" w:rsidRPr="0047230B" w14:paraId="7EE53B47" w14:textId="77777777" w:rsidTr="00622046">
        <w:tc>
          <w:tcPr>
            <w:tcW w:w="260" w:type="pct"/>
            <w:vAlign w:val="center"/>
          </w:tcPr>
          <w:p w14:paraId="4FD9161D" w14:textId="77777777" w:rsidR="00622046" w:rsidRPr="00622046" w:rsidRDefault="00622046" w:rsidP="00622046">
            <w:pPr>
              <w:pStyle w:val="STT"/>
              <w:rPr>
                <w:sz w:val="27"/>
                <w:szCs w:val="27"/>
                <w:lang w:eastAsia="en-GB"/>
              </w:rPr>
            </w:pPr>
          </w:p>
        </w:tc>
        <w:tc>
          <w:tcPr>
            <w:tcW w:w="2945" w:type="pct"/>
            <w:vAlign w:val="center"/>
            <w:hideMark/>
          </w:tcPr>
          <w:p w14:paraId="56323B63" w14:textId="291F1986" w:rsidR="00622046" w:rsidRPr="00622046" w:rsidRDefault="00622046" w:rsidP="00622046">
            <w:pPr>
              <w:spacing w:after="0" w:line="240" w:lineRule="auto"/>
              <w:jc w:val="both"/>
              <w:rPr>
                <w:rFonts w:cs="Times New Roman"/>
                <w:sz w:val="27"/>
                <w:szCs w:val="27"/>
                <w:lang w:val="vi-VN" w:eastAsia="en-GB"/>
              </w:rPr>
            </w:pPr>
            <w:r w:rsidRPr="00622046">
              <w:rPr>
                <w:rFonts w:cs="Times New Roman"/>
                <w:sz w:val="27"/>
                <w:szCs w:val="27"/>
              </w:rPr>
              <w:t xml:space="preserve">95% dữ liệu </w:t>
            </w:r>
            <w:r w:rsidR="00444CFE">
              <w:rPr>
                <w:rFonts w:cs="Times New Roman"/>
                <w:sz w:val="27"/>
                <w:szCs w:val="27"/>
              </w:rPr>
              <w:t xml:space="preserve">về </w:t>
            </w:r>
            <w:r w:rsidRPr="00622046">
              <w:rPr>
                <w:rFonts w:cs="Times New Roman"/>
                <w:sz w:val="27"/>
                <w:szCs w:val="27"/>
              </w:rPr>
              <w:t>y tế được chuẩn hóa, tổ chức và quản lý thống nhất.</w:t>
            </w:r>
          </w:p>
        </w:tc>
        <w:tc>
          <w:tcPr>
            <w:tcW w:w="887" w:type="pct"/>
            <w:vAlign w:val="center"/>
            <w:hideMark/>
          </w:tcPr>
          <w:p w14:paraId="601D3189" w14:textId="1B975598" w:rsidR="00622046" w:rsidRPr="00622046" w:rsidRDefault="00622046" w:rsidP="00622046">
            <w:pPr>
              <w:spacing w:after="0" w:line="240" w:lineRule="auto"/>
              <w:jc w:val="center"/>
              <w:rPr>
                <w:rFonts w:cs="Times New Roman"/>
                <w:sz w:val="27"/>
                <w:szCs w:val="27"/>
                <w:lang w:val="vi-VN" w:eastAsia="en-GB"/>
              </w:rPr>
            </w:pPr>
            <w:r w:rsidRPr="00622046">
              <w:rPr>
                <w:rFonts w:cs="Times New Roman"/>
                <w:sz w:val="27"/>
                <w:szCs w:val="27"/>
                <w:lang w:val="en-GB" w:eastAsia="en-GB"/>
              </w:rPr>
              <w:t>Bộ Y tế</w:t>
            </w:r>
          </w:p>
        </w:tc>
        <w:tc>
          <w:tcPr>
            <w:tcW w:w="908" w:type="pct"/>
            <w:vAlign w:val="center"/>
            <w:hideMark/>
          </w:tcPr>
          <w:p w14:paraId="5B02362D" w14:textId="0CAAAB75" w:rsidR="00622046" w:rsidRPr="00622046" w:rsidRDefault="00622046" w:rsidP="00622046">
            <w:pPr>
              <w:spacing w:after="0" w:line="240" w:lineRule="auto"/>
              <w:jc w:val="center"/>
              <w:rPr>
                <w:rFonts w:cs="Times New Roman"/>
                <w:sz w:val="27"/>
                <w:szCs w:val="27"/>
                <w:lang w:val="vi-VN" w:eastAsia="en-GB"/>
              </w:rPr>
            </w:pPr>
            <w:r w:rsidRPr="00622046">
              <w:rPr>
                <w:rFonts w:cs="Times New Roman"/>
                <w:sz w:val="27"/>
                <w:szCs w:val="27"/>
                <w:lang w:val="en-GB" w:eastAsia="en-GB"/>
              </w:rPr>
              <w:t xml:space="preserve">Bộ Công an; các bộ, cơ quan ngang bộ, UBND cấp tỉnh </w:t>
            </w:r>
          </w:p>
        </w:tc>
      </w:tr>
      <w:tr w:rsidR="00622046" w:rsidRPr="0047230B" w14:paraId="71BCC57C" w14:textId="77777777" w:rsidTr="00622046">
        <w:tc>
          <w:tcPr>
            <w:tcW w:w="260" w:type="pct"/>
            <w:vAlign w:val="center"/>
          </w:tcPr>
          <w:p w14:paraId="3B201851" w14:textId="77777777" w:rsidR="00622046" w:rsidRPr="00622046" w:rsidRDefault="00622046" w:rsidP="00622046">
            <w:pPr>
              <w:pStyle w:val="STT"/>
              <w:rPr>
                <w:sz w:val="27"/>
                <w:szCs w:val="27"/>
                <w:lang w:eastAsia="en-GB"/>
              </w:rPr>
            </w:pPr>
          </w:p>
        </w:tc>
        <w:tc>
          <w:tcPr>
            <w:tcW w:w="2945" w:type="pct"/>
            <w:vAlign w:val="center"/>
            <w:hideMark/>
          </w:tcPr>
          <w:p w14:paraId="5951A946" w14:textId="78492B33" w:rsidR="00622046" w:rsidRPr="00622046" w:rsidRDefault="00622046" w:rsidP="00622046">
            <w:pPr>
              <w:spacing w:after="0" w:line="240" w:lineRule="auto"/>
              <w:jc w:val="both"/>
              <w:rPr>
                <w:rFonts w:cs="Times New Roman"/>
                <w:sz w:val="27"/>
                <w:szCs w:val="27"/>
                <w:lang w:val="vi-VN" w:eastAsia="en-GB"/>
              </w:rPr>
            </w:pPr>
            <w:r w:rsidRPr="00622046">
              <w:rPr>
                <w:rFonts w:cs="Times New Roman"/>
                <w:bCs/>
                <w:sz w:val="27"/>
                <w:szCs w:val="27"/>
              </w:rPr>
              <w:t>Vận hành tối thiểu 05 sàn dữ liệu thành phần, vùng hoặc chuyên ngành theo quy định của pháp luật.</w:t>
            </w:r>
          </w:p>
        </w:tc>
        <w:tc>
          <w:tcPr>
            <w:tcW w:w="887" w:type="pct"/>
            <w:vAlign w:val="center"/>
            <w:hideMark/>
          </w:tcPr>
          <w:p w14:paraId="2CD7D812" w14:textId="0ACB0A5C" w:rsidR="00622046" w:rsidRPr="00622046" w:rsidRDefault="00622046" w:rsidP="00622046">
            <w:pPr>
              <w:spacing w:after="0" w:line="240" w:lineRule="auto"/>
              <w:jc w:val="center"/>
              <w:rPr>
                <w:rFonts w:cs="Times New Roman"/>
                <w:sz w:val="27"/>
                <w:szCs w:val="27"/>
                <w:lang w:val="en-GB" w:eastAsia="en-GB"/>
              </w:rPr>
            </w:pPr>
            <w:r w:rsidRPr="00622046">
              <w:rPr>
                <w:rFonts w:cs="Times New Roman"/>
                <w:sz w:val="27"/>
                <w:szCs w:val="27"/>
                <w:lang w:val="en-GB" w:eastAsia="en-GB"/>
              </w:rPr>
              <w:t>Bộ Công an</w:t>
            </w:r>
          </w:p>
        </w:tc>
        <w:tc>
          <w:tcPr>
            <w:tcW w:w="908" w:type="pct"/>
            <w:vAlign w:val="center"/>
            <w:hideMark/>
          </w:tcPr>
          <w:p w14:paraId="6F88E4C1" w14:textId="38EC04C0" w:rsidR="00622046" w:rsidRPr="00622046" w:rsidRDefault="00622046" w:rsidP="00622046">
            <w:pPr>
              <w:spacing w:after="0" w:line="240" w:lineRule="auto"/>
              <w:jc w:val="center"/>
              <w:rPr>
                <w:rFonts w:cs="Times New Roman"/>
                <w:sz w:val="27"/>
                <w:szCs w:val="27"/>
                <w:lang w:val="en-GB" w:eastAsia="en-GB"/>
              </w:rPr>
            </w:pPr>
            <w:r w:rsidRPr="00622046">
              <w:rPr>
                <w:rFonts w:cs="Times New Roman"/>
                <w:sz w:val="27"/>
                <w:szCs w:val="27"/>
              </w:rPr>
              <w:t>Bộ Khoa học và Công nghệ</w:t>
            </w:r>
            <w:r w:rsidRPr="00622046">
              <w:rPr>
                <w:rFonts w:cs="Times New Roman"/>
                <w:sz w:val="27"/>
                <w:szCs w:val="27"/>
                <w:lang w:val="en-GB" w:eastAsia="en-GB"/>
              </w:rPr>
              <w:t xml:space="preserve">; các bộ, cơ quan ngang bộ, UBND cấp tỉnh </w:t>
            </w:r>
          </w:p>
        </w:tc>
      </w:tr>
      <w:tr w:rsidR="00622046" w:rsidRPr="0047230B" w14:paraId="03863EA3" w14:textId="77777777" w:rsidTr="00622046">
        <w:tc>
          <w:tcPr>
            <w:tcW w:w="260" w:type="pct"/>
            <w:vAlign w:val="center"/>
          </w:tcPr>
          <w:p w14:paraId="71F10C2C" w14:textId="77777777" w:rsidR="00622046" w:rsidRPr="00622046" w:rsidRDefault="00622046" w:rsidP="00622046">
            <w:pPr>
              <w:pStyle w:val="STT"/>
              <w:rPr>
                <w:sz w:val="27"/>
                <w:szCs w:val="27"/>
                <w:lang w:eastAsia="en-GB"/>
              </w:rPr>
            </w:pPr>
          </w:p>
        </w:tc>
        <w:tc>
          <w:tcPr>
            <w:tcW w:w="2945" w:type="pct"/>
            <w:vAlign w:val="center"/>
            <w:hideMark/>
          </w:tcPr>
          <w:p w14:paraId="476CE401" w14:textId="14C5E685" w:rsidR="00622046" w:rsidRPr="00622046" w:rsidRDefault="00622046" w:rsidP="00622046">
            <w:pPr>
              <w:spacing w:after="0" w:line="240" w:lineRule="auto"/>
              <w:jc w:val="both"/>
              <w:rPr>
                <w:rFonts w:cs="Times New Roman"/>
                <w:sz w:val="27"/>
                <w:szCs w:val="27"/>
                <w:lang w:val="vi-VN" w:eastAsia="en-GB"/>
              </w:rPr>
            </w:pPr>
            <w:r w:rsidRPr="00622046">
              <w:rPr>
                <w:rFonts w:cs="Times New Roman"/>
                <w:bCs/>
                <w:sz w:val="27"/>
                <w:szCs w:val="27"/>
              </w:rPr>
              <w:t>Phát triển ít nhất 1.000 doanh nghiệp hoạt động trong lĩnh vực công nghệ dữ liệu, phân tích dữ liệu, nền tảng dữ liệu, sản phẩm, dịch vụ dữ liệu và trí tuệ nhân tạo.</w:t>
            </w:r>
          </w:p>
        </w:tc>
        <w:tc>
          <w:tcPr>
            <w:tcW w:w="887" w:type="pct"/>
            <w:vAlign w:val="center"/>
            <w:hideMark/>
          </w:tcPr>
          <w:p w14:paraId="3773C31F" w14:textId="533DA35B" w:rsidR="00622046" w:rsidRPr="00622046" w:rsidRDefault="00622046" w:rsidP="00622046">
            <w:pPr>
              <w:spacing w:after="0" w:line="240" w:lineRule="auto"/>
              <w:jc w:val="center"/>
              <w:rPr>
                <w:rFonts w:cs="Times New Roman"/>
                <w:sz w:val="27"/>
                <w:szCs w:val="27"/>
                <w:lang w:val="en-GB" w:eastAsia="en-GB"/>
              </w:rPr>
            </w:pPr>
            <w:r w:rsidRPr="00622046">
              <w:rPr>
                <w:rFonts w:cs="Times New Roman"/>
                <w:sz w:val="27"/>
                <w:szCs w:val="27"/>
              </w:rPr>
              <w:t>Bộ Khoa học và Công nghệ</w:t>
            </w:r>
          </w:p>
        </w:tc>
        <w:tc>
          <w:tcPr>
            <w:tcW w:w="908" w:type="pct"/>
            <w:vAlign w:val="center"/>
            <w:hideMark/>
          </w:tcPr>
          <w:p w14:paraId="6F113E0C" w14:textId="5CBE670B" w:rsidR="00622046" w:rsidRPr="00622046" w:rsidRDefault="00622046" w:rsidP="00622046">
            <w:pPr>
              <w:spacing w:after="0" w:line="240" w:lineRule="auto"/>
              <w:jc w:val="center"/>
              <w:rPr>
                <w:rFonts w:cs="Times New Roman"/>
                <w:sz w:val="27"/>
                <w:szCs w:val="27"/>
                <w:lang w:val="en-GB" w:eastAsia="en-GB"/>
              </w:rPr>
            </w:pPr>
            <w:r w:rsidRPr="00622046">
              <w:rPr>
                <w:rFonts w:cs="Times New Roman"/>
                <w:sz w:val="27"/>
                <w:szCs w:val="27"/>
                <w:lang w:val="en-GB" w:eastAsia="en-GB"/>
              </w:rPr>
              <w:t>Bộ Công an; các bộ, cơ quan ngang bộ, UBND cấp tỉnh</w:t>
            </w:r>
          </w:p>
        </w:tc>
      </w:tr>
      <w:tr w:rsidR="00622046" w:rsidRPr="0047230B" w14:paraId="3F977693" w14:textId="77777777" w:rsidTr="00622046">
        <w:tc>
          <w:tcPr>
            <w:tcW w:w="260" w:type="pct"/>
            <w:vAlign w:val="center"/>
          </w:tcPr>
          <w:p w14:paraId="501D9276" w14:textId="77777777" w:rsidR="00622046" w:rsidRPr="00622046" w:rsidRDefault="00622046" w:rsidP="00622046">
            <w:pPr>
              <w:pStyle w:val="STT"/>
              <w:rPr>
                <w:sz w:val="27"/>
                <w:szCs w:val="27"/>
                <w:lang w:eastAsia="en-GB"/>
              </w:rPr>
            </w:pPr>
          </w:p>
        </w:tc>
        <w:tc>
          <w:tcPr>
            <w:tcW w:w="2945" w:type="pct"/>
            <w:vAlign w:val="center"/>
            <w:hideMark/>
          </w:tcPr>
          <w:p w14:paraId="198888E5" w14:textId="54EB8D5C" w:rsidR="00622046" w:rsidRPr="00622046" w:rsidRDefault="00622046" w:rsidP="00622046">
            <w:pPr>
              <w:spacing w:after="0" w:line="240" w:lineRule="auto"/>
              <w:jc w:val="both"/>
              <w:rPr>
                <w:rFonts w:cs="Times New Roman"/>
                <w:sz w:val="27"/>
                <w:szCs w:val="27"/>
                <w:lang w:val="vi-VN" w:eastAsia="en-GB"/>
              </w:rPr>
            </w:pPr>
            <w:r w:rsidRPr="00622046">
              <w:rPr>
                <w:rFonts w:cs="Times New Roman"/>
                <w:bCs/>
                <w:sz w:val="27"/>
                <w:szCs w:val="27"/>
              </w:rPr>
              <w:t>Phát triển tối thiểu 30 tổ chức trung gian dữ liệu tham gia thu thập, xử lý, chuẩn hóa, kết nối, chia sẻ, phân tích và khai thác dữ liệu.</w:t>
            </w:r>
          </w:p>
        </w:tc>
        <w:tc>
          <w:tcPr>
            <w:tcW w:w="887" w:type="pct"/>
            <w:vAlign w:val="center"/>
            <w:hideMark/>
          </w:tcPr>
          <w:p w14:paraId="25F86C5F" w14:textId="2F0C477F" w:rsidR="00622046" w:rsidRPr="00622046" w:rsidRDefault="00622046" w:rsidP="00622046">
            <w:pPr>
              <w:spacing w:after="0" w:line="240" w:lineRule="auto"/>
              <w:jc w:val="center"/>
              <w:rPr>
                <w:rFonts w:cs="Times New Roman"/>
                <w:sz w:val="27"/>
                <w:szCs w:val="27"/>
                <w:lang w:val="vi-VN" w:eastAsia="en-GB"/>
              </w:rPr>
            </w:pPr>
            <w:r w:rsidRPr="00622046">
              <w:rPr>
                <w:rFonts w:cs="Times New Roman"/>
                <w:sz w:val="27"/>
                <w:szCs w:val="27"/>
              </w:rPr>
              <w:t>Bộ Công an</w:t>
            </w:r>
          </w:p>
        </w:tc>
        <w:tc>
          <w:tcPr>
            <w:tcW w:w="908" w:type="pct"/>
            <w:vAlign w:val="center"/>
            <w:hideMark/>
          </w:tcPr>
          <w:p w14:paraId="46622E4F" w14:textId="28B7E177" w:rsidR="00622046" w:rsidRPr="00622046" w:rsidRDefault="00622046" w:rsidP="00622046">
            <w:pPr>
              <w:spacing w:after="0" w:line="240" w:lineRule="auto"/>
              <w:jc w:val="center"/>
              <w:rPr>
                <w:rFonts w:cs="Times New Roman"/>
                <w:sz w:val="27"/>
                <w:szCs w:val="27"/>
                <w:lang w:val="vi-VN" w:eastAsia="en-GB"/>
              </w:rPr>
            </w:pPr>
            <w:r w:rsidRPr="00622046">
              <w:rPr>
                <w:rFonts w:cs="Times New Roman"/>
                <w:sz w:val="27"/>
                <w:szCs w:val="27"/>
              </w:rPr>
              <w:t>Các bộ, cơ quan ngang bộ, UBND cấp tỉnh</w:t>
            </w:r>
          </w:p>
        </w:tc>
      </w:tr>
      <w:tr w:rsidR="00622046" w:rsidRPr="0047230B" w14:paraId="2554AA27" w14:textId="77777777" w:rsidTr="00622046">
        <w:tc>
          <w:tcPr>
            <w:tcW w:w="260" w:type="pct"/>
            <w:vAlign w:val="center"/>
          </w:tcPr>
          <w:p w14:paraId="4C2FEA10" w14:textId="0F71750F" w:rsidR="00622046" w:rsidRPr="00622046" w:rsidRDefault="00622046" w:rsidP="00622046">
            <w:pPr>
              <w:pStyle w:val="STT"/>
              <w:numPr>
                <w:ilvl w:val="0"/>
                <w:numId w:val="0"/>
              </w:numPr>
              <w:ind w:left="142"/>
              <w:rPr>
                <w:sz w:val="27"/>
                <w:szCs w:val="27"/>
                <w:lang w:eastAsia="en-GB"/>
              </w:rPr>
            </w:pPr>
            <w:r w:rsidRPr="00622046">
              <w:rPr>
                <w:b/>
                <w:bCs/>
                <w:sz w:val="27"/>
                <w:szCs w:val="27"/>
              </w:rPr>
              <w:t>VI</w:t>
            </w:r>
          </w:p>
        </w:tc>
        <w:tc>
          <w:tcPr>
            <w:tcW w:w="4740" w:type="pct"/>
            <w:gridSpan w:val="3"/>
            <w:vAlign w:val="center"/>
          </w:tcPr>
          <w:p w14:paraId="71355040" w14:textId="31E8BBBA" w:rsidR="00622046" w:rsidRPr="00622046" w:rsidRDefault="00622046" w:rsidP="00622046">
            <w:pPr>
              <w:spacing w:after="0" w:line="240" w:lineRule="auto"/>
              <w:rPr>
                <w:rFonts w:cs="Times New Roman"/>
                <w:sz w:val="27"/>
                <w:szCs w:val="27"/>
              </w:rPr>
            </w:pPr>
            <w:r w:rsidRPr="00622046">
              <w:rPr>
                <w:rFonts w:cs="Times New Roman"/>
                <w:b/>
                <w:bCs/>
                <w:color w:val="000000" w:themeColor="text1"/>
                <w:sz w:val="27"/>
                <w:szCs w:val="27"/>
              </w:rPr>
              <w:t>Nhóm mục tiêu về phát triển nguồn nhân lực dữ liệu</w:t>
            </w:r>
          </w:p>
        </w:tc>
      </w:tr>
      <w:tr w:rsidR="00622046" w:rsidRPr="0047230B" w14:paraId="118E6B66" w14:textId="77777777" w:rsidTr="00622046">
        <w:tc>
          <w:tcPr>
            <w:tcW w:w="260" w:type="pct"/>
            <w:vAlign w:val="center"/>
          </w:tcPr>
          <w:p w14:paraId="3C105A3B" w14:textId="77777777" w:rsidR="00622046" w:rsidRPr="00622046" w:rsidRDefault="00622046" w:rsidP="00622046">
            <w:pPr>
              <w:pStyle w:val="STT"/>
              <w:rPr>
                <w:sz w:val="27"/>
                <w:szCs w:val="27"/>
                <w:lang w:eastAsia="en-GB"/>
              </w:rPr>
            </w:pPr>
          </w:p>
        </w:tc>
        <w:tc>
          <w:tcPr>
            <w:tcW w:w="2945" w:type="pct"/>
            <w:vAlign w:val="center"/>
          </w:tcPr>
          <w:p w14:paraId="5A626EE3" w14:textId="40810DDB" w:rsidR="00622046" w:rsidRPr="00622046" w:rsidRDefault="00622046" w:rsidP="00622046">
            <w:pPr>
              <w:spacing w:after="0" w:line="240" w:lineRule="auto"/>
              <w:jc w:val="both"/>
              <w:rPr>
                <w:rFonts w:cs="Times New Roman"/>
                <w:bCs/>
                <w:sz w:val="27"/>
                <w:szCs w:val="27"/>
              </w:rPr>
            </w:pPr>
            <w:r w:rsidRPr="00622046">
              <w:rPr>
                <w:rFonts w:cs="Times New Roman"/>
                <w:bCs/>
                <w:color w:val="000000" w:themeColor="text1"/>
                <w:sz w:val="27"/>
                <w:szCs w:val="27"/>
              </w:rPr>
              <w:t>Đào tạo, bồi dưỡng tối thiểu 50.000 lượt cán bộ, công chức, viên chức có năng lực quản trị, phân tích và khai thác dữ liệu.</w:t>
            </w:r>
          </w:p>
        </w:tc>
        <w:tc>
          <w:tcPr>
            <w:tcW w:w="887" w:type="pct"/>
            <w:vAlign w:val="center"/>
          </w:tcPr>
          <w:p w14:paraId="0D44D20F" w14:textId="31FD684C" w:rsidR="00622046" w:rsidRPr="00622046" w:rsidRDefault="00622046" w:rsidP="00622046">
            <w:pPr>
              <w:spacing w:after="0" w:line="240" w:lineRule="auto"/>
              <w:jc w:val="center"/>
              <w:rPr>
                <w:rFonts w:cs="Times New Roman"/>
                <w:sz w:val="27"/>
                <w:szCs w:val="27"/>
              </w:rPr>
            </w:pPr>
            <w:r w:rsidRPr="00622046">
              <w:rPr>
                <w:rFonts w:cs="Times New Roman"/>
                <w:sz w:val="27"/>
                <w:szCs w:val="27"/>
                <w:lang w:eastAsia="en-GB"/>
              </w:rPr>
              <w:t>Bộ Công an</w:t>
            </w:r>
          </w:p>
        </w:tc>
        <w:tc>
          <w:tcPr>
            <w:tcW w:w="908" w:type="pct"/>
            <w:vAlign w:val="center"/>
          </w:tcPr>
          <w:p w14:paraId="243B49E4" w14:textId="3D4548EC" w:rsidR="00622046" w:rsidRPr="00622046" w:rsidRDefault="00622046" w:rsidP="00622046">
            <w:pPr>
              <w:spacing w:after="0" w:line="240" w:lineRule="auto"/>
              <w:jc w:val="center"/>
              <w:rPr>
                <w:rFonts w:cs="Times New Roman"/>
                <w:sz w:val="27"/>
                <w:szCs w:val="27"/>
              </w:rPr>
            </w:pPr>
            <w:r w:rsidRPr="00622046">
              <w:rPr>
                <w:rFonts w:cs="Times New Roman"/>
                <w:sz w:val="27"/>
                <w:szCs w:val="27"/>
                <w:lang w:val="vi-VN" w:eastAsia="en-GB"/>
              </w:rPr>
              <w:t xml:space="preserve">Bộ Giáo dục và Đào tạo, </w:t>
            </w:r>
            <w:r w:rsidR="009C341F">
              <w:rPr>
                <w:rFonts w:cs="Times New Roman"/>
                <w:sz w:val="27"/>
                <w:szCs w:val="27"/>
                <w:lang w:eastAsia="en-GB"/>
              </w:rPr>
              <w:t>c</w:t>
            </w:r>
            <w:r w:rsidRPr="00622046">
              <w:rPr>
                <w:rFonts w:cs="Times New Roman"/>
                <w:sz w:val="27"/>
                <w:szCs w:val="27"/>
              </w:rPr>
              <w:t xml:space="preserve">ác bộ, cơ quan </w:t>
            </w:r>
            <w:r w:rsidRPr="00622046">
              <w:rPr>
                <w:rFonts w:cs="Times New Roman"/>
                <w:sz w:val="27"/>
                <w:szCs w:val="27"/>
              </w:rPr>
              <w:lastRenderedPageBreak/>
              <w:t>ngang bộ, UBND cấp tỉnh</w:t>
            </w:r>
          </w:p>
        </w:tc>
      </w:tr>
      <w:tr w:rsidR="00622046" w:rsidRPr="0047230B" w14:paraId="0743661D" w14:textId="77777777" w:rsidTr="00622046">
        <w:tc>
          <w:tcPr>
            <w:tcW w:w="260" w:type="pct"/>
            <w:vAlign w:val="center"/>
          </w:tcPr>
          <w:p w14:paraId="1FBAEB0B" w14:textId="77777777" w:rsidR="00622046" w:rsidRPr="00622046" w:rsidRDefault="00622046" w:rsidP="00622046">
            <w:pPr>
              <w:pStyle w:val="STT"/>
              <w:rPr>
                <w:sz w:val="27"/>
                <w:szCs w:val="27"/>
                <w:lang w:eastAsia="en-GB"/>
              </w:rPr>
            </w:pPr>
          </w:p>
        </w:tc>
        <w:tc>
          <w:tcPr>
            <w:tcW w:w="2945" w:type="pct"/>
            <w:vAlign w:val="center"/>
          </w:tcPr>
          <w:p w14:paraId="60D7C74E" w14:textId="63DC226C" w:rsidR="00622046" w:rsidRPr="00622046" w:rsidRDefault="00622046" w:rsidP="00622046">
            <w:pPr>
              <w:spacing w:after="0" w:line="240" w:lineRule="auto"/>
              <w:jc w:val="both"/>
              <w:rPr>
                <w:rFonts w:cs="Times New Roman"/>
                <w:bCs/>
                <w:sz w:val="27"/>
                <w:szCs w:val="27"/>
              </w:rPr>
            </w:pPr>
            <w:r w:rsidRPr="00622046">
              <w:rPr>
                <w:rFonts w:cs="Times New Roman"/>
                <w:bCs/>
                <w:color w:val="000000" w:themeColor="text1"/>
                <w:spacing w:val="-4"/>
                <w:sz w:val="27"/>
                <w:szCs w:val="27"/>
              </w:rPr>
              <w:t xml:space="preserve">Hình thành đội ngũ tối thiểu 5.000 chuyên gia dữ liệu </w:t>
            </w:r>
            <w:proofErr w:type="spellStart"/>
            <w:r w:rsidRPr="00622046">
              <w:rPr>
                <w:rFonts w:cs="Times New Roman"/>
                <w:bCs/>
                <w:color w:val="000000" w:themeColor="text1"/>
                <w:spacing w:val="-4"/>
                <w:sz w:val="27"/>
                <w:szCs w:val="27"/>
              </w:rPr>
              <w:t>nòng</w:t>
            </w:r>
            <w:proofErr w:type="spellEnd"/>
            <w:r w:rsidRPr="00622046">
              <w:rPr>
                <w:rFonts w:cs="Times New Roman"/>
                <w:bCs/>
                <w:color w:val="000000" w:themeColor="text1"/>
                <w:spacing w:val="-4"/>
                <w:sz w:val="27"/>
                <w:szCs w:val="27"/>
              </w:rPr>
              <w:t xml:space="preserve"> cốt trong cơ quan nhà nước, doanh nghiệp, cơ sở giáo dục và tổ chức khoa học</w:t>
            </w:r>
            <w:r w:rsidR="00133841">
              <w:rPr>
                <w:rFonts w:cs="Times New Roman"/>
                <w:bCs/>
                <w:color w:val="000000" w:themeColor="text1"/>
                <w:spacing w:val="-4"/>
                <w:sz w:val="27"/>
                <w:szCs w:val="27"/>
              </w:rPr>
              <w:t xml:space="preserve"> </w:t>
            </w:r>
            <w:r w:rsidR="00133841" w:rsidRPr="00652AE4">
              <w:rPr>
                <w:rFonts w:cs="Times New Roman"/>
                <w:bCs/>
                <w:spacing w:val="-4"/>
                <w:sz w:val="27"/>
                <w:szCs w:val="27"/>
              </w:rPr>
              <w:t>và</w:t>
            </w:r>
            <w:r w:rsidRPr="00652AE4">
              <w:rPr>
                <w:rFonts w:cs="Times New Roman"/>
                <w:bCs/>
                <w:spacing w:val="-4"/>
                <w:sz w:val="27"/>
                <w:szCs w:val="27"/>
              </w:rPr>
              <w:t xml:space="preserve"> </w:t>
            </w:r>
            <w:r w:rsidRPr="00622046">
              <w:rPr>
                <w:rFonts w:cs="Times New Roman"/>
                <w:bCs/>
                <w:color w:val="000000" w:themeColor="text1"/>
                <w:spacing w:val="-4"/>
                <w:sz w:val="27"/>
                <w:szCs w:val="27"/>
              </w:rPr>
              <w:t>công nghệ.</w:t>
            </w:r>
          </w:p>
        </w:tc>
        <w:tc>
          <w:tcPr>
            <w:tcW w:w="887" w:type="pct"/>
            <w:vAlign w:val="center"/>
          </w:tcPr>
          <w:p w14:paraId="5105F206" w14:textId="7A222C22" w:rsidR="00622046" w:rsidRPr="00622046" w:rsidRDefault="00622046" w:rsidP="00622046">
            <w:pPr>
              <w:spacing w:after="0" w:line="240" w:lineRule="auto"/>
              <w:jc w:val="center"/>
              <w:rPr>
                <w:rFonts w:cs="Times New Roman"/>
                <w:sz w:val="27"/>
                <w:szCs w:val="27"/>
              </w:rPr>
            </w:pPr>
            <w:r w:rsidRPr="00622046">
              <w:rPr>
                <w:rFonts w:cs="Times New Roman"/>
                <w:sz w:val="27"/>
                <w:szCs w:val="27"/>
                <w:lang w:eastAsia="en-GB"/>
              </w:rPr>
              <w:t>Bộ Công an</w:t>
            </w:r>
          </w:p>
        </w:tc>
        <w:tc>
          <w:tcPr>
            <w:tcW w:w="908" w:type="pct"/>
            <w:vAlign w:val="center"/>
          </w:tcPr>
          <w:p w14:paraId="6C229F3A" w14:textId="78BDA5DF" w:rsidR="00622046" w:rsidRPr="00622046" w:rsidRDefault="00622046" w:rsidP="00622046">
            <w:pPr>
              <w:spacing w:after="0" w:line="240" w:lineRule="auto"/>
              <w:jc w:val="center"/>
              <w:rPr>
                <w:rFonts w:cs="Times New Roman"/>
                <w:sz w:val="27"/>
                <w:szCs w:val="27"/>
              </w:rPr>
            </w:pPr>
            <w:r w:rsidRPr="00622046">
              <w:rPr>
                <w:rFonts w:cs="Times New Roman"/>
                <w:sz w:val="27"/>
                <w:szCs w:val="27"/>
                <w:lang w:val="vi-VN" w:eastAsia="en-GB"/>
              </w:rPr>
              <w:t xml:space="preserve">Bộ Giáo dục và Đào tạo, </w:t>
            </w:r>
            <w:r w:rsidR="00133841">
              <w:rPr>
                <w:rFonts w:cs="Times New Roman"/>
                <w:sz w:val="27"/>
                <w:szCs w:val="27"/>
              </w:rPr>
              <w:t>c</w:t>
            </w:r>
            <w:r w:rsidRPr="00622046">
              <w:rPr>
                <w:rFonts w:cs="Times New Roman"/>
                <w:sz w:val="27"/>
                <w:szCs w:val="27"/>
              </w:rPr>
              <w:t>ác bộ, cơ quan ngang bộ, UBND cấp tỉnh</w:t>
            </w:r>
          </w:p>
        </w:tc>
      </w:tr>
      <w:tr w:rsidR="00622046" w:rsidRPr="0047230B" w14:paraId="07884B3C" w14:textId="77777777" w:rsidTr="00622046">
        <w:tc>
          <w:tcPr>
            <w:tcW w:w="260" w:type="pct"/>
            <w:vAlign w:val="center"/>
          </w:tcPr>
          <w:p w14:paraId="3FB12BB2" w14:textId="77777777" w:rsidR="00622046" w:rsidRPr="00622046" w:rsidRDefault="00622046" w:rsidP="00622046">
            <w:pPr>
              <w:pStyle w:val="STT"/>
              <w:rPr>
                <w:sz w:val="27"/>
                <w:szCs w:val="27"/>
                <w:lang w:eastAsia="en-GB"/>
              </w:rPr>
            </w:pPr>
          </w:p>
        </w:tc>
        <w:tc>
          <w:tcPr>
            <w:tcW w:w="2945" w:type="pct"/>
            <w:vAlign w:val="center"/>
          </w:tcPr>
          <w:p w14:paraId="0AE6183F" w14:textId="12C666A6" w:rsidR="00622046" w:rsidRPr="00622046" w:rsidRDefault="00622046" w:rsidP="00622046">
            <w:pPr>
              <w:spacing w:after="0" w:line="240" w:lineRule="auto"/>
              <w:jc w:val="both"/>
              <w:rPr>
                <w:rFonts w:cs="Times New Roman"/>
                <w:bCs/>
                <w:sz w:val="27"/>
                <w:szCs w:val="27"/>
              </w:rPr>
            </w:pPr>
            <w:r w:rsidRPr="00622046">
              <w:rPr>
                <w:rFonts w:cs="Times New Roman"/>
                <w:bCs/>
                <w:color w:val="000000" w:themeColor="text1"/>
                <w:spacing w:val="-4"/>
                <w:sz w:val="27"/>
                <w:szCs w:val="27"/>
              </w:rPr>
              <w:t>Có trên 50 cơ sở giáo dục đại học đào tạo các ngành, chuyên ngành về khoa học dữ liệu, quản trị dữ liệu, trí tuệ nhân tạo, điện toán hiệu năng cao và an ninh dữ liệu.</w:t>
            </w:r>
          </w:p>
        </w:tc>
        <w:tc>
          <w:tcPr>
            <w:tcW w:w="887" w:type="pct"/>
            <w:vAlign w:val="center"/>
          </w:tcPr>
          <w:p w14:paraId="383CCE6D" w14:textId="605C9E1B" w:rsidR="00622046" w:rsidRPr="00622046" w:rsidRDefault="00622046" w:rsidP="00622046">
            <w:pPr>
              <w:spacing w:after="0" w:line="240" w:lineRule="auto"/>
              <w:jc w:val="center"/>
              <w:rPr>
                <w:rFonts w:cs="Times New Roman"/>
                <w:sz w:val="27"/>
                <w:szCs w:val="27"/>
              </w:rPr>
            </w:pPr>
            <w:r w:rsidRPr="00622046">
              <w:rPr>
                <w:rFonts w:cs="Times New Roman"/>
                <w:sz w:val="27"/>
                <w:szCs w:val="27"/>
                <w:lang w:val="vi-VN" w:eastAsia="en-GB"/>
              </w:rPr>
              <w:t>Bộ Giáo dục và Đào tạo</w:t>
            </w:r>
          </w:p>
        </w:tc>
        <w:tc>
          <w:tcPr>
            <w:tcW w:w="908" w:type="pct"/>
            <w:vAlign w:val="center"/>
          </w:tcPr>
          <w:p w14:paraId="0FC80584" w14:textId="5C2A6DAA" w:rsidR="00622046" w:rsidRPr="00622046" w:rsidRDefault="00622046" w:rsidP="00622046">
            <w:pPr>
              <w:spacing w:after="0" w:line="240" w:lineRule="auto"/>
              <w:jc w:val="center"/>
              <w:rPr>
                <w:rFonts w:cs="Times New Roman"/>
                <w:sz w:val="27"/>
                <w:szCs w:val="27"/>
              </w:rPr>
            </w:pPr>
            <w:r w:rsidRPr="00622046">
              <w:rPr>
                <w:rFonts w:cs="Times New Roman"/>
                <w:sz w:val="27"/>
                <w:szCs w:val="27"/>
              </w:rPr>
              <w:t>Các bộ, cơ quan ngang bộ, UBND cấp tỉnh</w:t>
            </w:r>
          </w:p>
        </w:tc>
      </w:tr>
      <w:tr w:rsidR="00622046" w:rsidRPr="0047230B" w14:paraId="561E74A4" w14:textId="77777777" w:rsidTr="00622046">
        <w:tc>
          <w:tcPr>
            <w:tcW w:w="260" w:type="pct"/>
            <w:vAlign w:val="center"/>
          </w:tcPr>
          <w:p w14:paraId="36408D36" w14:textId="7E39F258" w:rsidR="00622046" w:rsidRPr="00622046" w:rsidRDefault="00622046" w:rsidP="00622046">
            <w:pPr>
              <w:pStyle w:val="STT"/>
              <w:numPr>
                <w:ilvl w:val="0"/>
                <w:numId w:val="0"/>
              </w:numPr>
              <w:ind w:left="142"/>
              <w:rPr>
                <w:b/>
                <w:bCs/>
                <w:sz w:val="27"/>
                <w:szCs w:val="27"/>
                <w:lang w:val="en-US" w:eastAsia="en-GB"/>
              </w:rPr>
            </w:pPr>
            <w:r w:rsidRPr="00622046">
              <w:rPr>
                <w:b/>
                <w:bCs/>
                <w:sz w:val="27"/>
                <w:szCs w:val="27"/>
                <w:lang w:val="en-US" w:eastAsia="en-GB"/>
              </w:rPr>
              <w:t>VII</w:t>
            </w:r>
          </w:p>
        </w:tc>
        <w:tc>
          <w:tcPr>
            <w:tcW w:w="4740" w:type="pct"/>
            <w:gridSpan w:val="3"/>
            <w:vAlign w:val="center"/>
          </w:tcPr>
          <w:p w14:paraId="2FEDF00A" w14:textId="32F8B697" w:rsidR="00622046" w:rsidRPr="00622046" w:rsidRDefault="00622046" w:rsidP="00622046">
            <w:pPr>
              <w:spacing w:after="0" w:line="240" w:lineRule="auto"/>
              <w:rPr>
                <w:rFonts w:cs="Times New Roman"/>
                <w:sz w:val="27"/>
                <w:szCs w:val="27"/>
              </w:rPr>
            </w:pPr>
            <w:r w:rsidRPr="00622046">
              <w:rPr>
                <w:rFonts w:cs="Times New Roman"/>
                <w:b/>
                <w:bCs/>
                <w:color w:val="000000" w:themeColor="text1"/>
                <w:sz w:val="27"/>
                <w:szCs w:val="27"/>
              </w:rPr>
              <w:t>Nhóm mục tiêu về bảo đảm an ninh và chủ quyền dữ liệu</w:t>
            </w:r>
          </w:p>
        </w:tc>
      </w:tr>
      <w:tr w:rsidR="00622046" w:rsidRPr="0047230B" w14:paraId="490B5056" w14:textId="77777777" w:rsidTr="00622046">
        <w:tc>
          <w:tcPr>
            <w:tcW w:w="260" w:type="pct"/>
            <w:vAlign w:val="center"/>
          </w:tcPr>
          <w:p w14:paraId="12BAEBB5" w14:textId="77777777" w:rsidR="00622046" w:rsidRPr="00622046" w:rsidRDefault="00622046" w:rsidP="00622046">
            <w:pPr>
              <w:pStyle w:val="STT"/>
              <w:rPr>
                <w:sz w:val="27"/>
                <w:szCs w:val="27"/>
                <w:lang w:eastAsia="en-GB"/>
              </w:rPr>
            </w:pPr>
          </w:p>
        </w:tc>
        <w:tc>
          <w:tcPr>
            <w:tcW w:w="2945" w:type="pct"/>
            <w:vAlign w:val="center"/>
          </w:tcPr>
          <w:p w14:paraId="27F126FE" w14:textId="2A2A0692" w:rsidR="00622046" w:rsidRPr="00622046" w:rsidRDefault="00622046" w:rsidP="00622046">
            <w:pPr>
              <w:spacing w:after="0" w:line="240" w:lineRule="auto"/>
              <w:jc w:val="both"/>
              <w:rPr>
                <w:rFonts w:cs="Times New Roman"/>
                <w:bCs/>
                <w:sz w:val="27"/>
                <w:szCs w:val="27"/>
              </w:rPr>
            </w:pPr>
            <w:r w:rsidRPr="00622046">
              <w:rPr>
                <w:rStyle w:val="ng-star-inserted"/>
                <w:rFonts w:cs="Times New Roman"/>
                <w:bCs/>
                <w:sz w:val="27"/>
                <w:szCs w:val="27"/>
                <w:shd w:val="clear" w:color="auto" w:fill="FFFFFF"/>
              </w:rPr>
              <w:t>Đưa vào vận hành Hệ thống giám sát an ninh dữ liệu quốc gia hoạt động 24/7 để quản trị, điều phối tập trung;</w:t>
            </w:r>
            <w:r w:rsidRPr="00622046">
              <w:rPr>
                <w:rStyle w:val="ng-star-inserted"/>
                <w:rFonts w:cs="Times New Roman"/>
                <w:bCs/>
                <w:sz w:val="27"/>
                <w:szCs w:val="27"/>
              </w:rPr>
              <w:t xml:space="preserve"> </w:t>
            </w:r>
            <w:r w:rsidR="004252C6">
              <w:rPr>
                <w:rStyle w:val="ng-star-inserted"/>
                <w:rFonts w:cs="Times New Roman"/>
                <w:bCs/>
                <w:sz w:val="27"/>
                <w:szCs w:val="27"/>
              </w:rPr>
              <w:t>b</w:t>
            </w:r>
            <w:r w:rsidRPr="00622046">
              <w:rPr>
                <w:rStyle w:val="ng-star-inserted"/>
                <w:rFonts w:cs="Times New Roman"/>
                <w:bCs/>
                <w:sz w:val="27"/>
                <w:szCs w:val="27"/>
                <w:shd w:val="clear" w:color="auto" w:fill="FFFFFF"/>
              </w:rPr>
              <w:t xml:space="preserve">ảo đảm </w:t>
            </w:r>
            <w:r w:rsidRPr="00622046">
              <w:rPr>
                <w:rFonts w:cs="Times New Roman"/>
                <w:bCs/>
                <w:sz w:val="27"/>
                <w:szCs w:val="27"/>
                <w:shd w:val="clear" w:color="auto" w:fill="FFFFFF"/>
              </w:rPr>
              <w:t>100% hệ thống thông tin, cơ sở dữ liệu</w:t>
            </w:r>
            <w:r w:rsidRPr="00622046">
              <w:rPr>
                <w:rStyle w:val="ng-star-inserted"/>
                <w:rFonts w:cs="Times New Roman"/>
                <w:bCs/>
                <w:sz w:val="27"/>
                <w:szCs w:val="27"/>
                <w:shd w:val="clear" w:color="auto" w:fill="FFFFFF"/>
              </w:rPr>
              <w:t xml:space="preserve"> của các bộ, ngành, địa phương được kết nối giám sát, cảnh báo sự cố.</w:t>
            </w:r>
          </w:p>
        </w:tc>
        <w:tc>
          <w:tcPr>
            <w:tcW w:w="887" w:type="pct"/>
            <w:vAlign w:val="center"/>
          </w:tcPr>
          <w:p w14:paraId="6971A681" w14:textId="4751EBC7" w:rsidR="00622046" w:rsidRPr="00622046" w:rsidRDefault="00622046" w:rsidP="00622046">
            <w:pPr>
              <w:spacing w:after="0" w:line="240" w:lineRule="auto"/>
              <w:jc w:val="center"/>
              <w:rPr>
                <w:rFonts w:cs="Times New Roman"/>
                <w:sz w:val="27"/>
                <w:szCs w:val="27"/>
              </w:rPr>
            </w:pPr>
            <w:r w:rsidRPr="00622046">
              <w:rPr>
                <w:rFonts w:cs="Times New Roman"/>
                <w:sz w:val="27"/>
                <w:szCs w:val="27"/>
              </w:rPr>
              <w:t>Bộ Công an</w:t>
            </w:r>
          </w:p>
        </w:tc>
        <w:tc>
          <w:tcPr>
            <w:tcW w:w="908" w:type="pct"/>
            <w:vAlign w:val="center"/>
          </w:tcPr>
          <w:p w14:paraId="480D8099" w14:textId="2CCEFB2C" w:rsidR="00622046" w:rsidRPr="00622046" w:rsidRDefault="00622046" w:rsidP="00622046">
            <w:pPr>
              <w:spacing w:after="0" w:line="240" w:lineRule="auto"/>
              <w:jc w:val="center"/>
              <w:rPr>
                <w:rFonts w:cs="Times New Roman"/>
                <w:sz w:val="27"/>
                <w:szCs w:val="27"/>
              </w:rPr>
            </w:pPr>
            <w:r w:rsidRPr="00622046">
              <w:rPr>
                <w:rFonts w:cs="Times New Roman"/>
                <w:sz w:val="27"/>
                <w:szCs w:val="27"/>
              </w:rPr>
              <w:t xml:space="preserve">Các bộ, cơ quan ngang bộ, UBND cấp tỉnh </w:t>
            </w:r>
          </w:p>
        </w:tc>
      </w:tr>
      <w:tr w:rsidR="00622046" w:rsidRPr="0047230B" w14:paraId="2CE5B2E2" w14:textId="77777777" w:rsidTr="00622046">
        <w:tc>
          <w:tcPr>
            <w:tcW w:w="260" w:type="pct"/>
            <w:vAlign w:val="center"/>
          </w:tcPr>
          <w:p w14:paraId="0431ADF5" w14:textId="77777777" w:rsidR="00622046" w:rsidRPr="00622046" w:rsidRDefault="00622046" w:rsidP="00622046">
            <w:pPr>
              <w:pStyle w:val="STT"/>
              <w:rPr>
                <w:sz w:val="27"/>
                <w:szCs w:val="27"/>
                <w:lang w:eastAsia="en-GB"/>
              </w:rPr>
            </w:pPr>
          </w:p>
        </w:tc>
        <w:tc>
          <w:tcPr>
            <w:tcW w:w="2945" w:type="pct"/>
            <w:vAlign w:val="center"/>
          </w:tcPr>
          <w:p w14:paraId="00EB3E77" w14:textId="2B665BBE" w:rsidR="00622046" w:rsidRPr="00622046" w:rsidRDefault="00622046" w:rsidP="00622046">
            <w:pPr>
              <w:spacing w:after="0" w:line="240" w:lineRule="auto"/>
              <w:jc w:val="both"/>
              <w:rPr>
                <w:rFonts w:cs="Times New Roman"/>
                <w:bCs/>
                <w:sz w:val="27"/>
                <w:szCs w:val="27"/>
              </w:rPr>
            </w:pPr>
            <w:r w:rsidRPr="00622046">
              <w:rPr>
                <w:rFonts w:cs="Times New Roman"/>
                <w:bCs/>
                <w:sz w:val="27"/>
                <w:szCs w:val="27"/>
              </w:rPr>
              <w:t>100% hệ thống thông tin, cơ sở dữ liệu của các bộ, ngành, địa phương được phê duyệt cấp độ</w:t>
            </w:r>
            <w:r w:rsidR="00444CFE">
              <w:rPr>
                <w:rFonts w:cs="Times New Roman"/>
                <w:bCs/>
                <w:sz w:val="27"/>
                <w:szCs w:val="27"/>
              </w:rPr>
              <w:t xml:space="preserve">, </w:t>
            </w:r>
            <w:r w:rsidR="00444CFE" w:rsidRPr="00BF32D2">
              <w:rPr>
                <w:rStyle w:val="ng-star-inserted"/>
                <w:bCs/>
                <w:sz w:val="28"/>
                <w:szCs w:val="28"/>
                <w:shd w:val="clear" w:color="auto" w:fill="FFFFFF"/>
              </w:rPr>
              <w:t>kết nối giám sát, cảnh báo sự cố</w:t>
            </w:r>
            <w:r w:rsidRPr="00BF32D2">
              <w:rPr>
                <w:rFonts w:cs="Times New Roman"/>
                <w:bCs/>
                <w:sz w:val="27"/>
                <w:szCs w:val="27"/>
              </w:rPr>
              <w:t xml:space="preserve"> </w:t>
            </w:r>
            <w:r w:rsidRPr="00622046">
              <w:rPr>
                <w:rFonts w:cs="Times New Roman"/>
                <w:bCs/>
                <w:sz w:val="27"/>
                <w:szCs w:val="27"/>
              </w:rPr>
              <w:t xml:space="preserve">và triển khai đầy đủ phương án bảo đảm an toàn, </w:t>
            </w:r>
            <w:proofErr w:type="gramStart"/>
            <w:r w:rsidRPr="00622046">
              <w:rPr>
                <w:rFonts w:cs="Times New Roman"/>
                <w:bCs/>
                <w:sz w:val="27"/>
                <w:szCs w:val="27"/>
              </w:rPr>
              <w:t>an</w:t>
            </w:r>
            <w:proofErr w:type="gramEnd"/>
            <w:r w:rsidRPr="00622046">
              <w:rPr>
                <w:rFonts w:cs="Times New Roman"/>
                <w:bCs/>
                <w:sz w:val="27"/>
                <w:szCs w:val="27"/>
              </w:rPr>
              <w:t xml:space="preserve"> ninh mạng, an ninh dữ liệu.</w:t>
            </w:r>
          </w:p>
        </w:tc>
        <w:tc>
          <w:tcPr>
            <w:tcW w:w="887" w:type="pct"/>
            <w:vAlign w:val="center"/>
          </w:tcPr>
          <w:p w14:paraId="5BC80005" w14:textId="176449DC" w:rsidR="00622046" w:rsidRPr="00622046" w:rsidRDefault="00622046" w:rsidP="00622046">
            <w:pPr>
              <w:spacing w:after="0" w:line="240" w:lineRule="auto"/>
              <w:jc w:val="center"/>
              <w:rPr>
                <w:rFonts w:cs="Times New Roman"/>
                <w:sz w:val="27"/>
                <w:szCs w:val="27"/>
              </w:rPr>
            </w:pPr>
            <w:r w:rsidRPr="00622046">
              <w:rPr>
                <w:rFonts w:cs="Times New Roman"/>
                <w:sz w:val="27"/>
                <w:szCs w:val="27"/>
              </w:rPr>
              <w:t>Bộ Công an</w:t>
            </w:r>
          </w:p>
        </w:tc>
        <w:tc>
          <w:tcPr>
            <w:tcW w:w="908" w:type="pct"/>
            <w:vAlign w:val="center"/>
          </w:tcPr>
          <w:p w14:paraId="22B5A0C7" w14:textId="7D724812" w:rsidR="00622046" w:rsidRPr="00622046" w:rsidRDefault="00622046" w:rsidP="00622046">
            <w:pPr>
              <w:spacing w:after="0" w:line="240" w:lineRule="auto"/>
              <w:jc w:val="center"/>
              <w:rPr>
                <w:rFonts w:cs="Times New Roman"/>
                <w:sz w:val="27"/>
                <w:szCs w:val="27"/>
              </w:rPr>
            </w:pPr>
            <w:r w:rsidRPr="00622046">
              <w:rPr>
                <w:rFonts w:cs="Times New Roman"/>
                <w:sz w:val="27"/>
                <w:szCs w:val="27"/>
              </w:rPr>
              <w:t>Các bộ, cơ quan ngang bộ, UBND cấp tỉnh</w:t>
            </w:r>
          </w:p>
        </w:tc>
      </w:tr>
      <w:tr w:rsidR="00622046" w:rsidRPr="0047230B" w14:paraId="4F3E2837" w14:textId="77777777" w:rsidTr="00622046">
        <w:tc>
          <w:tcPr>
            <w:tcW w:w="260" w:type="pct"/>
            <w:vAlign w:val="center"/>
          </w:tcPr>
          <w:p w14:paraId="45F2F14C" w14:textId="77777777" w:rsidR="00622046" w:rsidRPr="00622046" w:rsidRDefault="00622046" w:rsidP="00622046">
            <w:pPr>
              <w:pStyle w:val="STT"/>
              <w:rPr>
                <w:sz w:val="27"/>
                <w:szCs w:val="27"/>
                <w:lang w:eastAsia="en-GB"/>
              </w:rPr>
            </w:pPr>
          </w:p>
        </w:tc>
        <w:tc>
          <w:tcPr>
            <w:tcW w:w="2945" w:type="pct"/>
            <w:vAlign w:val="center"/>
          </w:tcPr>
          <w:p w14:paraId="141FBEC3" w14:textId="309CF9BE" w:rsidR="00622046" w:rsidRPr="00622046" w:rsidRDefault="00622046" w:rsidP="00622046">
            <w:pPr>
              <w:spacing w:after="0" w:line="240" w:lineRule="auto"/>
              <w:jc w:val="both"/>
              <w:rPr>
                <w:rFonts w:cs="Times New Roman"/>
                <w:bCs/>
                <w:sz w:val="27"/>
                <w:szCs w:val="27"/>
              </w:rPr>
            </w:pPr>
            <w:r w:rsidRPr="00622046">
              <w:rPr>
                <w:rFonts w:cs="Times New Roman"/>
                <w:bCs/>
                <w:sz w:val="27"/>
                <w:szCs w:val="27"/>
                <w:shd w:val="clear" w:color="auto" w:fill="FFFFFF"/>
              </w:rPr>
              <w:t>100% cơ sở dữ liệu quốc gia và hệ thống dữ liệu trọng yếu được t</w:t>
            </w:r>
            <w:r w:rsidRPr="00622046">
              <w:rPr>
                <w:rStyle w:val="ng-star-inserted"/>
                <w:rFonts w:cs="Times New Roman"/>
                <w:bCs/>
                <w:sz w:val="27"/>
                <w:szCs w:val="27"/>
                <w:shd w:val="clear" w:color="auto" w:fill="FFFFFF"/>
              </w:rPr>
              <w:t>hiết lập và áp dụng cơ chế kiểm soát toàn bộ vòng đời dữ liệu.</w:t>
            </w:r>
          </w:p>
        </w:tc>
        <w:tc>
          <w:tcPr>
            <w:tcW w:w="887" w:type="pct"/>
            <w:vAlign w:val="center"/>
          </w:tcPr>
          <w:p w14:paraId="20E603A0" w14:textId="5B3C908F" w:rsidR="00622046" w:rsidRPr="00622046" w:rsidRDefault="00622046" w:rsidP="00622046">
            <w:pPr>
              <w:spacing w:after="0" w:line="240" w:lineRule="auto"/>
              <w:jc w:val="center"/>
              <w:rPr>
                <w:rFonts w:cs="Times New Roman"/>
                <w:sz w:val="27"/>
                <w:szCs w:val="27"/>
              </w:rPr>
            </w:pPr>
            <w:r w:rsidRPr="00622046">
              <w:rPr>
                <w:rFonts w:cs="Times New Roman"/>
                <w:sz w:val="27"/>
                <w:szCs w:val="27"/>
              </w:rPr>
              <w:t>Bộ Công an</w:t>
            </w:r>
          </w:p>
        </w:tc>
        <w:tc>
          <w:tcPr>
            <w:tcW w:w="908" w:type="pct"/>
            <w:vAlign w:val="center"/>
          </w:tcPr>
          <w:p w14:paraId="3325E139" w14:textId="3D829D69" w:rsidR="00622046" w:rsidRPr="00622046" w:rsidRDefault="00622046" w:rsidP="00622046">
            <w:pPr>
              <w:spacing w:after="0" w:line="240" w:lineRule="auto"/>
              <w:jc w:val="center"/>
              <w:rPr>
                <w:rFonts w:cs="Times New Roman"/>
                <w:sz w:val="27"/>
                <w:szCs w:val="27"/>
              </w:rPr>
            </w:pPr>
            <w:r w:rsidRPr="00622046">
              <w:rPr>
                <w:rFonts w:cs="Times New Roman"/>
                <w:sz w:val="27"/>
                <w:szCs w:val="27"/>
              </w:rPr>
              <w:t xml:space="preserve">Các bộ, cơ quan ngang bộ, UBND cấp tỉnh </w:t>
            </w:r>
          </w:p>
        </w:tc>
      </w:tr>
      <w:tr w:rsidR="00FF6470" w:rsidRPr="0047230B" w14:paraId="71AA78AF" w14:textId="77777777" w:rsidTr="00622046">
        <w:trPr>
          <w:trHeight w:val="503"/>
        </w:trPr>
        <w:tc>
          <w:tcPr>
            <w:tcW w:w="260" w:type="pct"/>
            <w:vAlign w:val="center"/>
          </w:tcPr>
          <w:p w14:paraId="6283A08E" w14:textId="77777777" w:rsidR="00FF6470" w:rsidRPr="00622046" w:rsidRDefault="00FF6470" w:rsidP="00FF6470">
            <w:pPr>
              <w:spacing w:after="0" w:line="240" w:lineRule="auto"/>
              <w:jc w:val="center"/>
              <w:rPr>
                <w:rFonts w:cs="Times New Roman"/>
                <w:b/>
                <w:bCs/>
                <w:sz w:val="27"/>
                <w:szCs w:val="27"/>
                <w:lang w:val="en-GB" w:eastAsia="en-GB"/>
              </w:rPr>
            </w:pPr>
            <w:r w:rsidRPr="00622046">
              <w:rPr>
                <w:rFonts w:cs="Times New Roman"/>
                <w:b/>
                <w:bCs/>
                <w:sz w:val="27"/>
                <w:szCs w:val="27"/>
                <w:lang w:val="en-GB" w:eastAsia="en-GB"/>
              </w:rPr>
              <w:t>B</w:t>
            </w:r>
          </w:p>
        </w:tc>
        <w:tc>
          <w:tcPr>
            <w:tcW w:w="4740" w:type="pct"/>
            <w:gridSpan w:val="3"/>
            <w:vAlign w:val="center"/>
            <w:hideMark/>
          </w:tcPr>
          <w:p w14:paraId="6EB35AAC" w14:textId="77777777" w:rsidR="00FF6470" w:rsidRPr="00622046" w:rsidRDefault="00FF6470" w:rsidP="00FF6470">
            <w:pPr>
              <w:spacing w:after="0" w:line="240" w:lineRule="auto"/>
              <w:jc w:val="both"/>
              <w:rPr>
                <w:rFonts w:cs="Times New Roman"/>
                <w:b/>
                <w:bCs/>
                <w:sz w:val="27"/>
                <w:szCs w:val="27"/>
                <w:lang w:val="en-GB" w:eastAsia="en-GB"/>
              </w:rPr>
            </w:pPr>
            <w:r w:rsidRPr="00622046">
              <w:rPr>
                <w:rFonts w:cs="Times New Roman"/>
                <w:b/>
                <w:bCs/>
                <w:sz w:val="27"/>
                <w:szCs w:val="27"/>
                <w:lang w:val="en-GB" w:eastAsia="en-GB"/>
              </w:rPr>
              <w:t>MỤC TIÊU ĐẾN NĂM 2045</w:t>
            </w:r>
            <w:r w:rsidRPr="00622046">
              <w:rPr>
                <w:rFonts w:cs="Times New Roman"/>
                <w:sz w:val="27"/>
                <w:szCs w:val="27"/>
                <w:lang w:val="en-GB" w:eastAsia="en-GB"/>
              </w:rPr>
              <w:t> </w:t>
            </w:r>
          </w:p>
        </w:tc>
      </w:tr>
      <w:tr w:rsidR="00622046" w:rsidRPr="0047230B" w14:paraId="0A61D742" w14:textId="77777777" w:rsidTr="00622046">
        <w:tc>
          <w:tcPr>
            <w:tcW w:w="260" w:type="pct"/>
            <w:vAlign w:val="center"/>
          </w:tcPr>
          <w:p w14:paraId="33E4C9AF" w14:textId="77777777" w:rsidR="00622046" w:rsidRPr="00622046" w:rsidRDefault="00622046" w:rsidP="00622046">
            <w:pPr>
              <w:pStyle w:val="STT"/>
              <w:rPr>
                <w:sz w:val="27"/>
                <w:szCs w:val="27"/>
                <w:lang w:eastAsia="en-GB"/>
              </w:rPr>
            </w:pPr>
          </w:p>
        </w:tc>
        <w:tc>
          <w:tcPr>
            <w:tcW w:w="2945" w:type="pct"/>
            <w:vAlign w:val="center"/>
            <w:hideMark/>
          </w:tcPr>
          <w:p w14:paraId="6B1A1F01" w14:textId="0C657A45" w:rsidR="00622046" w:rsidRPr="00622046" w:rsidRDefault="00622046" w:rsidP="00622046">
            <w:pPr>
              <w:spacing w:after="0" w:line="240" w:lineRule="auto"/>
              <w:jc w:val="both"/>
              <w:rPr>
                <w:rFonts w:cs="Times New Roman"/>
                <w:sz w:val="27"/>
                <w:szCs w:val="27"/>
                <w:lang w:val="vi-VN" w:eastAsia="en-GB"/>
              </w:rPr>
            </w:pPr>
            <w:r w:rsidRPr="00622046">
              <w:rPr>
                <w:rFonts w:eastAsia="DengXian" w:cs="Times New Roman"/>
                <w:sz w:val="27"/>
                <w:szCs w:val="27"/>
              </w:rPr>
              <w:t>100% hoạt động lãnh đạo, chỉ đạo, quản trị và điều hành của cơ quan Đảng, Nhà nước được hỗ trợ bởi dữ liệu.</w:t>
            </w:r>
          </w:p>
        </w:tc>
        <w:tc>
          <w:tcPr>
            <w:tcW w:w="887" w:type="pct"/>
            <w:vAlign w:val="center"/>
            <w:hideMark/>
          </w:tcPr>
          <w:p w14:paraId="642460CC" w14:textId="09CF5CC7" w:rsidR="00622046" w:rsidRPr="00622046" w:rsidRDefault="00622046" w:rsidP="00622046">
            <w:pPr>
              <w:spacing w:after="0" w:line="240" w:lineRule="auto"/>
              <w:jc w:val="center"/>
              <w:rPr>
                <w:rFonts w:cs="Times New Roman"/>
                <w:sz w:val="27"/>
                <w:szCs w:val="27"/>
                <w:lang w:val="en-GB" w:eastAsia="en-GB"/>
              </w:rPr>
            </w:pPr>
            <w:r w:rsidRPr="00622046">
              <w:rPr>
                <w:rFonts w:cs="Times New Roman"/>
                <w:sz w:val="27"/>
                <w:szCs w:val="27"/>
              </w:rPr>
              <w:t>Bộ Công an</w:t>
            </w:r>
          </w:p>
        </w:tc>
        <w:tc>
          <w:tcPr>
            <w:tcW w:w="908" w:type="pct"/>
            <w:vAlign w:val="center"/>
            <w:hideMark/>
          </w:tcPr>
          <w:p w14:paraId="62A260A0" w14:textId="36EAF1B0" w:rsidR="00622046" w:rsidRPr="00622046" w:rsidRDefault="00622046" w:rsidP="00622046">
            <w:pPr>
              <w:spacing w:after="0" w:line="240" w:lineRule="auto"/>
              <w:jc w:val="center"/>
              <w:rPr>
                <w:rFonts w:cs="Times New Roman"/>
                <w:sz w:val="27"/>
                <w:szCs w:val="27"/>
                <w:lang w:val="en-GB" w:eastAsia="en-GB"/>
              </w:rPr>
            </w:pPr>
            <w:r w:rsidRPr="00622046">
              <w:rPr>
                <w:rFonts w:cs="Times New Roman"/>
                <w:sz w:val="27"/>
                <w:szCs w:val="27"/>
              </w:rPr>
              <w:t xml:space="preserve">Các bộ, cơ quan ngang bộ, UBND cấp tỉnh </w:t>
            </w:r>
          </w:p>
        </w:tc>
      </w:tr>
      <w:tr w:rsidR="00622046" w:rsidRPr="0047230B" w14:paraId="77000D9A" w14:textId="77777777" w:rsidTr="00622046">
        <w:tc>
          <w:tcPr>
            <w:tcW w:w="260" w:type="pct"/>
            <w:vAlign w:val="center"/>
          </w:tcPr>
          <w:p w14:paraId="668BBF7D" w14:textId="77777777" w:rsidR="00622046" w:rsidRPr="00622046" w:rsidRDefault="00622046" w:rsidP="00622046">
            <w:pPr>
              <w:pStyle w:val="STT"/>
              <w:rPr>
                <w:sz w:val="27"/>
                <w:szCs w:val="27"/>
                <w:lang w:eastAsia="en-GB"/>
              </w:rPr>
            </w:pPr>
          </w:p>
        </w:tc>
        <w:tc>
          <w:tcPr>
            <w:tcW w:w="2945" w:type="pct"/>
            <w:vAlign w:val="center"/>
            <w:hideMark/>
          </w:tcPr>
          <w:p w14:paraId="1A3E0750" w14:textId="2D36071A" w:rsidR="00622046" w:rsidRPr="00622046" w:rsidRDefault="00622046" w:rsidP="00622046">
            <w:pPr>
              <w:spacing w:after="0" w:line="240" w:lineRule="auto"/>
              <w:jc w:val="both"/>
              <w:rPr>
                <w:rFonts w:cs="Times New Roman"/>
                <w:sz w:val="27"/>
                <w:szCs w:val="27"/>
                <w:lang w:val="vi-VN" w:eastAsia="en-GB"/>
              </w:rPr>
            </w:pPr>
            <w:r w:rsidRPr="00622046">
              <w:rPr>
                <w:rFonts w:eastAsia="DengXian" w:cs="Times New Roman"/>
                <w:sz w:val="27"/>
                <w:szCs w:val="27"/>
              </w:rPr>
              <w:t>100% dịch vụ công đủ điều kiện được cung cấp toàn trình trên môi trường điện tử; tối thiểu 90% dịch vụ công thiết yếu được cung cấp chủ động, tự động hoặc cá nhân hóa trên cơ sở dữ liệu.</w:t>
            </w:r>
          </w:p>
        </w:tc>
        <w:tc>
          <w:tcPr>
            <w:tcW w:w="887" w:type="pct"/>
            <w:vAlign w:val="center"/>
            <w:hideMark/>
          </w:tcPr>
          <w:p w14:paraId="58AB46ED" w14:textId="07EFA644" w:rsidR="00622046" w:rsidRPr="00622046" w:rsidRDefault="00622046" w:rsidP="00622046">
            <w:pPr>
              <w:spacing w:after="0" w:line="240" w:lineRule="auto"/>
              <w:jc w:val="center"/>
              <w:rPr>
                <w:rFonts w:cs="Times New Roman"/>
                <w:sz w:val="27"/>
                <w:szCs w:val="27"/>
                <w:lang w:val="en-GB" w:eastAsia="en-GB"/>
              </w:rPr>
            </w:pPr>
            <w:r w:rsidRPr="00622046">
              <w:rPr>
                <w:rFonts w:cs="Times New Roman"/>
                <w:sz w:val="27"/>
                <w:szCs w:val="27"/>
              </w:rPr>
              <w:t>Bộ Công an</w:t>
            </w:r>
          </w:p>
        </w:tc>
        <w:tc>
          <w:tcPr>
            <w:tcW w:w="908" w:type="pct"/>
            <w:vAlign w:val="center"/>
            <w:hideMark/>
          </w:tcPr>
          <w:p w14:paraId="3DCCDB26" w14:textId="5944B3C8" w:rsidR="00622046" w:rsidRPr="00622046" w:rsidRDefault="00622046" w:rsidP="00622046">
            <w:pPr>
              <w:spacing w:after="0" w:line="240" w:lineRule="auto"/>
              <w:jc w:val="center"/>
              <w:rPr>
                <w:rFonts w:cs="Times New Roman"/>
                <w:sz w:val="27"/>
                <w:szCs w:val="27"/>
                <w:lang w:val="en-GB" w:eastAsia="en-GB"/>
              </w:rPr>
            </w:pPr>
            <w:r w:rsidRPr="00622046">
              <w:rPr>
                <w:rFonts w:cs="Times New Roman"/>
                <w:sz w:val="27"/>
                <w:szCs w:val="27"/>
              </w:rPr>
              <w:t>Các bộ, cơ quan ngang bộ, UBND cấp tỉnh</w:t>
            </w:r>
          </w:p>
        </w:tc>
      </w:tr>
      <w:tr w:rsidR="00622046" w:rsidRPr="0047230B" w14:paraId="796D62C8" w14:textId="77777777" w:rsidTr="00622046">
        <w:tc>
          <w:tcPr>
            <w:tcW w:w="260" w:type="pct"/>
            <w:vAlign w:val="center"/>
          </w:tcPr>
          <w:p w14:paraId="1B14B792" w14:textId="77777777" w:rsidR="00622046" w:rsidRPr="00622046" w:rsidRDefault="00622046" w:rsidP="00622046">
            <w:pPr>
              <w:pStyle w:val="STT"/>
              <w:rPr>
                <w:sz w:val="27"/>
                <w:szCs w:val="27"/>
                <w:lang w:eastAsia="en-GB"/>
              </w:rPr>
            </w:pPr>
          </w:p>
        </w:tc>
        <w:tc>
          <w:tcPr>
            <w:tcW w:w="2945" w:type="pct"/>
            <w:vAlign w:val="center"/>
          </w:tcPr>
          <w:p w14:paraId="04D32AB8" w14:textId="7D01E6F6" w:rsidR="00622046" w:rsidRPr="00622046" w:rsidRDefault="00622046" w:rsidP="00622046">
            <w:pPr>
              <w:spacing w:after="0" w:line="240" w:lineRule="auto"/>
              <w:jc w:val="both"/>
              <w:rPr>
                <w:rFonts w:eastAsia="DengXian" w:cs="Times New Roman"/>
                <w:sz w:val="27"/>
                <w:szCs w:val="27"/>
              </w:rPr>
            </w:pPr>
            <w:r w:rsidRPr="00622046">
              <w:rPr>
                <w:rFonts w:cs="Times New Roman"/>
                <w:color w:val="000000" w:themeColor="text1"/>
                <w:sz w:val="27"/>
                <w:szCs w:val="27"/>
              </w:rPr>
              <w:t>100% dữ liệu cốt lõi, dữ liệu quan trọng và nền tảng số trọng yếu được sao lưu, dự phòng theo quy định.</w:t>
            </w:r>
          </w:p>
        </w:tc>
        <w:tc>
          <w:tcPr>
            <w:tcW w:w="887" w:type="pct"/>
            <w:vAlign w:val="center"/>
          </w:tcPr>
          <w:p w14:paraId="341A7DAE" w14:textId="4D067456" w:rsidR="00622046" w:rsidRPr="00622046" w:rsidRDefault="00622046" w:rsidP="00622046">
            <w:pPr>
              <w:spacing w:after="0" w:line="240" w:lineRule="auto"/>
              <w:jc w:val="center"/>
              <w:rPr>
                <w:rFonts w:cs="Times New Roman"/>
                <w:sz w:val="27"/>
                <w:szCs w:val="27"/>
              </w:rPr>
            </w:pPr>
            <w:r w:rsidRPr="00622046">
              <w:rPr>
                <w:rFonts w:cs="Times New Roman"/>
                <w:sz w:val="27"/>
                <w:szCs w:val="27"/>
              </w:rPr>
              <w:t>Bộ Công an</w:t>
            </w:r>
          </w:p>
        </w:tc>
        <w:tc>
          <w:tcPr>
            <w:tcW w:w="908" w:type="pct"/>
            <w:vAlign w:val="center"/>
          </w:tcPr>
          <w:p w14:paraId="775455D2" w14:textId="0BA9E295" w:rsidR="00622046" w:rsidRPr="00622046" w:rsidRDefault="00622046" w:rsidP="00622046">
            <w:pPr>
              <w:spacing w:after="0" w:line="240" w:lineRule="auto"/>
              <w:jc w:val="center"/>
              <w:rPr>
                <w:rFonts w:cs="Times New Roman"/>
                <w:sz w:val="27"/>
                <w:szCs w:val="27"/>
              </w:rPr>
            </w:pPr>
            <w:r w:rsidRPr="00622046">
              <w:rPr>
                <w:rFonts w:cs="Times New Roman"/>
                <w:sz w:val="27"/>
                <w:szCs w:val="27"/>
              </w:rPr>
              <w:t xml:space="preserve">Các bộ, cơ quan ngang bộ, UBND cấp tỉnh </w:t>
            </w:r>
          </w:p>
        </w:tc>
      </w:tr>
      <w:tr w:rsidR="00622046" w:rsidRPr="0047230B" w14:paraId="70B05083" w14:textId="77777777" w:rsidTr="00622046">
        <w:tc>
          <w:tcPr>
            <w:tcW w:w="260" w:type="pct"/>
            <w:vAlign w:val="center"/>
          </w:tcPr>
          <w:p w14:paraId="7473787B" w14:textId="77777777" w:rsidR="00622046" w:rsidRPr="00622046" w:rsidRDefault="00622046" w:rsidP="00622046">
            <w:pPr>
              <w:pStyle w:val="STT"/>
              <w:rPr>
                <w:sz w:val="27"/>
                <w:szCs w:val="27"/>
                <w:lang w:eastAsia="en-GB"/>
              </w:rPr>
            </w:pPr>
          </w:p>
        </w:tc>
        <w:tc>
          <w:tcPr>
            <w:tcW w:w="2945" w:type="pct"/>
            <w:vAlign w:val="center"/>
          </w:tcPr>
          <w:p w14:paraId="0CE20132" w14:textId="0F6631B8" w:rsidR="00622046" w:rsidRPr="00622046" w:rsidRDefault="00622046" w:rsidP="00622046">
            <w:pPr>
              <w:spacing w:after="0" w:line="240" w:lineRule="auto"/>
              <w:jc w:val="both"/>
              <w:rPr>
                <w:rFonts w:eastAsia="DengXian" w:cs="Times New Roman"/>
                <w:sz w:val="27"/>
                <w:szCs w:val="27"/>
              </w:rPr>
            </w:pPr>
            <w:r w:rsidRPr="00622046">
              <w:rPr>
                <w:rFonts w:cs="Times New Roman"/>
                <w:color w:val="000000" w:themeColor="text1"/>
                <w:sz w:val="27"/>
                <w:szCs w:val="27"/>
              </w:rPr>
              <w:t>Việt Nam thuộc nhóm 30 quốc gia dẫn đầu về năng lực quản trị, khai thác dữ liệu và phát triển trí tuệ nhân tạo.</w:t>
            </w:r>
          </w:p>
        </w:tc>
        <w:tc>
          <w:tcPr>
            <w:tcW w:w="887" w:type="pct"/>
            <w:vAlign w:val="center"/>
          </w:tcPr>
          <w:p w14:paraId="55548E0A" w14:textId="5E8E0D2D" w:rsidR="00622046" w:rsidRPr="00622046" w:rsidRDefault="00622046" w:rsidP="00622046">
            <w:pPr>
              <w:spacing w:after="0" w:line="240" w:lineRule="auto"/>
              <w:jc w:val="center"/>
              <w:rPr>
                <w:rFonts w:cs="Times New Roman"/>
                <w:sz w:val="27"/>
                <w:szCs w:val="27"/>
              </w:rPr>
            </w:pPr>
            <w:r w:rsidRPr="00622046">
              <w:rPr>
                <w:rFonts w:cs="Times New Roman"/>
                <w:sz w:val="27"/>
                <w:szCs w:val="27"/>
                <w:lang w:val="en-GB" w:eastAsia="en-GB"/>
              </w:rPr>
              <w:t xml:space="preserve">Bộ </w:t>
            </w:r>
            <w:r w:rsidRPr="00622046">
              <w:rPr>
                <w:rFonts w:cs="Times New Roman"/>
                <w:sz w:val="27"/>
                <w:szCs w:val="27"/>
              </w:rPr>
              <w:t>Khoa học và Công nghệ</w:t>
            </w:r>
          </w:p>
        </w:tc>
        <w:tc>
          <w:tcPr>
            <w:tcW w:w="908" w:type="pct"/>
            <w:vAlign w:val="center"/>
          </w:tcPr>
          <w:p w14:paraId="27D9FC49" w14:textId="0A9C4D12" w:rsidR="00622046" w:rsidRPr="00622046" w:rsidRDefault="00622046" w:rsidP="00622046">
            <w:pPr>
              <w:spacing w:after="0" w:line="240" w:lineRule="auto"/>
              <w:jc w:val="center"/>
              <w:rPr>
                <w:rFonts w:cs="Times New Roman"/>
                <w:sz w:val="27"/>
                <w:szCs w:val="27"/>
              </w:rPr>
            </w:pPr>
            <w:r w:rsidRPr="00622046">
              <w:rPr>
                <w:rFonts w:cs="Times New Roman"/>
                <w:sz w:val="27"/>
                <w:szCs w:val="27"/>
              </w:rPr>
              <w:t>Bộ Công an, các bộ, cơ quan ngang bộ, UBND cấp tỉnh</w:t>
            </w:r>
          </w:p>
        </w:tc>
      </w:tr>
    </w:tbl>
    <w:p w14:paraId="0B9E6C79" w14:textId="0181028E" w:rsidR="00ED204A" w:rsidRPr="0047230B" w:rsidRDefault="00ED204A" w:rsidP="0010165D">
      <w:pPr>
        <w:spacing w:after="0" w:line="240" w:lineRule="auto"/>
        <w:jc w:val="center"/>
        <w:rPr>
          <w:rFonts w:cs="Times New Roman"/>
        </w:rPr>
      </w:pPr>
    </w:p>
    <w:sectPr w:rsidR="00ED204A" w:rsidRPr="0047230B" w:rsidSect="00E250FF">
      <w:headerReference w:type="default" r:id="rId8"/>
      <w:pgSz w:w="16838" w:h="11906" w:orient="landscape" w:code="9"/>
      <w:pgMar w:top="1191" w:right="851" w:bottom="1134" w:left="102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8251E0" w14:textId="77777777" w:rsidR="001B4B08" w:rsidRDefault="001B4B08" w:rsidP="005C682B">
      <w:pPr>
        <w:spacing w:after="0" w:line="240" w:lineRule="auto"/>
      </w:pPr>
      <w:r>
        <w:separator/>
      </w:r>
    </w:p>
  </w:endnote>
  <w:endnote w:type="continuationSeparator" w:id="0">
    <w:p w14:paraId="75E453CE" w14:textId="77777777" w:rsidR="001B4B08" w:rsidRDefault="001B4B08" w:rsidP="005C68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DD49F" w14:textId="77777777" w:rsidR="001B4B08" w:rsidRDefault="001B4B08" w:rsidP="005C682B">
      <w:pPr>
        <w:spacing w:after="0" w:line="240" w:lineRule="auto"/>
      </w:pPr>
      <w:r>
        <w:separator/>
      </w:r>
    </w:p>
  </w:footnote>
  <w:footnote w:type="continuationSeparator" w:id="0">
    <w:p w14:paraId="2C76D22D" w14:textId="77777777" w:rsidR="001B4B08" w:rsidRDefault="001B4B08" w:rsidP="005C68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7728922"/>
      <w:docPartObj>
        <w:docPartGallery w:val="Page Numbers (Top of Page)"/>
        <w:docPartUnique/>
      </w:docPartObj>
    </w:sdtPr>
    <w:sdtEndPr>
      <w:rPr>
        <w:noProof/>
      </w:rPr>
    </w:sdtEndPr>
    <w:sdtContent>
      <w:p w14:paraId="6D8C388A" w14:textId="77777777" w:rsidR="00957863" w:rsidRDefault="00957863">
        <w:pPr>
          <w:jc w:val="center"/>
        </w:pPr>
        <w:r>
          <w:fldChar w:fldCharType="begin"/>
        </w:r>
        <w:r>
          <w:instrText xml:space="preserve"> PAGE   \* MERGEFORMAT </w:instrText>
        </w:r>
        <w:r>
          <w:fldChar w:fldCharType="separate"/>
        </w:r>
        <w:r>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1"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2"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04F424D2"/>
    <w:multiLevelType w:val="multilevel"/>
    <w:tmpl w:val="9E06B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BDB7508"/>
    <w:multiLevelType w:val="hybridMultilevel"/>
    <w:tmpl w:val="4BE63E86"/>
    <w:lvl w:ilvl="0" w:tplc="73922FFC">
      <w:start w:val="1"/>
      <w:numFmt w:val="decimal"/>
      <w:pStyle w:val="STT"/>
      <w:lvlText w:val="%1. "/>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8" w15:restartNumberingAfterBreak="0">
    <w:nsid w:val="0CB81328"/>
    <w:multiLevelType w:val="hybridMultilevel"/>
    <w:tmpl w:val="25F81B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1642F2"/>
    <w:multiLevelType w:val="multilevel"/>
    <w:tmpl w:val="E214C3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D674E2F"/>
    <w:multiLevelType w:val="multilevel"/>
    <w:tmpl w:val="4692CD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2C2B33"/>
    <w:multiLevelType w:val="multilevel"/>
    <w:tmpl w:val="0E669F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38F15EB"/>
    <w:multiLevelType w:val="multilevel"/>
    <w:tmpl w:val="321E09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5EC232F"/>
    <w:multiLevelType w:val="multilevel"/>
    <w:tmpl w:val="F9B05C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AA56714"/>
    <w:multiLevelType w:val="multilevel"/>
    <w:tmpl w:val="54E68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A5394F"/>
    <w:multiLevelType w:val="hybridMultilevel"/>
    <w:tmpl w:val="761A41E8"/>
    <w:lvl w:ilvl="0" w:tplc="914CB530">
      <w:start w:val="2"/>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4D52DDF"/>
    <w:multiLevelType w:val="hybridMultilevel"/>
    <w:tmpl w:val="C8EC9E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9E4845"/>
    <w:multiLevelType w:val="multilevel"/>
    <w:tmpl w:val="A7060F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DC111F8"/>
    <w:multiLevelType w:val="multilevel"/>
    <w:tmpl w:val="F88A6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054A85"/>
    <w:multiLevelType w:val="multilevel"/>
    <w:tmpl w:val="1E3EB1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925798D"/>
    <w:multiLevelType w:val="multilevel"/>
    <w:tmpl w:val="DAF445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F7106AF"/>
    <w:multiLevelType w:val="multilevel"/>
    <w:tmpl w:val="460EF5B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0007D4B"/>
    <w:multiLevelType w:val="multilevel"/>
    <w:tmpl w:val="EE722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5546EDC"/>
    <w:multiLevelType w:val="multilevel"/>
    <w:tmpl w:val="8012D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53286D"/>
    <w:multiLevelType w:val="multilevel"/>
    <w:tmpl w:val="2A4E3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BFE5E6C"/>
    <w:multiLevelType w:val="multilevel"/>
    <w:tmpl w:val="47FAA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6E0158"/>
    <w:multiLevelType w:val="multilevel"/>
    <w:tmpl w:val="8F2290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3091014"/>
    <w:multiLevelType w:val="multilevel"/>
    <w:tmpl w:val="EB945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54B2DA7"/>
    <w:multiLevelType w:val="multilevel"/>
    <w:tmpl w:val="42C84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62E386C"/>
    <w:multiLevelType w:val="multilevel"/>
    <w:tmpl w:val="793A4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4E00D79"/>
    <w:multiLevelType w:val="multilevel"/>
    <w:tmpl w:val="3E5E215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95B57F3"/>
    <w:multiLevelType w:val="multilevel"/>
    <w:tmpl w:val="7AACA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C1F764E"/>
    <w:multiLevelType w:val="multilevel"/>
    <w:tmpl w:val="9CFCF1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DA57F50"/>
    <w:multiLevelType w:val="hybridMultilevel"/>
    <w:tmpl w:val="1452044E"/>
    <w:lvl w:ilvl="0" w:tplc="3802364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19"/>
  </w:num>
  <w:num w:numId="8">
    <w:abstractNumId w:val="24"/>
  </w:num>
  <w:num w:numId="9">
    <w:abstractNumId w:val="23"/>
  </w:num>
  <w:num w:numId="10">
    <w:abstractNumId w:val="31"/>
  </w:num>
  <w:num w:numId="11">
    <w:abstractNumId w:val="29"/>
  </w:num>
  <w:num w:numId="12">
    <w:abstractNumId w:val="6"/>
  </w:num>
  <w:num w:numId="13">
    <w:abstractNumId w:val="27"/>
  </w:num>
  <w:num w:numId="14">
    <w:abstractNumId w:val="11"/>
  </w:num>
  <w:num w:numId="15">
    <w:abstractNumId w:val="10"/>
  </w:num>
  <w:num w:numId="16">
    <w:abstractNumId w:val="26"/>
  </w:num>
  <w:num w:numId="17">
    <w:abstractNumId w:val="25"/>
  </w:num>
  <w:num w:numId="18">
    <w:abstractNumId w:val="32"/>
  </w:num>
  <w:num w:numId="19">
    <w:abstractNumId w:val="18"/>
  </w:num>
  <w:num w:numId="20">
    <w:abstractNumId w:val="17"/>
  </w:num>
  <w:num w:numId="21">
    <w:abstractNumId w:val="14"/>
  </w:num>
  <w:num w:numId="22">
    <w:abstractNumId w:val="9"/>
  </w:num>
  <w:num w:numId="23">
    <w:abstractNumId w:val="28"/>
  </w:num>
  <w:num w:numId="24">
    <w:abstractNumId w:val="20"/>
  </w:num>
  <w:num w:numId="25">
    <w:abstractNumId w:val="22"/>
  </w:num>
  <w:num w:numId="26">
    <w:abstractNumId w:val="13"/>
  </w:num>
  <w:num w:numId="27">
    <w:abstractNumId w:val="12"/>
  </w:num>
  <w:num w:numId="28">
    <w:abstractNumId w:val="30"/>
  </w:num>
  <w:num w:numId="29">
    <w:abstractNumId w:val="15"/>
  </w:num>
  <w:num w:numId="30">
    <w:abstractNumId w:val="7"/>
  </w:num>
  <w:num w:numId="31">
    <w:abstractNumId w:val="33"/>
  </w:num>
  <w:num w:numId="32">
    <w:abstractNumId w:val="16"/>
  </w:num>
  <w:num w:numId="33">
    <w:abstractNumId w:val="21"/>
  </w:num>
  <w:num w:numId="34">
    <w:abstractNumId w:val="7"/>
    <w:lvlOverride w:ilvl="0">
      <w:startOverride w:val="1"/>
    </w:lvlOverride>
  </w:num>
  <w:num w:numId="35">
    <w:abstractNumId w:val="7"/>
    <w:lvlOverride w:ilvl="0">
      <w:startOverride w:val="1"/>
    </w:lvlOverride>
  </w:num>
  <w:num w:numId="36">
    <w:abstractNumId w:val="7"/>
    <w:lvlOverride w:ilvl="0">
      <w:startOverride w:val="1"/>
    </w:lvlOverride>
  </w:num>
  <w:num w:numId="37">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gutterAtTop/>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00387"/>
    <w:rsid w:val="0000083B"/>
    <w:rsid w:val="00000E91"/>
    <w:rsid w:val="00000FCF"/>
    <w:rsid w:val="00002AD6"/>
    <w:rsid w:val="00005B7C"/>
    <w:rsid w:val="000124D4"/>
    <w:rsid w:val="000142D6"/>
    <w:rsid w:val="000160A7"/>
    <w:rsid w:val="000166ED"/>
    <w:rsid w:val="000200A1"/>
    <w:rsid w:val="00020695"/>
    <w:rsid w:val="00021825"/>
    <w:rsid w:val="000251FD"/>
    <w:rsid w:val="00025BE8"/>
    <w:rsid w:val="000263D6"/>
    <w:rsid w:val="00027246"/>
    <w:rsid w:val="000303DC"/>
    <w:rsid w:val="00030860"/>
    <w:rsid w:val="00032B4E"/>
    <w:rsid w:val="000343F6"/>
    <w:rsid w:val="00034616"/>
    <w:rsid w:val="00034D17"/>
    <w:rsid w:val="000350AC"/>
    <w:rsid w:val="00035CDA"/>
    <w:rsid w:val="00036127"/>
    <w:rsid w:val="000361EF"/>
    <w:rsid w:val="00036DFA"/>
    <w:rsid w:val="000370D3"/>
    <w:rsid w:val="00041592"/>
    <w:rsid w:val="000416C3"/>
    <w:rsid w:val="00042340"/>
    <w:rsid w:val="00044A70"/>
    <w:rsid w:val="0004675A"/>
    <w:rsid w:val="000467C5"/>
    <w:rsid w:val="0005135B"/>
    <w:rsid w:val="000515C9"/>
    <w:rsid w:val="000520F5"/>
    <w:rsid w:val="00052650"/>
    <w:rsid w:val="000532CF"/>
    <w:rsid w:val="00054ED9"/>
    <w:rsid w:val="00056FF8"/>
    <w:rsid w:val="000572D3"/>
    <w:rsid w:val="000575D6"/>
    <w:rsid w:val="00057B48"/>
    <w:rsid w:val="00057EF7"/>
    <w:rsid w:val="0006063C"/>
    <w:rsid w:val="000606AD"/>
    <w:rsid w:val="0006189D"/>
    <w:rsid w:val="0006263E"/>
    <w:rsid w:val="000629DB"/>
    <w:rsid w:val="00062A1C"/>
    <w:rsid w:val="0006340A"/>
    <w:rsid w:val="00066F16"/>
    <w:rsid w:val="0007048B"/>
    <w:rsid w:val="000714F5"/>
    <w:rsid w:val="000729E5"/>
    <w:rsid w:val="00076328"/>
    <w:rsid w:val="00083BC0"/>
    <w:rsid w:val="00085C96"/>
    <w:rsid w:val="00085CCE"/>
    <w:rsid w:val="00085DBE"/>
    <w:rsid w:val="000868D7"/>
    <w:rsid w:val="00086D90"/>
    <w:rsid w:val="000878A3"/>
    <w:rsid w:val="00094CE8"/>
    <w:rsid w:val="00097EA8"/>
    <w:rsid w:val="000A1B5D"/>
    <w:rsid w:val="000A1D30"/>
    <w:rsid w:val="000A2B39"/>
    <w:rsid w:val="000A7875"/>
    <w:rsid w:val="000B052F"/>
    <w:rsid w:val="000B16BB"/>
    <w:rsid w:val="000B584C"/>
    <w:rsid w:val="000B6152"/>
    <w:rsid w:val="000B77F8"/>
    <w:rsid w:val="000C1094"/>
    <w:rsid w:val="000C4E11"/>
    <w:rsid w:val="000C6E40"/>
    <w:rsid w:val="000C6EB0"/>
    <w:rsid w:val="000C74A7"/>
    <w:rsid w:val="000C7BCB"/>
    <w:rsid w:val="000D07ED"/>
    <w:rsid w:val="000D0872"/>
    <w:rsid w:val="000D0C2C"/>
    <w:rsid w:val="000D1671"/>
    <w:rsid w:val="000D19B4"/>
    <w:rsid w:val="000D40CC"/>
    <w:rsid w:val="000D46F6"/>
    <w:rsid w:val="000D4E95"/>
    <w:rsid w:val="000E0D99"/>
    <w:rsid w:val="000E2EF2"/>
    <w:rsid w:val="000E4345"/>
    <w:rsid w:val="000E4AA3"/>
    <w:rsid w:val="000E543C"/>
    <w:rsid w:val="000E7244"/>
    <w:rsid w:val="000F043D"/>
    <w:rsid w:val="000F0528"/>
    <w:rsid w:val="000F0F5F"/>
    <w:rsid w:val="000F199C"/>
    <w:rsid w:val="000F524F"/>
    <w:rsid w:val="000F7836"/>
    <w:rsid w:val="00100A89"/>
    <w:rsid w:val="00101232"/>
    <w:rsid w:val="0010165D"/>
    <w:rsid w:val="00104CA4"/>
    <w:rsid w:val="00107C15"/>
    <w:rsid w:val="00111876"/>
    <w:rsid w:val="00112881"/>
    <w:rsid w:val="0011296A"/>
    <w:rsid w:val="00113DCD"/>
    <w:rsid w:val="00114105"/>
    <w:rsid w:val="00122FC1"/>
    <w:rsid w:val="001230A0"/>
    <w:rsid w:val="001251E1"/>
    <w:rsid w:val="001266B4"/>
    <w:rsid w:val="00126C3E"/>
    <w:rsid w:val="0012773C"/>
    <w:rsid w:val="001305E7"/>
    <w:rsid w:val="0013109D"/>
    <w:rsid w:val="001311E7"/>
    <w:rsid w:val="00133841"/>
    <w:rsid w:val="0013466C"/>
    <w:rsid w:val="0013657C"/>
    <w:rsid w:val="00136877"/>
    <w:rsid w:val="00136A87"/>
    <w:rsid w:val="001419D4"/>
    <w:rsid w:val="00141D65"/>
    <w:rsid w:val="00142384"/>
    <w:rsid w:val="001434B9"/>
    <w:rsid w:val="00144182"/>
    <w:rsid w:val="00146992"/>
    <w:rsid w:val="0014767E"/>
    <w:rsid w:val="0015074B"/>
    <w:rsid w:val="0015112C"/>
    <w:rsid w:val="001523C9"/>
    <w:rsid w:val="00152BDB"/>
    <w:rsid w:val="001530F1"/>
    <w:rsid w:val="00154048"/>
    <w:rsid w:val="00155ECD"/>
    <w:rsid w:val="00157ADD"/>
    <w:rsid w:val="001617D4"/>
    <w:rsid w:val="00163D25"/>
    <w:rsid w:val="00164FF8"/>
    <w:rsid w:val="0016666A"/>
    <w:rsid w:val="00166EB9"/>
    <w:rsid w:val="001672D2"/>
    <w:rsid w:val="00167627"/>
    <w:rsid w:val="00172BB3"/>
    <w:rsid w:val="00173767"/>
    <w:rsid w:val="00173D18"/>
    <w:rsid w:val="0017721D"/>
    <w:rsid w:val="00180AF2"/>
    <w:rsid w:val="00181135"/>
    <w:rsid w:val="00181463"/>
    <w:rsid w:val="00184151"/>
    <w:rsid w:val="001851EB"/>
    <w:rsid w:val="001867F1"/>
    <w:rsid w:val="00191DA8"/>
    <w:rsid w:val="00194ABB"/>
    <w:rsid w:val="00196630"/>
    <w:rsid w:val="00196B7C"/>
    <w:rsid w:val="0019758C"/>
    <w:rsid w:val="001A43F2"/>
    <w:rsid w:val="001A491E"/>
    <w:rsid w:val="001A4A5C"/>
    <w:rsid w:val="001B0199"/>
    <w:rsid w:val="001B0634"/>
    <w:rsid w:val="001B0AC7"/>
    <w:rsid w:val="001B0DCD"/>
    <w:rsid w:val="001B1AC4"/>
    <w:rsid w:val="001B4B08"/>
    <w:rsid w:val="001B5E6A"/>
    <w:rsid w:val="001B65B4"/>
    <w:rsid w:val="001C0066"/>
    <w:rsid w:val="001C12C1"/>
    <w:rsid w:val="001C2041"/>
    <w:rsid w:val="001C2E03"/>
    <w:rsid w:val="001C4F37"/>
    <w:rsid w:val="001C5138"/>
    <w:rsid w:val="001C55E9"/>
    <w:rsid w:val="001D06ED"/>
    <w:rsid w:val="001D15D8"/>
    <w:rsid w:val="001D200C"/>
    <w:rsid w:val="001D3BF9"/>
    <w:rsid w:val="001D3D7D"/>
    <w:rsid w:val="001D46B3"/>
    <w:rsid w:val="001E089C"/>
    <w:rsid w:val="001E249B"/>
    <w:rsid w:val="001E2606"/>
    <w:rsid w:val="001E7BE6"/>
    <w:rsid w:val="001F3E60"/>
    <w:rsid w:val="001F4087"/>
    <w:rsid w:val="001F4813"/>
    <w:rsid w:val="001F75A9"/>
    <w:rsid w:val="0020055D"/>
    <w:rsid w:val="00203321"/>
    <w:rsid w:val="00203497"/>
    <w:rsid w:val="00206BC9"/>
    <w:rsid w:val="00207CA6"/>
    <w:rsid w:val="002150BD"/>
    <w:rsid w:val="002153CB"/>
    <w:rsid w:val="00215634"/>
    <w:rsid w:val="00217644"/>
    <w:rsid w:val="0021793B"/>
    <w:rsid w:val="00217D01"/>
    <w:rsid w:val="00220888"/>
    <w:rsid w:val="00221B41"/>
    <w:rsid w:val="002236BE"/>
    <w:rsid w:val="0022470E"/>
    <w:rsid w:val="002300CD"/>
    <w:rsid w:val="002316E0"/>
    <w:rsid w:val="00232283"/>
    <w:rsid w:val="002375EB"/>
    <w:rsid w:val="00241406"/>
    <w:rsid w:val="00241E97"/>
    <w:rsid w:val="0024348B"/>
    <w:rsid w:val="00243982"/>
    <w:rsid w:val="00251766"/>
    <w:rsid w:val="002523E9"/>
    <w:rsid w:val="002533DA"/>
    <w:rsid w:val="002533ED"/>
    <w:rsid w:val="0025421B"/>
    <w:rsid w:val="0025436C"/>
    <w:rsid w:val="0025508F"/>
    <w:rsid w:val="00255D35"/>
    <w:rsid w:val="00256288"/>
    <w:rsid w:val="00260C4C"/>
    <w:rsid w:val="0026597A"/>
    <w:rsid w:val="00266B78"/>
    <w:rsid w:val="00272D3D"/>
    <w:rsid w:val="002735BD"/>
    <w:rsid w:val="0027487A"/>
    <w:rsid w:val="00275758"/>
    <w:rsid w:val="002768F0"/>
    <w:rsid w:val="0028266A"/>
    <w:rsid w:val="0028341F"/>
    <w:rsid w:val="002836A5"/>
    <w:rsid w:val="00284C88"/>
    <w:rsid w:val="00287F7A"/>
    <w:rsid w:val="00290799"/>
    <w:rsid w:val="00292C4F"/>
    <w:rsid w:val="00293077"/>
    <w:rsid w:val="002933BE"/>
    <w:rsid w:val="00293738"/>
    <w:rsid w:val="0029401F"/>
    <w:rsid w:val="002949AA"/>
    <w:rsid w:val="0029639D"/>
    <w:rsid w:val="002967FE"/>
    <w:rsid w:val="00296F9F"/>
    <w:rsid w:val="0029782B"/>
    <w:rsid w:val="002A0F33"/>
    <w:rsid w:val="002A3622"/>
    <w:rsid w:val="002A71D0"/>
    <w:rsid w:val="002B0022"/>
    <w:rsid w:val="002B53B0"/>
    <w:rsid w:val="002B6259"/>
    <w:rsid w:val="002B6856"/>
    <w:rsid w:val="002B761B"/>
    <w:rsid w:val="002C0A8A"/>
    <w:rsid w:val="002C12AC"/>
    <w:rsid w:val="002C17F2"/>
    <w:rsid w:val="002C1DD1"/>
    <w:rsid w:val="002C1F37"/>
    <w:rsid w:val="002C22AC"/>
    <w:rsid w:val="002C30DE"/>
    <w:rsid w:val="002C3776"/>
    <w:rsid w:val="002C3F9A"/>
    <w:rsid w:val="002C62D5"/>
    <w:rsid w:val="002C670F"/>
    <w:rsid w:val="002C78F6"/>
    <w:rsid w:val="002D20D2"/>
    <w:rsid w:val="002D3FDD"/>
    <w:rsid w:val="002E3068"/>
    <w:rsid w:val="002E54FF"/>
    <w:rsid w:val="002E5BCE"/>
    <w:rsid w:val="002E6254"/>
    <w:rsid w:val="002E6C6C"/>
    <w:rsid w:val="002F21BC"/>
    <w:rsid w:val="002F2E81"/>
    <w:rsid w:val="002F3E79"/>
    <w:rsid w:val="002F6353"/>
    <w:rsid w:val="002F79B9"/>
    <w:rsid w:val="00300E99"/>
    <w:rsid w:val="003036D4"/>
    <w:rsid w:val="00303C6E"/>
    <w:rsid w:val="00305D2F"/>
    <w:rsid w:val="003103D2"/>
    <w:rsid w:val="003115CE"/>
    <w:rsid w:val="00312C81"/>
    <w:rsid w:val="00317E2F"/>
    <w:rsid w:val="00323A34"/>
    <w:rsid w:val="00323D2E"/>
    <w:rsid w:val="00324D74"/>
    <w:rsid w:val="00325DC7"/>
    <w:rsid w:val="00326F90"/>
    <w:rsid w:val="00331912"/>
    <w:rsid w:val="0033267B"/>
    <w:rsid w:val="00333277"/>
    <w:rsid w:val="003341F4"/>
    <w:rsid w:val="00334432"/>
    <w:rsid w:val="00337A20"/>
    <w:rsid w:val="00343A81"/>
    <w:rsid w:val="0034499C"/>
    <w:rsid w:val="00344F2F"/>
    <w:rsid w:val="003451FF"/>
    <w:rsid w:val="00347293"/>
    <w:rsid w:val="00347451"/>
    <w:rsid w:val="003478E0"/>
    <w:rsid w:val="00350510"/>
    <w:rsid w:val="0035074B"/>
    <w:rsid w:val="00350755"/>
    <w:rsid w:val="00351123"/>
    <w:rsid w:val="00352BC9"/>
    <w:rsid w:val="00353763"/>
    <w:rsid w:val="003558E1"/>
    <w:rsid w:val="003576A7"/>
    <w:rsid w:val="00361F49"/>
    <w:rsid w:val="00362B2C"/>
    <w:rsid w:val="0036382E"/>
    <w:rsid w:val="00364A4D"/>
    <w:rsid w:val="00367E7E"/>
    <w:rsid w:val="003702FE"/>
    <w:rsid w:val="00371208"/>
    <w:rsid w:val="00373CBC"/>
    <w:rsid w:val="00373ED4"/>
    <w:rsid w:val="00373F8C"/>
    <w:rsid w:val="003741AB"/>
    <w:rsid w:val="00374B00"/>
    <w:rsid w:val="003756B0"/>
    <w:rsid w:val="003767F2"/>
    <w:rsid w:val="00377908"/>
    <w:rsid w:val="00377B06"/>
    <w:rsid w:val="00381940"/>
    <w:rsid w:val="00383492"/>
    <w:rsid w:val="0038444E"/>
    <w:rsid w:val="00384B77"/>
    <w:rsid w:val="00386419"/>
    <w:rsid w:val="00386594"/>
    <w:rsid w:val="00392234"/>
    <w:rsid w:val="00393C6F"/>
    <w:rsid w:val="00393F64"/>
    <w:rsid w:val="003949E4"/>
    <w:rsid w:val="00394C71"/>
    <w:rsid w:val="003963C7"/>
    <w:rsid w:val="00397E7B"/>
    <w:rsid w:val="003A0EF7"/>
    <w:rsid w:val="003A258A"/>
    <w:rsid w:val="003A2BC3"/>
    <w:rsid w:val="003A2CF7"/>
    <w:rsid w:val="003A3174"/>
    <w:rsid w:val="003A393B"/>
    <w:rsid w:val="003A4160"/>
    <w:rsid w:val="003A49D6"/>
    <w:rsid w:val="003A6771"/>
    <w:rsid w:val="003B140F"/>
    <w:rsid w:val="003B32A2"/>
    <w:rsid w:val="003B3D3F"/>
    <w:rsid w:val="003B4041"/>
    <w:rsid w:val="003B45F9"/>
    <w:rsid w:val="003B49CC"/>
    <w:rsid w:val="003B5948"/>
    <w:rsid w:val="003B6144"/>
    <w:rsid w:val="003C1969"/>
    <w:rsid w:val="003C1D17"/>
    <w:rsid w:val="003C246E"/>
    <w:rsid w:val="003C6518"/>
    <w:rsid w:val="003C6945"/>
    <w:rsid w:val="003C6C15"/>
    <w:rsid w:val="003C6D63"/>
    <w:rsid w:val="003C717A"/>
    <w:rsid w:val="003C76D5"/>
    <w:rsid w:val="003C785F"/>
    <w:rsid w:val="003D21BA"/>
    <w:rsid w:val="003D28B0"/>
    <w:rsid w:val="003D2D8F"/>
    <w:rsid w:val="003D3DF2"/>
    <w:rsid w:val="003D4460"/>
    <w:rsid w:val="003D4953"/>
    <w:rsid w:val="003D5E46"/>
    <w:rsid w:val="003D64E6"/>
    <w:rsid w:val="003D7683"/>
    <w:rsid w:val="003D7FCF"/>
    <w:rsid w:val="003E387A"/>
    <w:rsid w:val="003E4749"/>
    <w:rsid w:val="003E6A01"/>
    <w:rsid w:val="003E6CA2"/>
    <w:rsid w:val="003F06BB"/>
    <w:rsid w:val="003F0B4F"/>
    <w:rsid w:val="003F1554"/>
    <w:rsid w:val="003F1D4C"/>
    <w:rsid w:val="003F244A"/>
    <w:rsid w:val="003F3A19"/>
    <w:rsid w:val="003F4617"/>
    <w:rsid w:val="003F5B8D"/>
    <w:rsid w:val="003F623F"/>
    <w:rsid w:val="003F7BEF"/>
    <w:rsid w:val="00402F97"/>
    <w:rsid w:val="00403144"/>
    <w:rsid w:val="00404C22"/>
    <w:rsid w:val="00406076"/>
    <w:rsid w:val="004158E7"/>
    <w:rsid w:val="00416009"/>
    <w:rsid w:val="0041613F"/>
    <w:rsid w:val="0041768E"/>
    <w:rsid w:val="004203E0"/>
    <w:rsid w:val="004206E0"/>
    <w:rsid w:val="0042199F"/>
    <w:rsid w:val="00422E84"/>
    <w:rsid w:val="00423646"/>
    <w:rsid w:val="004246AB"/>
    <w:rsid w:val="00424F58"/>
    <w:rsid w:val="0042510A"/>
    <w:rsid w:val="004252C6"/>
    <w:rsid w:val="00425E5D"/>
    <w:rsid w:val="004303FE"/>
    <w:rsid w:val="004339C4"/>
    <w:rsid w:val="0043489E"/>
    <w:rsid w:val="00441393"/>
    <w:rsid w:val="00441441"/>
    <w:rsid w:val="004422D1"/>
    <w:rsid w:val="00442A48"/>
    <w:rsid w:val="004431B0"/>
    <w:rsid w:val="0044373D"/>
    <w:rsid w:val="00443C79"/>
    <w:rsid w:val="004443EA"/>
    <w:rsid w:val="00444CFE"/>
    <w:rsid w:val="004457B6"/>
    <w:rsid w:val="0044594E"/>
    <w:rsid w:val="00446011"/>
    <w:rsid w:val="004552BF"/>
    <w:rsid w:val="004570C1"/>
    <w:rsid w:val="004612AC"/>
    <w:rsid w:val="00461543"/>
    <w:rsid w:val="004627F2"/>
    <w:rsid w:val="0047230B"/>
    <w:rsid w:val="00473B9E"/>
    <w:rsid w:val="00473D81"/>
    <w:rsid w:val="004748BF"/>
    <w:rsid w:val="00476FC0"/>
    <w:rsid w:val="00477890"/>
    <w:rsid w:val="00481B87"/>
    <w:rsid w:val="004823E6"/>
    <w:rsid w:val="00482FAC"/>
    <w:rsid w:val="00484951"/>
    <w:rsid w:val="00486AAD"/>
    <w:rsid w:val="00493223"/>
    <w:rsid w:val="00493A36"/>
    <w:rsid w:val="00493BEE"/>
    <w:rsid w:val="00493F54"/>
    <w:rsid w:val="00497737"/>
    <w:rsid w:val="004A1106"/>
    <w:rsid w:val="004A7112"/>
    <w:rsid w:val="004B0736"/>
    <w:rsid w:val="004B0B64"/>
    <w:rsid w:val="004B1B7C"/>
    <w:rsid w:val="004B453A"/>
    <w:rsid w:val="004B73A4"/>
    <w:rsid w:val="004C250B"/>
    <w:rsid w:val="004C2F8B"/>
    <w:rsid w:val="004C5C9A"/>
    <w:rsid w:val="004C6283"/>
    <w:rsid w:val="004D0C32"/>
    <w:rsid w:val="004D3C7D"/>
    <w:rsid w:val="004D6CC7"/>
    <w:rsid w:val="004D7B19"/>
    <w:rsid w:val="004E1E2D"/>
    <w:rsid w:val="004E3574"/>
    <w:rsid w:val="004E39AE"/>
    <w:rsid w:val="004E3A2C"/>
    <w:rsid w:val="004E49AA"/>
    <w:rsid w:val="004E5B49"/>
    <w:rsid w:val="004F0BBE"/>
    <w:rsid w:val="004F165F"/>
    <w:rsid w:val="004F209B"/>
    <w:rsid w:val="004F3C4B"/>
    <w:rsid w:val="004F4979"/>
    <w:rsid w:val="004F5127"/>
    <w:rsid w:val="004F573C"/>
    <w:rsid w:val="004F5894"/>
    <w:rsid w:val="004F6C67"/>
    <w:rsid w:val="004F7310"/>
    <w:rsid w:val="0050091A"/>
    <w:rsid w:val="00500E2C"/>
    <w:rsid w:val="00503386"/>
    <w:rsid w:val="00503416"/>
    <w:rsid w:val="00503FFD"/>
    <w:rsid w:val="0050599E"/>
    <w:rsid w:val="00506770"/>
    <w:rsid w:val="00507C5C"/>
    <w:rsid w:val="0051119B"/>
    <w:rsid w:val="00511247"/>
    <w:rsid w:val="00511F21"/>
    <w:rsid w:val="005129A0"/>
    <w:rsid w:val="005130AA"/>
    <w:rsid w:val="005146CE"/>
    <w:rsid w:val="00515342"/>
    <w:rsid w:val="00516B42"/>
    <w:rsid w:val="00516CF8"/>
    <w:rsid w:val="00520A5F"/>
    <w:rsid w:val="00523F2C"/>
    <w:rsid w:val="005243CE"/>
    <w:rsid w:val="00526333"/>
    <w:rsid w:val="005301C4"/>
    <w:rsid w:val="0053135E"/>
    <w:rsid w:val="00532558"/>
    <w:rsid w:val="00533401"/>
    <w:rsid w:val="0053342E"/>
    <w:rsid w:val="00534888"/>
    <w:rsid w:val="00541439"/>
    <w:rsid w:val="005416CF"/>
    <w:rsid w:val="005437B9"/>
    <w:rsid w:val="00550277"/>
    <w:rsid w:val="00550AB9"/>
    <w:rsid w:val="00552213"/>
    <w:rsid w:val="00554A5B"/>
    <w:rsid w:val="00555456"/>
    <w:rsid w:val="00556551"/>
    <w:rsid w:val="00560B8E"/>
    <w:rsid w:val="00561CC5"/>
    <w:rsid w:val="00562025"/>
    <w:rsid w:val="00565073"/>
    <w:rsid w:val="00570AE1"/>
    <w:rsid w:val="00573DC3"/>
    <w:rsid w:val="00574240"/>
    <w:rsid w:val="00576277"/>
    <w:rsid w:val="005822A6"/>
    <w:rsid w:val="0058326F"/>
    <w:rsid w:val="00583E2A"/>
    <w:rsid w:val="00584000"/>
    <w:rsid w:val="005914D6"/>
    <w:rsid w:val="00592E4E"/>
    <w:rsid w:val="00594B29"/>
    <w:rsid w:val="0059595D"/>
    <w:rsid w:val="00595FFA"/>
    <w:rsid w:val="00597604"/>
    <w:rsid w:val="005A06E1"/>
    <w:rsid w:val="005A0996"/>
    <w:rsid w:val="005A2BE8"/>
    <w:rsid w:val="005A2DBB"/>
    <w:rsid w:val="005A30F6"/>
    <w:rsid w:val="005A607F"/>
    <w:rsid w:val="005A6D17"/>
    <w:rsid w:val="005A7867"/>
    <w:rsid w:val="005B15D4"/>
    <w:rsid w:val="005B206F"/>
    <w:rsid w:val="005B21CC"/>
    <w:rsid w:val="005B2316"/>
    <w:rsid w:val="005B2C4C"/>
    <w:rsid w:val="005B4829"/>
    <w:rsid w:val="005B69F9"/>
    <w:rsid w:val="005B7B8A"/>
    <w:rsid w:val="005B7BEB"/>
    <w:rsid w:val="005C0356"/>
    <w:rsid w:val="005C2E1C"/>
    <w:rsid w:val="005C3C4A"/>
    <w:rsid w:val="005C42C9"/>
    <w:rsid w:val="005C5300"/>
    <w:rsid w:val="005C67C2"/>
    <w:rsid w:val="005C6809"/>
    <w:rsid w:val="005C682B"/>
    <w:rsid w:val="005D1D7B"/>
    <w:rsid w:val="005D23B0"/>
    <w:rsid w:val="005D2530"/>
    <w:rsid w:val="005D2AAD"/>
    <w:rsid w:val="005D3412"/>
    <w:rsid w:val="005D5DD5"/>
    <w:rsid w:val="005E0DD2"/>
    <w:rsid w:val="005E1177"/>
    <w:rsid w:val="005E11D8"/>
    <w:rsid w:val="005E151C"/>
    <w:rsid w:val="005E29F3"/>
    <w:rsid w:val="005E3091"/>
    <w:rsid w:val="005E4E21"/>
    <w:rsid w:val="005E520C"/>
    <w:rsid w:val="005E5884"/>
    <w:rsid w:val="005F0412"/>
    <w:rsid w:val="005F1301"/>
    <w:rsid w:val="005F428A"/>
    <w:rsid w:val="005F744D"/>
    <w:rsid w:val="0060114D"/>
    <w:rsid w:val="00602019"/>
    <w:rsid w:val="00603ED0"/>
    <w:rsid w:val="00605451"/>
    <w:rsid w:val="006076F5"/>
    <w:rsid w:val="00610D48"/>
    <w:rsid w:val="00613890"/>
    <w:rsid w:val="00614B34"/>
    <w:rsid w:val="00616694"/>
    <w:rsid w:val="0062081C"/>
    <w:rsid w:val="00622046"/>
    <w:rsid w:val="006221F5"/>
    <w:rsid w:val="00622404"/>
    <w:rsid w:val="006233F1"/>
    <w:rsid w:val="0062769B"/>
    <w:rsid w:val="006278E8"/>
    <w:rsid w:val="00632CF0"/>
    <w:rsid w:val="006331B2"/>
    <w:rsid w:val="00634DAB"/>
    <w:rsid w:val="00635D15"/>
    <w:rsid w:val="00637506"/>
    <w:rsid w:val="00637713"/>
    <w:rsid w:val="00637D12"/>
    <w:rsid w:val="006404E8"/>
    <w:rsid w:val="00640609"/>
    <w:rsid w:val="006421E0"/>
    <w:rsid w:val="006433B5"/>
    <w:rsid w:val="006439C6"/>
    <w:rsid w:val="00643E4C"/>
    <w:rsid w:val="006458DE"/>
    <w:rsid w:val="0064791F"/>
    <w:rsid w:val="0064795C"/>
    <w:rsid w:val="00650C80"/>
    <w:rsid w:val="00650FF8"/>
    <w:rsid w:val="00652AE4"/>
    <w:rsid w:val="00652E38"/>
    <w:rsid w:val="006531D9"/>
    <w:rsid w:val="0065391B"/>
    <w:rsid w:val="006540B4"/>
    <w:rsid w:val="00654B65"/>
    <w:rsid w:val="00655C2E"/>
    <w:rsid w:val="0065751F"/>
    <w:rsid w:val="00660446"/>
    <w:rsid w:val="006622D1"/>
    <w:rsid w:val="006632B8"/>
    <w:rsid w:val="006638A2"/>
    <w:rsid w:val="00664E2C"/>
    <w:rsid w:val="00664EE4"/>
    <w:rsid w:val="00665BEE"/>
    <w:rsid w:val="00666C38"/>
    <w:rsid w:val="00667344"/>
    <w:rsid w:val="00667575"/>
    <w:rsid w:val="0067040F"/>
    <w:rsid w:val="00671FFF"/>
    <w:rsid w:val="006724CE"/>
    <w:rsid w:val="00674100"/>
    <w:rsid w:val="006756DB"/>
    <w:rsid w:val="006756FE"/>
    <w:rsid w:val="0067599E"/>
    <w:rsid w:val="006767ED"/>
    <w:rsid w:val="00680535"/>
    <w:rsid w:val="00680694"/>
    <w:rsid w:val="00680898"/>
    <w:rsid w:val="00682B4C"/>
    <w:rsid w:val="00683CB1"/>
    <w:rsid w:val="00691DAF"/>
    <w:rsid w:val="006923FE"/>
    <w:rsid w:val="006928D1"/>
    <w:rsid w:val="006938D5"/>
    <w:rsid w:val="00694717"/>
    <w:rsid w:val="006965B0"/>
    <w:rsid w:val="00696745"/>
    <w:rsid w:val="006975CD"/>
    <w:rsid w:val="006977A8"/>
    <w:rsid w:val="00697F3F"/>
    <w:rsid w:val="006A09E6"/>
    <w:rsid w:val="006A0E50"/>
    <w:rsid w:val="006A5089"/>
    <w:rsid w:val="006A59A1"/>
    <w:rsid w:val="006A745E"/>
    <w:rsid w:val="006A7C2F"/>
    <w:rsid w:val="006B0111"/>
    <w:rsid w:val="006B0637"/>
    <w:rsid w:val="006B1246"/>
    <w:rsid w:val="006B2224"/>
    <w:rsid w:val="006B31CF"/>
    <w:rsid w:val="006B4DDA"/>
    <w:rsid w:val="006B5867"/>
    <w:rsid w:val="006B5BBA"/>
    <w:rsid w:val="006B74BD"/>
    <w:rsid w:val="006B78F4"/>
    <w:rsid w:val="006B7F7B"/>
    <w:rsid w:val="006C53ED"/>
    <w:rsid w:val="006C56AF"/>
    <w:rsid w:val="006C760A"/>
    <w:rsid w:val="006C7CB5"/>
    <w:rsid w:val="006D0459"/>
    <w:rsid w:val="006D0665"/>
    <w:rsid w:val="006D188A"/>
    <w:rsid w:val="006D2879"/>
    <w:rsid w:val="006D3083"/>
    <w:rsid w:val="006D334D"/>
    <w:rsid w:val="006D3CE2"/>
    <w:rsid w:val="006D47B3"/>
    <w:rsid w:val="006E1914"/>
    <w:rsid w:val="006E1D6B"/>
    <w:rsid w:val="006E2027"/>
    <w:rsid w:val="006E4A67"/>
    <w:rsid w:val="006E6B8A"/>
    <w:rsid w:val="006E7EBF"/>
    <w:rsid w:val="006F032C"/>
    <w:rsid w:val="006F081E"/>
    <w:rsid w:val="006F1DA8"/>
    <w:rsid w:val="006F2441"/>
    <w:rsid w:val="006F24C0"/>
    <w:rsid w:val="006F579E"/>
    <w:rsid w:val="006F6783"/>
    <w:rsid w:val="006F6C8C"/>
    <w:rsid w:val="006F73F7"/>
    <w:rsid w:val="00704570"/>
    <w:rsid w:val="00704717"/>
    <w:rsid w:val="0070642F"/>
    <w:rsid w:val="00710757"/>
    <w:rsid w:val="007110AF"/>
    <w:rsid w:val="00712162"/>
    <w:rsid w:val="00712C5B"/>
    <w:rsid w:val="00716212"/>
    <w:rsid w:val="007177E8"/>
    <w:rsid w:val="00721BF8"/>
    <w:rsid w:val="00723492"/>
    <w:rsid w:val="00723D8F"/>
    <w:rsid w:val="00724C1A"/>
    <w:rsid w:val="00725F54"/>
    <w:rsid w:val="00726BC6"/>
    <w:rsid w:val="0072708C"/>
    <w:rsid w:val="00730D35"/>
    <w:rsid w:val="00730E94"/>
    <w:rsid w:val="0073188B"/>
    <w:rsid w:val="00731ED2"/>
    <w:rsid w:val="0073668E"/>
    <w:rsid w:val="00736A7C"/>
    <w:rsid w:val="00736E1D"/>
    <w:rsid w:val="00736E43"/>
    <w:rsid w:val="00741F2B"/>
    <w:rsid w:val="007420F9"/>
    <w:rsid w:val="0074527A"/>
    <w:rsid w:val="007459C7"/>
    <w:rsid w:val="00747030"/>
    <w:rsid w:val="00747CA8"/>
    <w:rsid w:val="00751F5D"/>
    <w:rsid w:val="00754B2F"/>
    <w:rsid w:val="00755250"/>
    <w:rsid w:val="00755E74"/>
    <w:rsid w:val="0075708E"/>
    <w:rsid w:val="007611FF"/>
    <w:rsid w:val="00761688"/>
    <w:rsid w:val="00763AB7"/>
    <w:rsid w:val="00764D9D"/>
    <w:rsid w:val="00770D25"/>
    <w:rsid w:val="00770E58"/>
    <w:rsid w:val="007728DE"/>
    <w:rsid w:val="0077384B"/>
    <w:rsid w:val="00773DAA"/>
    <w:rsid w:val="007756A3"/>
    <w:rsid w:val="007809F5"/>
    <w:rsid w:val="0078111A"/>
    <w:rsid w:val="00783BB8"/>
    <w:rsid w:val="00784688"/>
    <w:rsid w:val="007854EA"/>
    <w:rsid w:val="007856DB"/>
    <w:rsid w:val="00786988"/>
    <w:rsid w:val="00786B56"/>
    <w:rsid w:val="00791C61"/>
    <w:rsid w:val="007928F4"/>
    <w:rsid w:val="0079295A"/>
    <w:rsid w:val="00793D1C"/>
    <w:rsid w:val="00794484"/>
    <w:rsid w:val="00795C91"/>
    <w:rsid w:val="00796948"/>
    <w:rsid w:val="007A06EE"/>
    <w:rsid w:val="007A321F"/>
    <w:rsid w:val="007A5DA3"/>
    <w:rsid w:val="007A760D"/>
    <w:rsid w:val="007B062C"/>
    <w:rsid w:val="007B2EBE"/>
    <w:rsid w:val="007B3562"/>
    <w:rsid w:val="007B4002"/>
    <w:rsid w:val="007B6845"/>
    <w:rsid w:val="007B6D0E"/>
    <w:rsid w:val="007C06A4"/>
    <w:rsid w:val="007C19EA"/>
    <w:rsid w:val="007C1B59"/>
    <w:rsid w:val="007C3CF7"/>
    <w:rsid w:val="007C5FB0"/>
    <w:rsid w:val="007D0071"/>
    <w:rsid w:val="007D0739"/>
    <w:rsid w:val="007D25F5"/>
    <w:rsid w:val="007D4701"/>
    <w:rsid w:val="007D5FC2"/>
    <w:rsid w:val="007D6085"/>
    <w:rsid w:val="007D6940"/>
    <w:rsid w:val="007E03BC"/>
    <w:rsid w:val="007E14C3"/>
    <w:rsid w:val="007E226D"/>
    <w:rsid w:val="007E3039"/>
    <w:rsid w:val="007E413E"/>
    <w:rsid w:val="007E424C"/>
    <w:rsid w:val="007E5926"/>
    <w:rsid w:val="007F00D9"/>
    <w:rsid w:val="007F10BD"/>
    <w:rsid w:val="007F2AE7"/>
    <w:rsid w:val="007F3875"/>
    <w:rsid w:val="007F6842"/>
    <w:rsid w:val="0080034E"/>
    <w:rsid w:val="00800EF6"/>
    <w:rsid w:val="00801DA7"/>
    <w:rsid w:val="008021DF"/>
    <w:rsid w:val="008038EB"/>
    <w:rsid w:val="00804019"/>
    <w:rsid w:val="00805CC7"/>
    <w:rsid w:val="00807426"/>
    <w:rsid w:val="00810A8A"/>
    <w:rsid w:val="00812D6A"/>
    <w:rsid w:val="00814319"/>
    <w:rsid w:val="00814824"/>
    <w:rsid w:val="00815FB7"/>
    <w:rsid w:val="008167FB"/>
    <w:rsid w:val="0081689A"/>
    <w:rsid w:val="00817408"/>
    <w:rsid w:val="00821617"/>
    <w:rsid w:val="00821662"/>
    <w:rsid w:val="008225B3"/>
    <w:rsid w:val="00823B6F"/>
    <w:rsid w:val="0082565D"/>
    <w:rsid w:val="00826F16"/>
    <w:rsid w:val="00827C5D"/>
    <w:rsid w:val="008308BA"/>
    <w:rsid w:val="00830CE2"/>
    <w:rsid w:val="00830EC5"/>
    <w:rsid w:val="008348DB"/>
    <w:rsid w:val="00835438"/>
    <w:rsid w:val="00836192"/>
    <w:rsid w:val="00837BA4"/>
    <w:rsid w:val="00840BC3"/>
    <w:rsid w:val="00842F4C"/>
    <w:rsid w:val="008440A1"/>
    <w:rsid w:val="0084626D"/>
    <w:rsid w:val="0084649F"/>
    <w:rsid w:val="00847979"/>
    <w:rsid w:val="008511A7"/>
    <w:rsid w:val="0085634F"/>
    <w:rsid w:val="00857821"/>
    <w:rsid w:val="00860D8F"/>
    <w:rsid w:val="00860D9D"/>
    <w:rsid w:val="00862358"/>
    <w:rsid w:val="00862EBD"/>
    <w:rsid w:val="00865F2C"/>
    <w:rsid w:val="008665CA"/>
    <w:rsid w:val="00866777"/>
    <w:rsid w:val="00866908"/>
    <w:rsid w:val="00870ED3"/>
    <w:rsid w:val="00871761"/>
    <w:rsid w:val="00871FA2"/>
    <w:rsid w:val="00873249"/>
    <w:rsid w:val="00875A49"/>
    <w:rsid w:val="0088114B"/>
    <w:rsid w:val="0088114D"/>
    <w:rsid w:val="00882054"/>
    <w:rsid w:val="008824E1"/>
    <w:rsid w:val="008834E3"/>
    <w:rsid w:val="0088356D"/>
    <w:rsid w:val="008871A1"/>
    <w:rsid w:val="008913B2"/>
    <w:rsid w:val="0089464C"/>
    <w:rsid w:val="008951B5"/>
    <w:rsid w:val="00896D65"/>
    <w:rsid w:val="008973F8"/>
    <w:rsid w:val="008A0F16"/>
    <w:rsid w:val="008A26F4"/>
    <w:rsid w:val="008A3685"/>
    <w:rsid w:val="008A3FCA"/>
    <w:rsid w:val="008A7449"/>
    <w:rsid w:val="008B0025"/>
    <w:rsid w:val="008B18D1"/>
    <w:rsid w:val="008B2B2A"/>
    <w:rsid w:val="008B52FC"/>
    <w:rsid w:val="008C0C14"/>
    <w:rsid w:val="008C2C4C"/>
    <w:rsid w:val="008C3116"/>
    <w:rsid w:val="008C4AE9"/>
    <w:rsid w:val="008C51A0"/>
    <w:rsid w:val="008C5E6A"/>
    <w:rsid w:val="008C76AD"/>
    <w:rsid w:val="008C7B91"/>
    <w:rsid w:val="008D05A8"/>
    <w:rsid w:val="008D1474"/>
    <w:rsid w:val="008D18BD"/>
    <w:rsid w:val="008D37D7"/>
    <w:rsid w:val="008D49B1"/>
    <w:rsid w:val="008D5D6E"/>
    <w:rsid w:val="008D69F6"/>
    <w:rsid w:val="008D6EB2"/>
    <w:rsid w:val="008E115B"/>
    <w:rsid w:val="008E122F"/>
    <w:rsid w:val="008E16BA"/>
    <w:rsid w:val="008E4566"/>
    <w:rsid w:val="008E4C7D"/>
    <w:rsid w:val="008E5756"/>
    <w:rsid w:val="008E5E98"/>
    <w:rsid w:val="008F0963"/>
    <w:rsid w:val="008F0BAA"/>
    <w:rsid w:val="008F28AA"/>
    <w:rsid w:val="008F6F9A"/>
    <w:rsid w:val="00902B80"/>
    <w:rsid w:val="00902E56"/>
    <w:rsid w:val="00903873"/>
    <w:rsid w:val="00904304"/>
    <w:rsid w:val="00906426"/>
    <w:rsid w:val="00906EFD"/>
    <w:rsid w:val="0091294E"/>
    <w:rsid w:val="00914E36"/>
    <w:rsid w:val="009157A3"/>
    <w:rsid w:val="0091598E"/>
    <w:rsid w:val="00917385"/>
    <w:rsid w:val="00920C03"/>
    <w:rsid w:val="00921807"/>
    <w:rsid w:val="00925F74"/>
    <w:rsid w:val="009266AD"/>
    <w:rsid w:val="00926D2D"/>
    <w:rsid w:val="00927F70"/>
    <w:rsid w:val="0093017E"/>
    <w:rsid w:val="009310C8"/>
    <w:rsid w:val="00931A5A"/>
    <w:rsid w:val="00933CFB"/>
    <w:rsid w:val="00934CFC"/>
    <w:rsid w:val="00934FCC"/>
    <w:rsid w:val="00936D2A"/>
    <w:rsid w:val="00937ABD"/>
    <w:rsid w:val="00940B5E"/>
    <w:rsid w:val="00940D17"/>
    <w:rsid w:val="00940D1A"/>
    <w:rsid w:val="009416E3"/>
    <w:rsid w:val="00943E29"/>
    <w:rsid w:val="00945A5E"/>
    <w:rsid w:val="00945DB3"/>
    <w:rsid w:val="009469D3"/>
    <w:rsid w:val="00947164"/>
    <w:rsid w:val="00950045"/>
    <w:rsid w:val="0095004F"/>
    <w:rsid w:val="009519E2"/>
    <w:rsid w:val="009547E9"/>
    <w:rsid w:val="009549C9"/>
    <w:rsid w:val="00955C69"/>
    <w:rsid w:val="00956685"/>
    <w:rsid w:val="00956B55"/>
    <w:rsid w:val="0095710A"/>
    <w:rsid w:val="00957863"/>
    <w:rsid w:val="00960939"/>
    <w:rsid w:val="00961C26"/>
    <w:rsid w:val="00962BC8"/>
    <w:rsid w:val="00964DA7"/>
    <w:rsid w:val="00965F15"/>
    <w:rsid w:val="009676F8"/>
    <w:rsid w:val="00970126"/>
    <w:rsid w:val="009725D7"/>
    <w:rsid w:val="009740B8"/>
    <w:rsid w:val="009746B5"/>
    <w:rsid w:val="00974EE5"/>
    <w:rsid w:val="009752CF"/>
    <w:rsid w:val="00975C3C"/>
    <w:rsid w:val="0097717B"/>
    <w:rsid w:val="0097793C"/>
    <w:rsid w:val="00985186"/>
    <w:rsid w:val="00985919"/>
    <w:rsid w:val="009859B9"/>
    <w:rsid w:val="00985AB6"/>
    <w:rsid w:val="009864C6"/>
    <w:rsid w:val="00990490"/>
    <w:rsid w:val="009909B9"/>
    <w:rsid w:val="0099644B"/>
    <w:rsid w:val="009A11DE"/>
    <w:rsid w:val="009A380D"/>
    <w:rsid w:val="009A3C13"/>
    <w:rsid w:val="009A4D0C"/>
    <w:rsid w:val="009A7131"/>
    <w:rsid w:val="009B1A82"/>
    <w:rsid w:val="009B1E7C"/>
    <w:rsid w:val="009B29D8"/>
    <w:rsid w:val="009B36D2"/>
    <w:rsid w:val="009B421C"/>
    <w:rsid w:val="009B4F97"/>
    <w:rsid w:val="009B68B5"/>
    <w:rsid w:val="009B6F0F"/>
    <w:rsid w:val="009B75B1"/>
    <w:rsid w:val="009C15D4"/>
    <w:rsid w:val="009C1B0A"/>
    <w:rsid w:val="009C293D"/>
    <w:rsid w:val="009C341F"/>
    <w:rsid w:val="009C44DE"/>
    <w:rsid w:val="009C56FD"/>
    <w:rsid w:val="009C61AF"/>
    <w:rsid w:val="009C6EA2"/>
    <w:rsid w:val="009C7140"/>
    <w:rsid w:val="009D08DA"/>
    <w:rsid w:val="009D10AA"/>
    <w:rsid w:val="009D1BFD"/>
    <w:rsid w:val="009D36A4"/>
    <w:rsid w:val="009D387F"/>
    <w:rsid w:val="009D42AA"/>
    <w:rsid w:val="009D6EA6"/>
    <w:rsid w:val="009D7048"/>
    <w:rsid w:val="009D70EF"/>
    <w:rsid w:val="009D7E32"/>
    <w:rsid w:val="009E1236"/>
    <w:rsid w:val="009E14A9"/>
    <w:rsid w:val="009E2962"/>
    <w:rsid w:val="009F0BD1"/>
    <w:rsid w:val="009F12DD"/>
    <w:rsid w:val="009F267A"/>
    <w:rsid w:val="009F78CC"/>
    <w:rsid w:val="009F7F74"/>
    <w:rsid w:val="00A01425"/>
    <w:rsid w:val="00A01511"/>
    <w:rsid w:val="00A01941"/>
    <w:rsid w:val="00A01AFE"/>
    <w:rsid w:val="00A02DC3"/>
    <w:rsid w:val="00A033DC"/>
    <w:rsid w:val="00A03E06"/>
    <w:rsid w:val="00A04C42"/>
    <w:rsid w:val="00A05182"/>
    <w:rsid w:val="00A06337"/>
    <w:rsid w:val="00A06AB4"/>
    <w:rsid w:val="00A127DF"/>
    <w:rsid w:val="00A12DFB"/>
    <w:rsid w:val="00A14B9E"/>
    <w:rsid w:val="00A1612E"/>
    <w:rsid w:val="00A16D06"/>
    <w:rsid w:val="00A16ED9"/>
    <w:rsid w:val="00A17C19"/>
    <w:rsid w:val="00A17DC3"/>
    <w:rsid w:val="00A201FA"/>
    <w:rsid w:val="00A20A4A"/>
    <w:rsid w:val="00A21A0B"/>
    <w:rsid w:val="00A2218B"/>
    <w:rsid w:val="00A23048"/>
    <w:rsid w:val="00A236B0"/>
    <w:rsid w:val="00A23E0C"/>
    <w:rsid w:val="00A24674"/>
    <w:rsid w:val="00A25B87"/>
    <w:rsid w:val="00A25B8F"/>
    <w:rsid w:val="00A26615"/>
    <w:rsid w:val="00A271A9"/>
    <w:rsid w:val="00A311C7"/>
    <w:rsid w:val="00A32D5B"/>
    <w:rsid w:val="00A335BD"/>
    <w:rsid w:val="00A33D94"/>
    <w:rsid w:val="00A352F3"/>
    <w:rsid w:val="00A36251"/>
    <w:rsid w:val="00A369E0"/>
    <w:rsid w:val="00A4146C"/>
    <w:rsid w:val="00A4174F"/>
    <w:rsid w:val="00A41D46"/>
    <w:rsid w:val="00A43DD6"/>
    <w:rsid w:val="00A45697"/>
    <w:rsid w:val="00A50857"/>
    <w:rsid w:val="00A50E64"/>
    <w:rsid w:val="00A5147C"/>
    <w:rsid w:val="00A54353"/>
    <w:rsid w:val="00A5600A"/>
    <w:rsid w:val="00A564B3"/>
    <w:rsid w:val="00A57B1A"/>
    <w:rsid w:val="00A57EAF"/>
    <w:rsid w:val="00A603C4"/>
    <w:rsid w:val="00A63DE2"/>
    <w:rsid w:val="00A64D53"/>
    <w:rsid w:val="00A664C7"/>
    <w:rsid w:val="00A6751F"/>
    <w:rsid w:val="00A67525"/>
    <w:rsid w:val="00A704F2"/>
    <w:rsid w:val="00A707A5"/>
    <w:rsid w:val="00A70E99"/>
    <w:rsid w:val="00A7119B"/>
    <w:rsid w:val="00A71AAB"/>
    <w:rsid w:val="00A74C00"/>
    <w:rsid w:val="00A76102"/>
    <w:rsid w:val="00A776DB"/>
    <w:rsid w:val="00A77FAD"/>
    <w:rsid w:val="00A81ACD"/>
    <w:rsid w:val="00A8673C"/>
    <w:rsid w:val="00A87467"/>
    <w:rsid w:val="00A90582"/>
    <w:rsid w:val="00A922DD"/>
    <w:rsid w:val="00A93C7B"/>
    <w:rsid w:val="00A96AA4"/>
    <w:rsid w:val="00A96EC5"/>
    <w:rsid w:val="00A96EC8"/>
    <w:rsid w:val="00AA0341"/>
    <w:rsid w:val="00AA1D8D"/>
    <w:rsid w:val="00AA1DAB"/>
    <w:rsid w:val="00AA541D"/>
    <w:rsid w:val="00AA6FDE"/>
    <w:rsid w:val="00AB2577"/>
    <w:rsid w:val="00AB493E"/>
    <w:rsid w:val="00AB4A48"/>
    <w:rsid w:val="00AB58F8"/>
    <w:rsid w:val="00AB6C7D"/>
    <w:rsid w:val="00AB6FB3"/>
    <w:rsid w:val="00AC07B8"/>
    <w:rsid w:val="00AC1A09"/>
    <w:rsid w:val="00AC2466"/>
    <w:rsid w:val="00AC3F4B"/>
    <w:rsid w:val="00AC5B1B"/>
    <w:rsid w:val="00AD12A5"/>
    <w:rsid w:val="00AD1E65"/>
    <w:rsid w:val="00AD2123"/>
    <w:rsid w:val="00AD2605"/>
    <w:rsid w:val="00AD2D26"/>
    <w:rsid w:val="00AD4C5A"/>
    <w:rsid w:val="00AD5045"/>
    <w:rsid w:val="00AD62CB"/>
    <w:rsid w:val="00AD6678"/>
    <w:rsid w:val="00AD676E"/>
    <w:rsid w:val="00AD6F03"/>
    <w:rsid w:val="00AE00F0"/>
    <w:rsid w:val="00AE047C"/>
    <w:rsid w:val="00AE33DC"/>
    <w:rsid w:val="00AE6765"/>
    <w:rsid w:val="00AE73E2"/>
    <w:rsid w:val="00AE7EDB"/>
    <w:rsid w:val="00AF0D78"/>
    <w:rsid w:val="00AF1967"/>
    <w:rsid w:val="00AF1A02"/>
    <w:rsid w:val="00AF1B2C"/>
    <w:rsid w:val="00AF1B6E"/>
    <w:rsid w:val="00AF2036"/>
    <w:rsid w:val="00AF4153"/>
    <w:rsid w:val="00AF553E"/>
    <w:rsid w:val="00AF5A66"/>
    <w:rsid w:val="00B004C4"/>
    <w:rsid w:val="00B0089E"/>
    <w:rsid w:val="00B00F3A"/>
    <w:rsid w:val="00B04F04"/>
    <w:rsid w:val="00B05334"/>
    <w:rsid w:val="00B12897"/>
    <w:rsid w:val="00B13DD7"/>
    <w:rsid w:val="00B14425"/>
    <w:rsid w:val="00B17D45"/>
    <w:rsid w:val="00B205C8"/>
    <w:rsid w:val="00B2182F"/>
    <w:rsid w:val="00B24396"/>
    <w:rsid w:val="00B24EA6"/>
    <w:rsid w:val="00B25043"/>
    <w:rsid w:val="00B2557C"/>
    <w:rsid w:val="00B314E6"/>
    <w:rsid w:val="00B31653"/>
    <w:rsid w:val="00B31F9F"/>
    <w:rsid w:val="00B31FB3"/>
    <w:rsid w:val="00B34F25"/>
    <w:rsid w:val="00B35204"/>
    <w:rsid w:val="00B355C1"/>
    <w:rsid w:val="00B35FBB"/>
    <w:rsid w:val="00B4086C"/>
    <w:rsid w:val="00B41E78"/>
    <w:rsid w:val="00B42ADC"/>
    <w:rsid w:val="00B44C7B"/>
    <w:rsid w:val="00B451E8"/>
    <w:rsid w:val="00B47730"/>
    <w:rsid w:val="00B50122"/>
    <w:rsid w:val="00B503D0"/>
    <w:rsid w:val="00B52A87"/>
    <w:rsid w:val="00B53E09"/>
    <w:rsid w:val="00B56501"/>
    <w:rsid w:val="00B56845"/>
    <w:rsid w:val="00B57C7C"/>
    <w:rsid w:val="00B61A52"/>
    <w:rsid w:val="00B61DDA"/>
    <w:rsid w:val="00B62AF5"/>
    <w:rsid w:val="00B637B2"/>
    <w:rsid w:val="00B6625E"/>
    <w:rsid w:val="00B665D6"/>
    <w:rsid w:val="00B66A50"/>
    <w:rsid w:val="00B67BB3"/>
    <w:rsid w:val="00B70B18"/>
    <w:rsid w:val="00B71855"/>
    <w:rsid w:val="00B732B2"/>
    <w:rsid w:val="00B74194"/>
    <w:rsid w:val="00B762BC"/>
    <w:rsid w:val="00B76B9E"/>
    <w:rsid w:val="00B76E35"/>
    <w:rsid w:val="00B81433"/>
    <w:rsid w:val="00B81A9D"/>
    <w:rsid w:val="00B82034"/>
    <w:rsid w:val="00B82497"/>
    <w:rsid w:val="00B84E6F"/>
    <w:rsid w:val="00B85050"/>
    <w:rsid w:val="00B85B58"/>
    <w:rsid w:val="00B87144"/>
    <w:rsid w:val="00B9570A"/>
    <w:rsid w:val="00B959EE"/>
    <w:rsid w:val="00B9663D"/>
    <w:rsid w:val="00B97FBA"/>
    <w:rsid w:val="00BA055E"/>
    <w:rsid w:val="00BA095E"/>
    <w:rsid w:val="00BA0BE3"/>
    <w:rsid w:val="00BA0EFD"/>
    <w:rsid w:val="00BA13CC"/>
    <w:rsid w:val="00BA1B6B"/>
    <w:rsid w:val="00BA38B7"/>
    <w:rsid w:val="00BA3AD1"/>
    <w:rsid w:val="00BA5C13"/>
    <w:rsid w:val="00BA6292"/>
    <w:rsid w:val="00BA62FF"/>
    <w:rsid w:val="00BA6328"/>
    <w:rsid w:val="00BA6AF0"/>
    <w:rsid w:val="00BA6FCF"/>
    <w:rsid w:val="00BA7B82"/>
    <w:rsid w:val="00BB0AE6"/>
    <w:rsid w:val="00BB0DA4"/>
    <w:rsid w:val="00BB116C"/>
    <w:rsid w:val="00BB1676"/>
    <w:rsid w:val="00BB38C0"/>
    <w:rsid w:val="00BB3E94"/>
    <w:rsid w:val="00BB6584"/>
    <w:rsid w:val="00BB6696"/>
    <w:rsid w:val="00BB741D"/>
    <w:rsid w:val="00BC04EF"/>
    <w:rsid w:val="00BC18AE"/>
    <w:rsid w:val="00BC2852"/>
    <w:rsid w:val="00BC3E95"/>
    <w:rsid w:val="00BC41DA"/>
    <w:rsid w:val="00BC45C9"/>
    <w:rsid w:val="00BC5512"/>
    <w:rsid w:val="00BC5A82"/>
    <w:rsid w:val="00BD1338"/>
    <w:rsid w:val="00BD1963"/>
    <w:rsid w:val="00BD6343"/>
    <w:rsid w:val="00BD637D"/>
    <w:rsid w:val="00BE024E"/>
    <w:rsid w:val="00BE3524"/>
    <w:rsid w:val="00BF32D2"/>
    <w:rsid w:val="00BF37C2"/>
    <w:rsid w:val="00BF39AE"/>
    <w:rsid w:val="00BF4358"/>
    <w:rsid w:val="00BF4541"/>
    <w:rsid w:val="00BF4F81"/>
    <w:rsid w:val="00BF7204"/>
    <w:rsid w:val="00BF775A"/>
    <w:rsid w:val="00C01AEB"/>
    <w:rsid w:val="00C01C50"/>
    <w:rsid w:val="00C02881"/>
    <w:rsid w:val="00C05E51"/>
    <w:rsid w:val="00C07010"/>
    <w:rsid w:val="00C074B6"/>
    <w:rsid w:val="00C126DF"/>
    <w:rsid w:val="00C12DDC"/>
    <w:rsid w:val="00C14CCA"/>
    <w:rsid w:val="00C14DAE"/>
    <w:rsid w:val="00C15ACA"/>
    <w:rsid w:val="00C15ED6"/>
    <w:rsid w:val="00C1704B"/>
    <w:rsid w:val="00C1773A"/>
    <w:rsid w:val="00C21369"/>
    <w:rsid w:val="00C215AA"/>
    <w:rsid w:val="00C21A23"/>
    <w:rsid w:val="00C21D25"/>
    <w:rsid w:val="00C22542"/>
    <w:rsid w:val="00C23549"/>
    <w:rsid w:val="00C25BF1"/>
    <w:rsid w:val="00C25F52"/>
    <w:rsid w:val="00C25FA1"/>
    <w:rsid w:val="00C32545"/>
    <w:rsid w:val="00C325C8"/>
    <w:rsid w:val="00C3330E"/>
    <w:rsid w:val="00C334A9"/>
    <w:rsid w:val="00C34AC5"/>
    <w:rsid w:val="00C35DF1"/>
    <w:rsid w:val="00C3684A"/>
    <w:rsid w:val="00C36D26"/>
    <w:rsid w:val="00C42AC3"/>
    <w:rsid w:val="00C42B23"/>
    <w:rsid w:val="00C4312F"/>
    <w:rsid w:val="00C44EB9"/>
    <w:rsid w:val="00C47D15"/>
    <w:rsid w:val="00C50879"/>
    <w:rsid w:val="00C5263C"/>
    <w:rsid w:val="00C52766"/>
    <w:rsid w:val="00C52B91"/>
    <w:rsid w:val="00C53C01"/>
    <w:rsid w:val="00C55CE8"/>
    <w:rsid w:val="00C55F82"/>
    <w:rsid w:val="00C6221C"/>
    <w:rsid w:val="00C626BB"/>
    <w:rsid w:val="00C62E7E"/>
    <w:rsid w:val="00C64198"/>
    <w:rsid w:val="00C67241"/>
    <w:rsid w:val="00C67523"/>
    <w:rsid w:val="00C677F5"/>
    <w:rsid w:val="00C70664"/>
    <w:rsid w:val="00C70B80"/>
    <w:rsid w:val="00C71A69"/>
    <w:rsid w:val="00C722E1"/>
    <w:rsid w:val="00C727D4"/>
    <w:rsid w:val="00C73691"/>
    <w:rsid w:val="00C75F77"/>
    <w:rsid w:val="00C7630E"/>
    <w:rsid w:val="00C770BB"/>
    <w:rsid w:val="00C80FCA"/>
    <w:rsid w:val="00C8261A"/>
    <w:rsid w:val="00C82A3E"/>
    <w:rsid w:val="00C84FE2"/>
    <w:rsid w:val="00C86653"/>
    <w:rsid w:val="00C87000"/>
    <w:rsid w:val="00C876EF"/>
    <w:rsid w:val="00C911E9"/>
    <w:rsid w:val="00C913DE"/>
    <w:rsid w:val="00C9293D"/>
    <w:rsid w:val="00C93208"/>
    <w:rsid w:val="00C948CC"/>
    <w:rsid w:val="00CA0A6E"/>
    <w:rsid w:val="00CA0BD4"/>
    <w:rsid w:val="00CA0E6A"/>
    <w:rsid w:val="00CA2F87"/>
    <w:rsid w:val="00CA4ADE"/>
    <w:rsid w:val="00CB0591"/>
    <w:rsid w:val="00CB0664"/>
    <w:rsid w:val="00CB141B"/>
    <w:rsid w:val="00CB1C67"/>
    <w:rsid w:val="00CB2FFF"/>
    <w:rsid w:val="00CB33FB"/>
    <w:rsid w:val="00CB3930"/>
    <w:rsid w:val="00CB497A"/>
    <w:rsid w:val="00CC2734"/>
    <w:rsid w:val="00CC2D72"/>
    <w:rsid w:val="00CC4DAB"/>
    <w:rsid w:val="00CC5228"/>
    <w:rsid w:val="00CD1452"/>
    <w:rsid w:val="00CD227F"/>
    <w:rsid w:val="00CD5B47"/>
    <w:rsid w:val="00CD6A3C"/>
    <w:rsid w:val="00CD7600"/>
    <w:rsid w:val="00CE0648"/>
    <w:rsid w:val="00CE4B3D"/>
    <w:rsid w:val="00CF075E"/>
    <w:rsid w:val="00CF0F1E"/>
    <w:rsid w:val="00CF157A"/>
    <w:rsid w:val="00CF5126"/>
    <w:rsid w:val="00CF59FE"/>
    <w:rsid w:val="00CF7B03"/>
    <w:rsid w:val="00D03573"/>
    <w:rsid w:val="00D03941"/>
    <w:rsid w:val="00D04376"/>
    <w:rsid w:val="00D056B4"/>
    <w:rsid w:val="00D064BA"/>
    <w:rsid w:val="00D111A2"/>
    <w:rsid w:val="00D16325"/>
    <w:rsid w:val="00D16886"/>
    <w:rsid w:val="00D17F72"/>
    <w:rsid w:val="00D20512"/>
    <w:rsid w:val="00D23698"/>
    <w:rsid w:val="00D23D40"/>
    <w:rsid w:val="00D2438E"/>
    <w:rsid w:val="00D25933"/>
    <w:rsid w:val="00D2663A"/>
    <w:rsid w:val="00D2670C"/>
    <w:rsid w:val="00D3177C"/>
    <w:rsid w:val="00D33A38"/>
    <w:rsid w:val="00D34920"/>
    <w:rsid w:val="00D37505"/>
    <w:rsid w:val="00D3782A"/>
    <w:rsid w:val="00D4048E"/>
    <w:rsid w:val="00D4137C"/>
    <w:rsid w:val="00D41803"/>
    <w:rsid w:val="00D41C14"/>
    <w:rsid w:val="00D42D46"/>
    <w:rsid w:val="00D43D92"/>
    <w:rsid w:val="00D460F0"/>
    <w:rsid w:val="00D46C01"/>
    <w:rsid w:val="00D47A4A"/>
    <w:rsid w:val="00D5067B"/>
    <w:rsid w:val="00D5355E"/>
    <w:rsid w:val="00D5366F"/>
    <w:rsid w:val="00D53967"/>
    <w:rsid w:val="00D5604B"/>
    <w:rsid w:val="00D61B64"/>
    <w:rsid w:val="00D62898"/>
    <w:rsid w:val="00D631E4"/>
    <w:rsid w:val="00D6480E"/>
    <w:rsid w:val="00D662CA"/>
    <w:rsid w:val="00D679B1"/>
    <w:rsid w:val="00D701DC"/>
    <w:rsid w:val="00D7135E"/>
    <w:rsid w:val="00D71556"/>
    <w:rsid w:val="00D7245C"/>
    <w:rsid w:val="00D72844"/>
    <w:rsid w:val="00D75433"/>
    <w:rsid w:val="00D771C7"/>
    <w:rsid w:val="00D77656"/>
    <w:rsid w:val="00D77AC3"/>
    <w:rsid w:val="00D77C8D"/>
    <w:rsid w:val="00D80DD4"/>
    <w:rsid w:val="00D8104F"/>
    <w:rsid w:val="00D821FA"/>
    <w:rsid w:val="00D824A1"/>
    <w:rsid w:val="00D82752"/>
    <w:rsid w:val="00D83164"/>
    <w:rsid w:val="00D8333A"/>
    <w:rsid w:val="00D8381D"/>
    <w:rsid w:val="00D83DA8"/>
    <w:rsid w:val="00D872E3"/>
    <w:rsid w:val="00D92C1C"/>
    <w:rsid w:val="00D9313F"/>
    <w:rsid w:val="00D94A11"/>
    <w:rsid w:val="00D95A4B"/>
    <w:rsid w:val="00D96864"/>
    <w:rsid w:val="00D97A38"/>
    <w:rsid w:val="00DA0738"/>
    <w:rsid w:val="00DA17E1"/>
    <w:rsid w:val="00DA1F31"/>
    <w:rsid w:val="00DA25AF"/>
    <w:rsid w:val="00DA2D06"/>
    <w:rsid w:val="00DA3F5D"/>
    <w:rsid w:val="00DA4093"/>
    <w:rsid w:val="00DA554C"/>
    <w:rsid w:val="00DA7E15"/>
    <w:rsid w:val="00DB1405"/>
    <w:rsid w:val="00DB456F"/>
    <w:rsid w:val="00DB535A"/>
    <w:rsid w:val="00DB5FAD"/>
    <w:rsid w:val="00DB7BDF"/>
    <w:rsid w:val="00DC034E"/>
    <w:rsid w:val="00DC086A"/>
    <w:rsid w:val="00DC2C66"/>
    <w:rsid w:val="00DC3025"/>
    <w:rsid w:val="00DC648B"/>
    <w:rsid w:val="00DD0719"/>
    <w:rsid w:val="00DD28CA"/>
    <w:rsid w:val="00DD306E"/>
    <w:rsid w:val="00DD3283"/>
    <w:rsid w:val="00DD41CD"/>
    <w:rsid w:val="00DD4D83"/>
    <w:rsid w:val="00DD514B"/>
    <w:rsid w:val="00DD6049"/>
    <w:rsid w:val="00DD7631"/>
    <w:rsid w:val="00DD7A75"/>
    <w:rsid w:val="00DD7B8E"/>
    <w:rsid w:val="00DD7F7E"/>
    <w:rsid w:val="00DE19ED"/>
    <w:rsid w:val="00DE1F99"/>
    <w:rsid w:val="00DE4440"/>
    <w:rsid w:val="00DE6FBB"/>
    <w:rsid w:val="00DE78A4"/>
    <w:rsid w:val="00DE791B"/>
    <w:rsid w:val="00DE7AEC"/>
    <w:rsid w:val="00DF13D6"/>
    <w:rsid w:val="00DF23BF"/>
    <w:rsid w:val="00DF2DAB"/>
    <w:rsid w:val="00DF2F66"/>
    <w:rsid w:val="00DF308A"/>
    <w:rsid w:val="00DF4CAB"/>
    <w:rsid w:val="00DF4EEE"/>
    <w:rsid w:val="00DF50F6"/>
    <w:rsid w:val="00DF56E2"/>
    <w:rsid w:val="00DF7068"/>
    <w:rsid w:val="00E002C9"/>
    <w:rsid w:val="00E01092"/>
    <w:rsid w:val="00E01526"/>
    <w:rsid w:val="00E0345E"/>
    <w:rsid w:val="00E03689"/>
    <w:rsid w:val="00E06B51"/>
    <w:rsid w:val="00E07781"/>
    <w:rsid w:val="00E07AF0"/>
    <w:rsid w:val="00E12EC6"/>
    <w:rsid w:val="00E17581"/>
    <w:rsid w:val="00E2171E"/>
    <w:rsid w:val="00E21C92"/>
    <w:rsid w:val="00E2407B"/>
    <w:rsid w:val="00E24950"/>
    <w:rsid w:val="00E250FF"/>
    <w:rsid w:val="00E2627B"/>
    <w:rsid w:val="00E33BD0"/>
    <w:rsid w:val="00E33C2A"/>
    <w:rsid w:val="00E3471A"/>
    <w:rsid w:val="00E35ECD"/>
    <w:rsid w:val="00E36BA3"/>
    <w:rsid w:val="00E40940"/>
    <w:rsid w:val="00E4146E"/>
    <w:rsid w:val="00E436DF"/>
    <w:rsid w:val="00E47F6C"/>
    <w:rsid w:val="00E52017"/>
    <w:rsid w:val="00E5212C"/>
    <w:rsid w:val="00E52953"/>
    <w:rsid w:val="00E52B9A"/>
    <w:rsid w:val="00E54A91"/>
    <w:rsid w:val="00E56AAD"/>
    <w:rsid w:val="00E57393"/>
    <w:rsid w:val="00E61362"/>
    <w:rsid w:val="00E61CF6"/>
    <w:rsid w:val="00E65DE1"/>
    <w:rsid w:val="00E6679E"/>
    <w:rsid w:val="00E6785B"/>
    <w:rsid w:val="00E67996"/>
    <w:rsid w:val="00E71D1E"/>
    <w:rsid w:val="00E72027"/>
    <w:rsid w:val="00E720E6"/>
    <w:rsid w:val="00E723B2"/>
    <w:rsid w:val="00E73E53"/>
    <w:rsid w:val="00E76CB5"/>
    <w:rsid w:val="00E77A5A"/>
    <w:rsid w:val="00E77CCA"/>
    <w:rsid w:val="00E90C99"/>
    <w:rsid w:val="00E947A8"/>
    <w:rsid w:val="00E948DC"/>
    <w:rsid w:val="00E95121"/>
    <w:rsid w:val="00E95613"/>
    <w:rsid w:val="00EA18F5"/>
    <w:rsid w:val="00EA2A36"/>
    <w:rsid w:val="00EA3B07"/>
    <w:rsid w:val="00EA4BC6"/>
    <w:rsid w:val="00EA54B9"/>
    <w:rsid w:val="00EA5DDB"/>
    <w:rsid w:val="00EA79AC"/>
    <w:rsid w:val="00EA7C41"/>
    <w:rsid w:val="00EB1EC0"/>
    <w:rsid w:val="00EB2555"/>
    <w:rsid w:val="00EB2964"/>
    <w:rsid w:val="00EC4B2D"/>
    <w:rsid w:val="00ED0F43"/>
    <w:rsid w:val="00ED204A"/>
    <w:rsid w:val="00ED21E8"/>
    <w:rsid w:val="00ED4F87"/>
    <w:rsid w:val="00ED537F"/>
    <w:rsid w:val="00ED66CF"/>
    <w:rsid w:val="00ED689F"/>
    <w:rsid w:val="00ED697D"/>
    <w:rsid w:val="00EE04AF"/>
    <w:rsid w:val="00EE3AFA"/>
    <w:rsid w:val="00EE4F97"/>
    <w:rsid w:val="00EE7755"/>
    <w:rsid w:val="00EF0D4C"/>
    <w:rsid w:val="00EF1490"/>
    <w:rsid w:val="00EF4358"/>
    <w:rsid w:val="00EF6E87"/>
    <w:rsid w:val="00F03913"/>
    <w:rsid w:val="00F0420D"/>
    <w:rsid w:val="00F043CF"/>
    <w:rsid w:val="00F044E4"/>
    <w:rsid w:val="00F048BF"/>
    <w:rsid w:val="00F04DA6"/>
    <w:rsid w:val="00F06A9C"/>
    <w:rsid w:val="00F07D70"/>
    <w:rsid w:val="00F101CA"/>
    <w:rsid w:val="00F1079A"/>
    <w:rsid w:val="00F11E60"/>
    <w:rsid w:val="00F11F73"/>
    <w:rsid w:val="00F129DF"/>
    <w:rsid w:val="00F12D68"/>
    <w:rsid w:val="00F1335D"/>
    <w:rsid w:val="00F14680"/>
    <w:rsid w:val="00F1752A"/>
    <w:rsid w:val="00F17DD3"/>
    <w:rsid w:val="00F20045"/>
    <w:rsid w:val="00F21795"/>
    <w:rsid w:val="00F2222B"/>
    <w:rsid w:val="00F22E30"/>
    <w:rsid w:val="00F23A06"/>
    <w:rsid w:val="00F27CAF"/>
    <w:rsid w:val="00F3300B"/>
    <w:rsid w:val="00F36B57"/>
    <w:rsid w:val="00F36E96"/>
    <w:rsid w:val="00F37112"/>
    <w:rsid w:val="00F37AD0"/>
    <w:rsid w:val="00F4006B"/>
    <w:rsid w:val="00F40CAB"/>
    <w:rsid w:val="00F42BC8"/>
    <w:rsid w:val="00F4386F"/>
    <w:rsid w:val="00F43A01"/>
    <w:rsid w:val="00F44B21"/>
    <w:rsid w:val="00F4723B"/>
    <w:rsid w:val="00F53598"/>
    <w:rsid w:val="00F535CF"/>
    <w:rsid w:val="00F53F84"/>
    <w:rsid w:val="00F54BDE"/>
    <w:rsid w:val="00F55358"/>
    <w:rsid w:val="00F5602F"/>
    <w:rsid w:val="00F56CCA"/>
    <w:rsid w:val="00F56E64"/>
    <w:rsid w:val="00F57822"/>
    <w:rsid w:val="00F62585"/>
    <w:rsid w:val="00F63693"/>
    <w:rsid w:val="00F70DA9"/>
    <w:rsid w:val="00F72E0F"/>
    <w:rsid w:val="00F76F2C"/>
    <w:rsid w:val="00F77B8E"/>
    <w:rsid w:val="00F77BE7"/>
    <w:rsid w:val="00F8365F"/>
    <w:rsid w:val="00F83E48"/>
    <w:rsid w:val="00F85171"/>
    <w:rsid w:val="00F85A3E"/>
    <w:rsid w:val="00F86D33"/>
    <w:rsid w:val="00F90A9F"/>
    <w:rsid w:val="00F92F8F"/>
    <w:rsid w:val="00F9308B"/>
    <w:rsid w:val="00F9419C"/>
    <w:rsid w:val="00F95BD6"/>
    <w:rsid w:val="00F96F69"/>
    <w:rsid w:val="00FA01AF"/>
    <w:rsid w:val="00FA0B35"/>
    <w:rsid w:val="00FA2302"/>
    <w:rsid w:val="00FA3CD8"/>
    <w:rsid w:val="00FA46B7"/>
    <w:rsid w:val="00FA4915"/>
    <w:rsid w:val="00FA70E5"/>
    <w:rsid w:val="00FA7C1D"/>
    <w:rsid w:val="00FB1F42"/>
    <w:rsid w:val="00FB2480"/>
    <w:rsid w:val="00FB440A"/>
    <w:rsid w:val="00FB5084"/>
    <w:rsid w:val="00FB7A97"/>
    <w:rsid w:val="00FC1389"/>
    <w:rsid w:val="00FC20DA"/>
    <w:rsid w:val="00FC2E75"/>
    <w:rsid w:val="00FC33A9"/>
    <w:rsid w:val="00FC4252"/>
    <w:rsid w:val="00FC4C69"/>
    <w:rsid w:val="00FC693F"/>
    <w:rsid w:val="00FC7545"/>
    <w:rsid w:val="00FC7DD2"/>
    <w:rsid w:val="00FD0A73"/>
    <w:rsid w:val="00FD0B7A"/>
    <w:rsid w:val="00FD25E0"/>
    <w:rsid w:val="00FD620E"/>
    <w:rsid w:val="00FD6780"/>
    <w:rsid w:val="00FE1251"/>
    <w:rsid w:val="00FE187F"/>
    <w:rsid w:val="00FE1FA0"/>
    <w:rsid w:val="00FE57C0"/>
    <w:rsid w:val="00FF0E84"/>
    <w:rsid w:val="00FF18A8"/>
    <w:rsid w:val="00FF1D22"/>
    <w:rsid w:val="00FF1FEE"/>
    <w:rsid w:val="00FF3C6F"/>
    <w:rsid w:val="00FF43CB"/>
    <w:rsid w:val="00FF4E91"/>
    <w:rsid w:val="00FF6470"/>
    <w:rsid w:val="00FF6C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A6A68FD"/>
  <w14:defaultImageDpi w14:val="300"/>
  <w15:docId w15:val="{50A399F0-5A84-40B1-A355-279FC3975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F0F1E"/>
    <w:rPr>
      <w:rFonts w:ascii="Times New Roman" w:eastAsia="Times New Roman" w:hAnsi="Times New Roman"/>
      <w:sz w:val="26"/>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Cs w:val="26"/>
    </w:rPr>
  </w:style>
  <w:style w:type="paragraph" w:styleId="Heading3">
    <w:name w:val="heading 3"/>
    <w:basedOn w:val="Normal"/>
    <w:next w:val="Normal"/>
    <w:link w:val="Heading3Char"/>
    <w:uiPriority w:val="9"/>
    <w:unhideWhenUsed/>
    <w:qFormat/>
    <w:rsid w:val="00BD6343"/>
    <w:pPr>
      <w:keepNext/>
      <w:keepLines/>
      <w:spacing w:before="120" w:after="120" w:line="240" w:lineRule="auto"/>
      <w:ind w:firstLine="720"/>
      <w:jc w:val="both"/>
      <w:outlineLvl w:val="2"/>
    </w:pPr>
    <w:rPr>
      <w:rFonts w:eastAsiaTheme="majorEastAsia" w:cs="Times New Roman"/>
      <w:b/>
      <w:bCs/>
      <w:sz w:val="28"/>
      <w:szCs w:val="28"/>
      <w:lang w:val="vi"/>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D6343"/>
    <w:rPr>
      <w:rFonts w:ascii="Times New Roman" w:eastAsiaTheme="majorEastAsia" w:hAnsi="Times New Roman" w:cs="Times New Roman"/>
      <w:b/>
      <w:bCs/>
      <w:sz w:val="28"/>
      <w:szCs w:val="28"/>
      <w:lang w:val="vi"/>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link w:val="ListParagraphChar"/>
    <w:uiPriority w:val="34"/>
    <w:qFormat/>
    <w:rsid w:val="00FC693F"/>
    <w:pPr>
      <w:ind w:left="720"/>
      <w:contextualSpacing/>
    </w:pPr>
  </w:style>
  <w:style w:type="character" w:customStyle="1" w:styleId="ListParagraphChar">
    <w:name w:val="List Paragraph Char"/>
    <w:basedOn w:val="DefaultParagraphFont"/>
    <w:link w:val="ListParagraph"/>
    <w:uiPriority w:val="34"/>
    <w:rsid w:val="009B6F0F"/>
    <w:rPr>
      <w:rFonts w:ascii="Times New Roman" w:eastAsia="Times New Roman" w:hAnsi="Times New Roman"/>
      <w:sz w:val="26"/>
    </w:r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4"/>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6"/>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uiPriority w:val="20"/>
    <w:qFormat/>
    <w:rsid w:val="00A7119B"/>
    <w:rPr>
      <w:rFonts w:cs="Times New Roman"/>
      <w:b/>
      <w:sz w:val="27"/>
      <w:szCs w:val="27"/>
      <w:lang w:eastAsia="en-GB"/>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2">
    <w:name w:val="2"/>
    <w:basedOn w:val="TableNormal"/>
    <w:rsid w:val="002E5BCE"/>
    <w:pPr>
      <w:spacing w:after="0" w:line="240" w:lineRule="auto"/>
    </w:pPr>
    <w:rPr>
      <w:rFonts w:ascii="Times New Roman" w:eastAsia="Times New Roman" w:hAnsi="Times New Roman" w:cs="Times New Roman"/>
      <w:sz w:val="24"/>
      <w:szCs w:val="24"/>
      <w:lang w:val="vi" w:eastAsia="zh-CN"/>
    </w:rPr>
    <w:tblPr>
      <w:tblStyleRowBandSize w:val="1"/>
      <w:tblStyleColBandSize w:val="1"/>
      <w:tblInd w:w="0" w:type="nil"/>
      <w:tblCellMar>
        <w:left w:w="0" w:type="dxa"/>
        <w:right w:w="0" w:type="dxa"/>
      </w:tblCellMar>
    </w:tblPr>
  </w:style>
  <w:style w:type="table" w:customStyle="1" w:styleId="1">
    <w:name w:val="1"/>
    <w:basedOn w:val="TableNormal"/>
    <w:rsid w:val="008E4C7D"/>
    <w:pPr>
      <w:spacing w:after="0" w:line="240" w:lineRule="auto"/>
    </w:pPr>
    <w:rPr>
      <w:rFonts w:ascii="Times New Roman" w:eastAsia="Times New Roman" w:hAnsi="Times New Roman" w:cs="Times New Roman"/>
      <w:sz w:val="24"/>
      <w:szCs w:val="24"/>
      <w:lang w:val="vi" w:eastAsia="zh-CN"/>
    </w:rPr>
    <w:tblPr>
      <w:tblStyleRowBandSize w:val="1"/>
      <w:tblStyleColBandSize w:val="1"/>
      <w:tblInd w:w="0" w:type="nil"/>
    </w:tblPr>
  </w:style>
  <w:style w:type="paragraph" w:styleId="Revision">
    <w:name w:val="Revision"/>
    <w:hidden/>
    <w:uiPriority w:val="99"/>
    <w:semiHidden/>
    <w:rsid w:val="00F53F84"/>
    <w:pPr>
      <w:spacing w:after="0" w:line="240" w:lineRule="auto"/>
    </w:pPr>
    <w:rPr>
      <w:rFonts w:ascii="Times New Roman" w:eastAsia="Times New Roman" w:hAnsi="Times New Roman"/>
      <w:sz w:val="26"/>
    </w:rPr>
  </w:style>
  <w:style w:type="paragraph" w:styleId="NormalWeb">
    <w:name w:val="Normal (Web)"/>
    <w:basedOn w:val="Normal"/>
    <w:uiPriority w:val="99"/>
    <w:unhideWhenUsed/>
    <w:rsid w:val="006767ED"/>
    <w:rPr>
      <w:rFonts w:cs="Times New Roman"/>
      <w:sz w:val="24"/>
      <w:szCs w:val="24"/>
    </w:rPr>
  </w:style>
  <w:style w:type="character" w:styleId="CommentReference">
    <w:name w:val="annotation reference"/>
    <w:basedOn w:val="DefaultParagraphFont"/>
    <w:uiPriority w:val="99"/>
    <w:semiHidden/>
    <w:unhideWhenUsed/>
    <w:rsid w:val="00943E29"/>
    <w:rPr>
      <w:sz w:val="16"/>
      <w:szCs w:val="16"/>
    </w:rPr>
  </w:style>
  <w:style w:type="paragraph" w:styleId="CommentText">
    <w:name w:val="annotation text"/>
    <w:basedOn w:val="Normal"/>
    <w:link w:val="CommentTextChar"/>
    <w:uiPriority w:val="99"/>
    <w:semiHidden/>
    <w:unhideWhenUsed/>
    <w:rsid w:val="00943E29"/>
    <w:pPr>
      <w:spacing w:line="240" w:lineRule="auto"/>
    </w:pPr>
    <w:rPr>
      <w:sz w:val="20"/>
      <w:szCs w:val="20"/>
    </w:rPr>
  </w:style>
  <w:style w:type="character" w:customStyle="1" w:styleId="CommentTextChar">
    <w:name w:val="Comment Text Char"/>
    <w:basedOn w:val="DefaultParagraphFont"/>
    <w:link w:val="CommentText"/>
    <w:uiPriority w:val="99"/>
    <w:semiHidden/>
    <w:rsid w:val="00943E29"/>
    <w:rPr>
      <w:rFonts w:ascii="Times New Roman" w:eastAsia="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943E29"/>
    <w:rPr>
      <w:b/>
      <w:bCs/>
    </w:rPr>
  </w:style>
  <w:style w:type="character" w:customStyle="1" w:styleId="CommentSubjectChar">
    <w:name w:val="Comment Subject Char"/>
    <w:basedOn w:val="CommentTextChar"/>
    <w:link w:val="CommentSubject"/>
    <w:uiPriority w:val="99"/>
    <w:semiHidden/>
    <w:rsid w:val="00943E29"/>
    <w:rPr>
      <w:rFonts w:ascii="Times New Roman" w:eastAsia="Times New Roman" w:hAnsi="Times New Roman"/>
      <w:b/>
      <w:bCs/>
      <w:sz w:val="20"/>
      <w:szCs w:val="20"/>
    </w:rPr>
  </w:style>
  <w:style w:type="character" w:styleId="Hyperlink">
    <w:name w:val="Hyperlink"/>
    <w:basedOn w:val="DefaultParagraphFont"/>
    <w:uiPriority w:val="99"/>
    <w:unhideWhenUsed/>
    <w:rsid w:val="009B6F0F"/>
    <w:rPr>
      <w:color w:val="0000FF" w:themeColor="hyperlink"/>
      <w:u w:val="single"/>
    </w:rPr>
  </w:style>
  <w:style w:type="paragraph" w:customStyle="1" w:styleId="STT">
    <w:name w:val="STT"/>
    <w:basedOn w:val="ListParagraph"/>
    <w:link w:val="STTChar"/>
    <w:qFormat/>
    <w:rsid w:val="009B6F0F"/>
    <w:pPr>
      <w:numPr>
        <w:numId w:val="30"/>
      </w:numPr>
      <w:spacing w:after="0" w:line="240" w:lineRule="auto"/>
    </w:pPr>
    <w:rPr>
      <w:rFonts w:cs="Times New Roman"/>
      <w:sz w:val="28"/>
      <w:szCs w:val="28"/>
      <w:lang w:val="vi-VN"/>
    </w:rPr>
  </w:style>
  <w:style w:type="character" w:customStyle="1" w:styleId="STTChar">
    <w:name w:val="STT Char"/>
    <w:basedOn w:val="ListParagraphChar"/>
    <w:link w:val="STT"/>
    <w:rsid w:val="009B6F0F"/>
    <w:rPr>
      <w:rFonts w:ascii="Times New Roman" w:eastAsia="Times New Roman" w:hAnsi="Times New Roman" w:cs="Times New Roman"/>
      <w:sz w:val="28"/>
      <w:szCs w:val="28"/>
      <w:lang w:val="vi-VN"/>
    </w:rPr>
  </w:style>
  <w:style w:type="character" w:customStyle="1" w:styleId="fontstyle01">
    <w:name w:val="fontstyle01"/>
    <w:basedOn w:val="DefaultParagraphFont"/>
    <w:rsid w:val="009B6F0F"/>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91598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98E"/>
    <w:rPr>
      <w:rFonts w:ascii="Segoe UI" w:eastAsia="Times New Roman" w:hAnsi="Segoe UI" w:cs="Segoe UI"/>
      <w:sz w:val="18"/>
      <w:szCs w:val="18"/>
    </w:rPr>
  </w:style>
  <w:style w:type="table" w:customStyle="1" w:styleId="11">
    <w:name w:val="11"/>
    <w:basedOn w:val="TableNormal"/>
    <w:rsid w:val="00FF6470"/>
    <w:pPr>
      <w:spacing w:after="0" w:line="240" w:lineRule="auto"/>
    </w:pPr>
    <w:rPr>
      <w:rFonts w:ascii="Times New Roman" w:eastAsia="Times New Roman" w:hAnsi="Times New Roman" w:cs="Times New Roman"/>
      <w:sz w:val="24"/>
      <w:szCs w:val="24"/>
      <w:lang w:val="vi" w:eastAsia="zh-CN"/>
    </w:rPr>
    <w:tblPr>
      <w:tblStyleRowBandSize w:val="1"/>
      <w:tblStyleColBandSize w:val="1"/>
      <w:tblInd w:w="0" w:type="nil"/>
    </w:tblPr>
  </w:style>
  <w:style w:type="paragraph" w:customStyle="1" w:styleId="pdq2pgselectionanchorcontainer">
    <w:name w:val="pdq2pg_selectionanchorcontainer"/>
    <w:basedOn w:val="Normal"/>
    <w:rsid w:val="00A23048"/>
    <w:pPr>
      <w:spacing w:before="100" w:beforeAutospacing="1" w:after="100" w:afterAutospacing="1" w:line="240" w:lineRule="auto"/>
    </w:pPr>
    <w:rPr>
      <w:rFonts w:cs="Times New Roman"/>
      <w:sz w:val="24"/>
      <w:szCs w:val="24"/>
    </w:rPr>
  </w:style>
  <w:style w:type="character" w:customStyle="1" w:styleId="ng-star-inserted">
    <w:name w:val="ng-star-inserted"/>
    <w:basedOn w:val="DefaultParagraphFont"/>
    <w:rsid w:val="00A23E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57045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94F90-2851-4ED4-9B35-0C654088E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1198</Words>
  <Characters>6830</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User1</cp:lastModifiedBy>
  <cp:revision>8</cp:revision>
  <cp:lastPrinted>2026-06-25T08:17:00Z</cp:lastPrinted>
  <dcterms:created xsi:type="dcterms:W3CDTF">2026-07-15T16:54:00Z</dcterms:created>
  <dcterms:modified xsi:type="dcterms:W3CDTF">2026-07-15T11:04:00Z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672c8360-eb97-46e1-be77-0b3ce4bc29a7</vt:lpwstr>
  </property>
</Properties>
</file>